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b/>
          <w:color w:val="3E5D78" w:themeColor="accent2" w:themeShade="80"/>
          <w:sz w:val="60"/>
          <w:szCs w:val="60"/>
        </w:rPr>
        <w:id w:val="1223208"/>
        <w:docPartObj>
          <w:docPartGallery w:val="Cover Pages"/>
          <w:docPartUnique/>
        </w:docPartObj>
      </w:sdtPr>
      <w:sdtContent>
        <w:p w:rsidR="00E93FA4" w:rsidRDefault="00E9006D">
          <w:pPr>
            <w:rPr>
              <w:b/>
              <w:color w:val="3E5D78" w:themeColor="accent2" w:themeShade="80"/>
              <w:sz w:val="60"/>
              <w:szCs w:val="60"/>
            </w:rPr>
          </w:pPr>
          <w:r w:rsidRPr="00E9006D">
            <w:rPr>
              <w:b/>
              <w:noProof/>
              <w:color w:val="3E5D78" w:themeColor="accent2" w:themeShade="80"/>
              <w:sz w:val="60"/>
              <w:szCs w:val="60"/>
              <w:lang w:val="en-US"/>
            </w:rPr>
            <w:pict>
              <v:rect id="_x0000_s1046" style="position:absolute;margin-left:0;margin-top:-9.75pt;width:468pt;height:303pt;z-index:251660288;mso-width-percent:1000;mso-position-horizontal-relative:margin;mso-position-vertical-relative:margin;mso-width-percent:1000;mso-width-relative:margin;mso-height-relative:margin;v-text-anchor:middle" o:allowincell="f" filled="f" stroked="f">
                <v:textbox style="mso-next-textbox:#_x0000_s1046">
                  <w:txbxContent>
                    <w:p w:rsidR="00B220CF" w:rsidRDefault="00B220CF"/>
                    <w:tbl>
                      <w:tblPr>
                        <w:tblStyle w:val="TableGrid"/>
                        <w:tblW w:w="5000" w:type="pct"/>
                        <w:jc w:val="center"/>
                        <w:tblCellMar>
                          <w:left w:w="0" w:type="dxa"/>
                          <w:right w:w="0" w:type="dxa"/>
                        </w:tblCellMar>
                        <w:tblLook w:val="04A0"/>
                      </w:tblPr>
                      <w:tblGrid>
                        <w:gridCol w:w="360"/>
                        <w:gridCol w:w="9095"/>
                      </w:tblGrid>
                      <w:tr w:rsidR="00B220CF">
                        <w:trPr>
                          <w:jc w:val="center"/>
                        </w:trPr>
                        <w:tc>
                          <w:tcPr>
                            <w:tcW w:w="360" w:type="dxa"/>
                            <w:tcBorders>
                              <w:top w:val="single" w:sz="6" w:space="0" w:color="9FB8CD" w:themeColor="accent2"/>
                              <w:left w:val="single" w:sz="6" w:space="0" w:color="9FB8CD" w:themeColor="accent2"/>
                              <w:bottom w:val="single" w:sz="6" w:space="0" w:color="9FB8CD" w:themeColor="accent2"/>
                              <w:right w:val="single" w:sz="6" w:space="0" w:color="9FB8CD" w:themeColor="accent2"/>
                            </w:tcBorders>
                            <w:shd w:val="clear" w:color="auto" w:fill="9FB8CD" w:themeFill="accent2"/>
                            <w:tcMar>
                              <w:top w:w="360" w:type="dxa"/>
                              <w:bottom w:w="360" w:type="dxa"/>
                            </w:tcMar>
                          </w:tcPr>
                          <w:p w:rsidR="00B220CF" w:rsidRDefault="00B220CF">
                            <w:pPr>
                              <w:pStyle w:val="NoSpacing"/>
                            </w:pPr>
                          </w:p>
                        </w:tc>
                        <w:tc>
                          <w:tcPr>
                            <w:tcW w:w="0" w:type="auto"/>
                            <w:tcBorders>
                              <w:top w:val="single" w:sz="6" w:space="0" w:color="9FB8CD" w:themeColor="accent2"/>
                              <w:left w:val="single" w:sz="6" w:space="0" w:color="9FB8CD" w:themeColor="accent2"/>
                              <w:bottom w:val="single" w:sz="6" w:space="0" w:color="9FB8CD" w:themeColor="accent2"/>
                              <w:right w:val="single" w:sz="6" w:space="0" w:color="9FB8CD" w:themeColor="accent2"/>
                            </w:tcBorders>
                            <w:tcMar>
                              <w:top w:w="360" w:type="dxa"/>
                              <w:left w:w="360" w:type="dxa"/>
                              <w:bottom w:w="360" w:type="dxa"/>
                              <w:right w:w="360" w:type="dxa"/>
                            </w:tcMar>
                          </w:tcPr>
                          <w:p w:rsidR="00B220CF" w:rsidRDefault="00B220CF">
                            <w:pPr>
                              <w:pStyle w:val="NoSpacing"/>
                              <w:spacing w:line="276" w:lineRule="auto"/>
                              <w:jc w:val="right"/>
                              <w:rPr>
                                <w:rFonts w:asciiTheme="majorHAnsi" w:hAnsiTheme="majorHAnsi"/>
                                <w:color w:val="525A7D" w:themeColor="accent1" w:themeShade="BF"/>
                                <w:sz w:val="52"/>
                                <w:szCs w:val="52"/>
                              </w:rPr>
                            </w:pPr>
                            <w:r>
                              <w:rPr>
                                <w:rFonts w:asciiTheme="majorHAnsi" w:hAnsiTheme="majorHAnsi"/>
                                <w:color w:val="525A7D" w:themeColor="accent1" w:themeShade="BF"/>
                                <w:sz w:val="52"/>
                                <w:szCs w:val="52"/>
                              </w:rPr>
                              <w:t xml:space="preserve"> </w:t>
                            </w:r>
                            <w:r>
                              <w:rPr>
                                <w:color w:val="9FB8CD" w:themeColor="accent2"/>
                                <w:spacing w:val="10"/>
                                <w:sz w:val="52"/>
                                <w:szCs w:val="52"/>
                              </w:rPr>
                              <w:sym w:font="Wingdings 3" w:char="F07D"/>
                            </w:r>
                            <w:sdt>
                              <w:sdtPr>
                                <w:rPr>
                                  <w:rFonts w:asciiTheme="majorHAnsi" w:hAnsiTheme="majorHAnsi"/>
                                  <w:color w:val="525A7D" w:themeColor="accent1" w:themeShade="BF"/>
                                  <w:sz w:val="52"/>
                                  <w:szCs w:val="52"/>
                                </w:rPr>
                                <w:alias w:val="Title"/>
                                <w:id w:val="1223226"/>
                                <w:dataBinding w:prefixMappings="xmlns:ns0='http://schemas.openxmlformats.org/package/2006/metadata/core-properties' xmlns:ns1='http://purl.org/dc/elements/1.1/'" w:xpath="/ns0:coreProperties[1]/ns1:title[1]" w:storeItemID="{6C3C8BC8-F283-45AE-878A-BAB7291924A1}"/>
                                <w:text/>
                              </w:sdtPr>
                              <w:sdtContent>
                                <w:r>
                                  <w:rPr>
                                    <w:rFonts w:asciiTheme="majorHAnsi" w:hAnsiTheme="majorHAnsi"/>
                                    <w:color w:val="525A7D" w:themeColor="accent1" w:themeShade="BF"/>
                                    <w:sz w:val="52"/>
                                    <w:szCs w:val="52"/>
                                  </w:rPr>
                                  <w:t>Online Car Pooling System</w:t>
                                </w:r>
                              </w:sdtContent>
                            </w:sdt>
                          </w:p>
                          <w:p w:rsidR="00B220CF" w:rsidRDefault="00B220CF">
                            <w:pPr>
                              <w:pStyle w:val="NoSpacing"/>
                              <w:spacing w:line="276" w:lineRule="auto"/>
                              <w:jc w:val="right"/>
                              <w:rPr>
                                <w:rFonts w:asciiTheme="majorHAnsi" w:hAnsiTheme="majorHAnsi"/>
                                <w:color w:val="9FB8CD" w:themeColor="accent2"/>
                                <w:sz w:val="24"/>
                              </w:rPr>
                            </w:pPr>
                            <w:sdt>
                              <w:sdtPr>
                                <w:rPr>
                                  <w:rFonts w:asciiTheme="majorHAnsi" w:hAnsiTheme="majorHAnsi"/>
                                  <w:color w:val="9FB8CD" w:themeColor="accent2"/>
                                  <w:sz w:val="24"/>
                                </w:rPr>
                                <w:alias w:val="Subtitle"/>
                                <w:id w:val="1223227"/>
                                <w:dataBinding w:prefixMappings="xmlns:ns0='http://schemas.openxmlformats.org/package/2006/metadata/core-properties' xmlns:ns1='http://purl.org/dc/elements/1.1/'" w:xpath="/ns0:coreProperties[1]/ns1:subject[1]" w:storeItemID="{6C3C8BC8-F283-45AE-878A-BAB7291924A1}"/>
                                <w:text/>
                              </w:sdtPr>
                              <w:sdtContent>
                                <w:r>
                                  <w:rPr>
                                    <w:rFonts w:asciiTheme="majorHAnsi" w:hAnsiTheme="majorHAnsi"/>
                                    <w:color w:val="9FB8CD" w:themeColor="accent2"/>
                                    <w:sz w:val="24"/>
                                  </w:rPr>
                                  <w:t>Software Development 3</w:t>
                                </w:r>
                              </w:sdtContent>
                            </w:sdt>
                          </w:p>
                        </w:tc>
                      </w:tr>
                      <w:tr w:rsidR="00B220CF">
                        <w:trPr>
                          <w:jc w:val="center"/>
                        </w:trPr>
                        <w:tc>
                          <w:tcPr>
                            <w:tcW w:w="360" w:type="dxa"/>
                            <w:tcBorders>
                              <w:top w:val="single" w:sz="6" w:space="0" w:color="9FB8CD" w:themeColor="accent2"/>
                              <w:left w:val="nil"/>
                              <w:bottom w:val="single" w:sz="6" w:space="0" w:color="AAB0C7" w:themeColor="accent1" w:themeTint="99"/>
                              <w:right w:val="nil"/>
                            </w:tcBorders>
                          </w:tcPr>
                          <w:p w:rsidR="00B220CF" w:rsidRDefault="00B220CF">
                            <w:pPr>
                              <w:pStyle w:val="NoSpacing"/>
                              <w:rPr>
                                <w:sz w:val="16"/>
                                <w:szCs w:val="16"/>
                              </w:rPr>
                            </w:pPr>
                          </w:p>
                        </w:tc>
                        <w:tc>
                          <w:tcPr>
                            <w:tcW w:w="0" w:type="auto"/>
                            <w:tcBorders>
                              <w:top w:val="single" w:sz="6" w:space="0" w:color="9FB8CD" w:themeColor="accent2"/>
                              <w:left w:val="nil"/>
                              <w:bottom w:val="single" w:sz="6" w:space="0" w:color="AAB0C7" w:themeColor="accent1" w:themeTint="99"/>
                              <w:right w:val="nil"/>
                            </w:tcBorders>
                          </w:tcPr>
                          <w:p w:rsidR="00B220CF" w:rsidRDefault="00B220CF">
                            <w:pPr>
                              <w:pStyle w:val="NoSpacing"/>
                              <w:rPr>
                                <w:sz w:val="16"/>
                                <w:szCs w:val="16"/>
                              </w:rPr>
                            </w:pPr>
                          </w:p>
                        </w:tc>
                      </w:tr>
                      <w:tr w:rsidR="00B220CF">
                        <w:trPr>
                          <w:jc w:val="center"/>
                        </w:trPr>
                        <w:tc>
                          <w:tcPr>
                            <w:tcW w:w="360" w:type="dxa"/>
                            <w:tcBorders>
                              <w:top w:val="single" w:sz="6" w:space="0" w:color="AAB0C7" w:themeColor="accent1" w:themeTint="99"/>
                              <w:left w:val="single" w:sz="6" w:space="0" w:color="AAB0C7" w:themeColor="accent1" w:themeTint="99"/>
                              <w:bottom w:val="single" w:sz="6" w:space="0" w:color="AAB0C7" w:themeColor="accent1" w:themeTint="99"/>
                              <w:right w:val="single" w:sz="6" w:space="0" w:color="AAB0C7" w:themeColor="accent1" w:themeTint="99"/>
                            </w:tcBorders>
                            <w:shd w:val="clear" w:color="auto" w:fill="AAB0C7" w:themeFill="accent1" w:themeFillTint="99"/>
                            <w:tcMar>
                              <w:top w:w="144" w:type="dxa"/>
                              <w:bottom w:w="144" w:type="dxa"/>
                            </w:tcMar>
                          </w:tcPr>
                          <w:p w:rsidR="00B220CF" w:rsidRDefault="00B220CF">
                            <w:pPr>
                              <w:pStyle w:val="NoSpacing"/>
                            </w:pPr>
                          </w:p>
                        </w:tc>
                        <w:tc>
                          <w:tcPr>
                            <w:tcW w:w="0" w:type="auto"/>
                            <w:tcBorders>
                              <w:top w:val="single" w:sz="6" w:space="0" w:color="AAB0C7" w:themeColor="accent1" w:themeTint="99"/>
                              <w:left w:val="single" w:sz="6" w:space="0" w:color="AAB0C7" w:themeColor="accent1" w:themeTint="99"/>
                              <w:bottom w:val="single" w:sz="6" w:space="0" w:color="AAB0C7" w:themeColor="accent1" w:themeTint="99"/>
                              <w:right w:val="single" w:sz="6" w:space="0" w:color="AAB0C7" w:themeColor="accent1" w:themeTint="99"/>
                            </w:tcBorders>
                            <w:tcMar>
                              <w:top w:w="144" w:type="dxa"/>
                              <w:left w:w="144" w:type="dxa"/>
                              <w:bottom w:w="144" w:type="dxa"/>
                              <w:right w:w="144" w:type="dxa"/>
                            </w:tcMar>
                          </w:tcPr>
                          <w:p w:rsidR="00B220CF" w:rsidRDefault="00B220CF">
                            <w:pPr>
                              <w:pStyle w:val="NoSpacing"/>
                              <w:rPr>
                                <w:b/>
                                <w:color w:val="525A7D" w:themeColor="accent1" w:themeShade="BF"/>
                              </w:rPr>
                            </w:pPr>
                            <w:sdt>
                              <w:sdtPr>
                                <w:rPr>
                                  <w:color w:val="808080" w:themeColor="background1" w:themeShade="80"/>
                                </w:rPr>
                                <w:alias w:val="Author"/>
                                <w:id w:val="1223228"/>
                                <w:dataBinding w:prefixMappings="xmlns:ns0='http://schemas.openxmlformats.org/package/2006/metadata/core-properties' xmlns:ns1='http://purl.org/dc/elements/1.1/'" w:xpath="/ns0:coreProperties[1]/ns1:creator[1]" w:storeItemID="{6C3C8BC8-F283-45AE-878A-BAB7291924A1}"/>
                                <w:text/>
                              </w:sdtPr>
                              <w:sdtContent>
                                <w:r w:rsidRPr="00E93FA4">
                                  <w:rPr>
                                    <w:color w:val="808080" w:themeColor="background1" w:themeShade="80"/>
                                  </w:rPr>
                                  <w:t>Adrian Macneil, Thomas Burge, Michelle Cho, Amy Palamountain, Nicholas Sarten, Thomas Satherley</w:t>
                                </w:r>
                              </w:sdtContent>
                            </w:sdt>
                            <w:r>
                              <w:rPr>
                                <w:b/>
                                <w:color w:val="525A7D" w:themeColor="accent1" w:themeShade="BF"/>
                              </w:rPr>
                              <w:t xml:space="preserve"> </w:t>
                            </w:r>
                          </w:p>
                          <w:p w:rsidR="00B220CF" w:rsidRDefault="00B220CF">
                            <w:pPr>
                              <w:pStyle w:val="NoSpacing"/>
                              <w:rPr>
                                <w:color w:val="525A7D" w:themeColor="accent1" w:themeShade="BF"/>
                              </w:rPr>
                            </w:pPr>
                            <w:r>
                              <w:rPr>
                                <w:color w:val="9FB8CD" w:themeColor="accent2"/>
                              </w:rPr>
                              <w:sym w:font="Wingdings 3" w:char="F07D"/>
                            </w:r>
                            <w:r>
                              <w:rPr>
                                <w:b/>
                                <w:color w:val="525A7D" w:themeColor="accent1" w:themeShade="BF"/>
                              </w:rPr>
                              <w:t xml:space="preserve"> </w:t>
                            </w:r>
                            <w:sdt>
                              <w:sdtPr>
                                <w:rPr>
                                  <w:color w:val="808080" w:themeColor="background1" w:themeShade="80"/>
                                </w:rPr>
                                <w:alias w:val="Company"/>
                                <w:id w:val="1223229"/>
                                <w:dataBinding w:prefixMappings="xmlns:ns0='http://schemas.openxmlformats.org/officeDocument/2006/extended-properties'" w:xpath="/ns0:Properties[1]/ns0:Company[1]" w:storeItemID="{6668398D-A668-4E3E-A5EB-62B293D839F1}"/>
                                <w:text/>
                              </w:sdtPr>
                              <w:sdtContent>
                                <w:r>
                                  <w:rPr>
                                    <w:color w:val="808080" w:themeColor="background1" w:themeShade="80"/>
                                  </w:rPr>
                                  <w:t>GrabbaRide</w:t>
                                </w:r>
                              </w:sdtContent>
                            </w:sdt>
                            <w:r>
                              <w:rPr>
                                <w:color w:val="525A7D" w:themeColor="accent1" w:themeShade="BF"/>
                              </w:rPr>
                              <w:t xml:space="preserve"> </w:t>
                            </w:r>
                            <w:r>
                              <w:rPr>
                                <w:color w:val="9FB8CD" w:themeColor="accent2"/>
                              </w:rPr>
                              <w:sym w:font="Wingdings 3" w:char="F07D"/>
                            </w:r>
                            <w:r>
                              <w:rPr>
                                <w:color w:val="525A7D" w:themeColor="accent1" w:themeShade="BF"/>
                              </w:rPr>
                              <w:t xml:space="preserve"> </w:t>
                            </w:r>
                            <w:sdt>
                              <w:sdtPr>
                                <w:rPr>
                                  <w:color w:val="808080" w:themeColor="background1" w:themeShade="80"/>
                                </w:rPr>
                                <w:alias w:val="Date"/>
                                <w:id w:val="1223230"/>
                                <w:dataBinding w:prefixMappings="xmlns:ns0='http://schemas.microsoft.com/office/2006/coverPageProps'" w:xpath="/ns0:CoverPageProperties[1]/ns0:PublishDate[1]" w:storeItemID="{55AF091B-3C7A-41E3-B477-F2FDAA23CFDA}"/>
                                <w:date w:fullDate="2008-10-17T00:00:00Z">
                                  <w:dateFormat w:val="M/d/yyyy"/>
                                  <w:lid w:val="en-US"/>
                                  <w:storeMappedDataAs w:val="dateTime"/>
                                  <w:calendar w:val="gregorian"/>
                                </w:date>
                              </w:sdtPr>
                              <w:sdtContent>
                                <w:r>
                                  <w:rPr>
                                    <w:color w:val="808080" w:themeColor="background1" w:themeShade="80"/>
                                    <w:lang w:val="en-US"/>
                                  </w:rPr>
                                  <w:t>10/17/2008</w:t>
                                </w:r>
                              </w:sdtContent>
                            </w:sdt>
                          </w:p>
                        </w:tc>
                      </w:tr>
                    </w:tbl>
                    <w:p w:rsidR="00B220CF" w:rsidRDefault="00B220CF">
                      <w:pPr>
                        <w:pStyle w:val="NoSpacing"/>
                      </w:pPr>
                    </w:p>
                  </w:txbxContent>
                </v:textbox>
                <w10:wrap anchorx="margin" anchory="margin"/>
              </v:rect>
            </w:pict>
          </w:r>
        </w:p>
        <w:p w:rsidR="00E93FA4" w:rsidRDefault="00E93FA4">
          <w:pPr>
            <w:rPr>
              <w:b/>
              <w:color w:val="3E5D78" w:themeColor="accent2" w:themeShade="80"/>
              <w:sz w:val="60"/>
              <w:szCs w:val="60"/>
            </w:rPr>
          </w:pPr>
        </w:p>
        <w:p w:rsidR="00E93FA4" w:rsidRDefault="00E93FA4">
          <w:pPr>
            <w:rPr>
              <w:b/>
              <w:color w:val="3E5D78" w:themeColor="accent2" w:themeShade="80"/>
              <w:sz w:val="60"/>
              <w:szCs w:val="60"/>
            </w:rPr>
          </w:pPr>
        </w:p>
        <w:p w:rsidR="00E93FA4" w:rsidRDefault="00E93FA4">
          <w:pPr>
            <w:rPr>
              <w:b/>
              <w:color w:val="3E5D78" w:themeColor="accent2" w:themeShade="80"/>
              <w:sz w:val="60"/>
              <w:szCs w:val="60"/>
            </w:rPr>
          </w:pPr>
        </w:p>
        <w:p w:rsidR="00E93FA4" w:rsidRDefault="00E93FA4">
          <w:pPr>
            <w:rPr>
              <w:b/>
              <w:color w:val="3E5D78" w:themeColor="accent2" w:themeShade="80"/>
              <w:sz w:val="60"/>
              <w:szCs w:val="60"/>
            </w:rPr>
          </w:pPr>
        </w:p>
        <w:p w:rsidR="00E93FA4" w:rsidRDefault="00E93FA4">
          <w:pPr>
            <w:rPr>
              <w:b/>
              <w:color w:val="3E5D78" w:themeColor="accent2" w:themeShade="80"/>
              <w:sz w:val="60"/>
              <w:szCs w:val="60"/>
            </w:rPr>
            <w:sectPr w:rsidR="00E93FA4" w:rsidSect="00263B4B">
              <w:headerReference w:type="even" r:id="rId10"/>
              <w:headerReference w:type="default" r:id="rId11"/>
              <w:footerReference w:type="even" r:id="rId12"/>
              <w:footerReference w:type="default" r:id="rId13"/>
              <w:pgSz w:w="12240" w:h="15840" w:code="1"/>
              <w:pgMar w:top="1440" w:right="1440" w:bottom="1440" w:left="1440" w:header="720" w:footer="720" w:gutter="0"/>
              <w:cols w:num="2" w:space="709"/>
              <w:titlePg/>
              <w:docGrid w:linePitch="360"/>
            </w:sectPr>
          </w:pPr>
        </w:p>
        <w:p w:rsidR="00E93FA4" w:rsidRDefault="00E93FA4">
          <w:pPr>
            <w:rPr>
              <w:b/>
              <w:color w:val="3E5D78" w:themeColor="accent2" w:themeShade="80"/>
              <w:sz w:val="60"/>
              <w:szCs w:val="60"/>
            </w:rPr>
          </w:pPr>
        </w:p>
        <w:p w:rsidR="00E93FA4" w:rsidRDefault="00E93FA4">
          <w:pPr>
            <w:rPr>
              <w:b/>
              <w:color w:val="3E5D78" w:themeColor="accent2" w:themeShade="80"/>
              <w:sz w:val="60"/>
              <w:szCs w:val="60"/>
            </w:rPr>
          </w:pPr>
        </w:p>
        <w:p w:rsidR="00E93FA4" w:rsidRDefault="00E93FA4" w:rsidP="00E93FA4">
          <w:pPr>
            <w:jc w:val="center"/>
            <w:rPr>
              <w:b/>
              <w:color w:val="3E5D78" w:themeColor="accent2" w:themeShade="80"/>
              <w:sz w:val="60"/>
              <w:szCs w:val="60"/>
            </w:rPr>
          </w:pPr>
          <w:r>
            <w:rPr>
              <w:b/>
              <w:noProof/>
              <w:color w:val="3E5D78" w:themeColor="accent2" w:themeShade="80"/>
              <w:sz w:val="60"/>
              <w:szCs w:val="60"/>
              <w:lang w:eastAsia="en-NZ"/>
            </w:rPr>
            <w:drawing>
              <wp:inline distT="0" distB="0" distL="0" distR="0">
                <wp:extent cx="5952066" cy="4229100"/>
                <wp:effectExtent l="19050" t="0" r="0" b="0"/>
                <wp:docPr id="2" name="Picture 2" descr="C:\Users\Michelle\Documents\159.356 Software Engineering C\GrabbaRide\playground\Presentation Image\Car Poo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elle\Documents\159.356 Software Engineering C\GrabbaRide\playground\Presentation Image\Car Pooling.jpg"/>
                        <pic:cNvPicPr>
                          <a:picLocks noChangeAspect="1" noChangeArrowheads="1"/>
                        </pic:cNvPicPr>
                      </pic:nvPicPr>
                      <pic:blipFill>
                        <a:blip r:embed="rId14"/>
                        <a:srcRect/>
                        <a:stretch>
                          <a:fillRect/>
                        </a:stretch>
                      </pic:blipFill>
                      <pic:spPr bwMode="auto">
                        <a:xfrm>
                          <a:off x="0" y="0"/>
                          <a:ext cx="5958955" cy="4233995"/>
                        </a:xfrm>
                        <a:prstGeom prst="rect">
                          <a:avLst/>
                        </a:prstGeom>
                        <a:noFill/>
                        <a:ln w="9525">
                          <a:noFill/>
                          <a:miter lim="800000"/>
                          <a:headEnd/>
                          <a:tailEnd/>
                        </a:ln>
                      </pic:spPr>
                    </pic:pic>
                  </a:graphicData>
                </a:graphic>
              </wp:inline>
            </w:drawing>
          </w:r>
        </w:p>
        <w:p w:rsidR="00E93FA4" w:rsidRDefault="00E93FA4">
          <w:pPr>
            <w:rPr>
              <w:b/>
              <w:color w:val="3E5D78" w:themeColor="accent2" w:themeShade="80"/>
              <w:sz w:val="60"/>
              <w:szCs w:val="60"/>
            </w:rPr>
            <w:sectPr w:rsidR="00E93FA4" w:rsidSect="00E93FA4">
              <w:type w:val="continuous"/>
              <w:pgSz w:w="12240" w:h="15840" w:code="1"/>
              <w:pgMar w:top="1440" w:right="1440" w:bottom="1440" w:left="1440" w:header="720" w:footer="720" w:gutter="0"/>
              <w:cols w:space="709"/>
              <w:titlePg/>
              <w:docGrid w:linePitch="360"/>
            </w:sectPr>
          </w:pPr>
        </w:p>
        <w:p w:rsidR="00E93FA4" w:rsidRDefault="00E93FA4">
          <w:pPr>
            <w:rPr>
              <w:b/>
              <w:color w:val="3E5D78" w:themeColor="accent2" w:themeShade="80"/>
              <w:sz w:val="60"/>
              <w:szCs w:val="60"/>
            </w:rPr>
          </w:pPr>
        </w:p>
        <w:p w:rsidR="00E93FA4" w:rsidRDefault="00E93FA4">
          <w:pPr>
            <w:rPr>
              <w:b/>
              <w:color w:val="3E5D78" w:themeColor="accent2" w:themeShade="80"/>
              <w:sz w:val="60"/>
              <w:szCs w:val="60"/>
            </w:rPr>
          </w:pPr>
          <w:r>
            <w:rPr>
              <w:b/>
              <w:color w:val="3E5D78" w:themeColor="accent2" w:themeShade="80"/>
              <w:sz w:val="60"/>
              <w:szCs w:val="60"/>
            </w:rPr>
            <w:lastRenderedPageBreak/>
            <w:br w:type="page"/>
          </w:r>
        </w:p>
      </w:sdtContent>
    </w:sdt>
    <w:sdt>
      <w:sdtPr>
        <w:alias w:val="Title"/>
        <w:tag w:val="Title"/>
        <w:id w:val="259239096"/>
        <w:dataBinding w:prefixMappings="xmlns:ns0='http://purl.org/dc/elements/1.1/' xmlns:ns1='http://schemas.openxmlformats.org/package/2006/metadata/core-properties' " w:xpath="/ns1:coreProperties[1]/ns0:title[1]" w:storeItemID="{6C3C8BC8-F283-45AE-878A-BAB7291924A1}"/>
        <w:text/>
      </w:sdtPr>
      <w:sdtContent>
        <w:p w:rsidR="008C614F" w:rsidRPr="005E4C7A" w:rsidRDefault="00EE6678">
          <w:pPr>
            <w:pStyle w:val="Title"/>
          </w:pPr>
          <w:r>
            <w:t>Online Car Pooling System</w:t>
          </w:r>
        </w:p>
      </w:sdtContent>
    </w:sdt>
    <w:sdt>
      <w:sdtPr>
        <w:rPr>
          <w:color w:val="727CA3" w:themeColor="accent1"/>
        </w:rPr>
        <w:alias w:val="Subtitle"/>
        <w:tag w:val="Subtitle"/>
        <w:id w:val="206753112"/>
        <w:dataBinding w:prefixMappings="xmlns:ns0='http://purl.org/dc/elements/1.1/' xmlns:ns1='http://schemas.openxmlformats.org/package/2006/metadata/core-properties' " w:xpath="/ns1:coreProperties[1]/ns0:subject[1]" w:storeItemID="{6C3C8BC8-F283-45AE-878A-BAB7291924A1}"/>
        <w:text/>
      </w:sdtPr>
      <w:sdtContent>
        <w:p w:rsidR="008C614F" w:rsidRPr="005E4C7A" w:rsidRDefault="00EE6678">
          <w:pPr>
            <w:pStyle w:val="Subtitle"/>
            <w:rPr>
              <w:color w:val="727CA3" w:themeColor="accent1"/>
            </w:rPr>
          </w:pPr>
          <w:r>
            <w:rPr>
              <w:color w:val="727CA3" w:themeColor="accent1"/>
            </w:rPr>
            <w:t>Software Development 3</w:t>
          </w:r>
        </w:p>
      </w:sdtContent>
    </w:sdt>
    <w:p w:rsidR="008A63A4" w:rsidRPr="00AD5BDD" w:rsidRDefault="008A63A4" w:rsidP="00A54AA3">
      <w:pPr>
        <w:pStyle w:val="Heading1"/>
        <w:jc w:val="both"/>
      </w:pPr>
      <w:bookmarkStart w:id="0" w:name="_Toc212012724"/>
      <w:r w:rsidRPr="005E4C7A">
        <w:t>Abstract</w:t>
      </w:r>
      <w:bookmarkEnd w:id="0"/>
    </w:p>
    <w:p w:rsidR="0099136E" w:rsidRDefault="00A63CAA" w:rsidP="00A54AA3">
      <w:pPr>
        <w:jc w:val="both"/>
      </w:pPr>
      <w:r>
        <w:t xml:space="preserve">The </w:t>
      </w:r>
      <w:r w:rsidR="00EF312A">
        <w:t>purpose of this report is to</w:t>
      </w:r>
      <w:r w:rsidR="000405EC">
        <w:t xml:space="preserve"> describe and document</w:t>
      </w:r>
      <w:r>
        <w:t xml:space="preserve"> the development o</w:t>
      </w:r>
      <w:r w:rsidR="00B743AA">
        <w:t xml:space="preserve">f the </w:t>
      </w:r>
      <w:r w:rsidR="00454EB7">
        <w:t>GrabbaRide</w:t>
      </w:r>
      <w:r w:rsidR="00B743AA">
        <w:t xml:space="preserve"> online carpooling website</w:t>
      </w:r>
      <w:r w:rsidR="000405EC">
        <w:t>.</w:t>
      </w:r>
    </w:p>
    <w:p w:rsidR="00EF312A" w:rsidRDefault="00A63CAA" w:rsidP="00A54AA3">
      <w:pPr>
        <w:jc w:val="both"/>
      </w:pPr>
      <w:r>
        <w:t xml:space="preserve">The website was developed and </w:t>
      </w:r>
      <w:r w:rsidR="00EF312A">
        <w:t xml:space="preserve">improved through the use of </w:t>
      </w:r>
      <w:r w:rsidR="000405EC">
        <w:t>an iterative</w:t>
      </w:r>
      <w:r w:rsidR="00EF312A">
        <w:t xml:space="preserve"> process of building three working prototypes. Each prototype </w:t>
      </w:r>
      <w:r w:rsidR="000405EC">
        <w:t>wa</w:t>
      </w:r>
      <w:r w:rsidR="00EF312A">
        <w:t xml:space="preserve">s an addition and refinement to the previous. </w:t>
      </w:r>
    </w:p>
    <w:p w:rsidR="00A63CAA" w:rsidRDefault="00EF312A" w:rsidP="00A54AA3">
      <w:pPr>
        <w:jc w:val="both"/>
      </w:pPr>
      <w:r>
        <w:t>We have previously demonstrated the working prototype</w:t>
      </w:r>
      <w:r w:rsidR="000405EC">
        <w:t>s</w:t>
      </w:r>
      <w:r>
        <w:t xml:space="preserve"> 1 and 2. This report describes the process used</w:t>
      </w:r>
      <w:r w:rsidR="000405EC">
        <w:t>,</w:t>
      </w:r>
      <w:r>
        <w:t xml:space="preserve"> and improvements towards the final working prototype: Prototype 3</w:t>
      </w:r>
      <w:r w:rsidR="00B743AA">
        <w:t>.</w:t>
      </w:r>
    </w:p>
    <w:p w:rsidR="00EF312A" w:rsidRDefault="00EF312A" w:rsidP="00A54AA3">
      <w:pPr>
        <w:jc w:val="both"/>
      </w:pPr>
      <w:r>
        <w:t xml:space="preserve">In addition, the contents of this report describe how users would interact with the online car pooling system. </w:t>
      </w:r>
    </w:p>
    <w:p w:rsidR="00D32059" w:rsidRDefault="00D32059" w:rsidP="00A54AA3">
      <w:pPr>
        <w:jc w:val="both"/>
      </w:pPr>
    </w:p>
    <w:p w:rsidR="00D32059" w:rsidRDefault="00D32059" w:rsidP="00A54AA3">
      <w:pPr>
        <w:jc w:val="both"/>
      </w:pPr>
    </w:p>
    <w:p w:rsidR="00D32059" w:rsidRDefault="00D32059" w:rsidP="00A54AA3">
      <w:pPr>
        <w:jc w:val="both"/>
      </w:pPr>
    </w:p>
    <w:p w:rsidR="00D32059" w:rsidRDefault="00D32059" w:rsidP="00A54AA3">
      <w:pPr>
        <w:jc w:val="both"/>
      </w:pPr>
    </w:p>
    <w:p w:rsidR="00F226E3" w:rsidRDefault="00F226E3" w:rsidP="00A54AA3">
      <w:pPr>
        <w:jc w:val="both"/>
      </w:pPr>
    </w:p>
    <w:p w:rsidR="00F226E3" w:rsidRDefault="00F226E3" w:rsidP="00A54AA3">
      <w:pPr>
        <w:jc w:val="both"/>
      </w:pPr>
    </w:p>
    <w:p w:rsidR="00F226E3" w:rsidRDefault="00F226E3" w:rsidP="00A54AA3">
      <w:pPr>
        <w:jc w:val="both"/>
      </w:pPr>
    </w:p>
    <w:p w:rsidR="00F226E3" w:rsidRDefault="00F226E3" w:rsidP="00A54AA3">
      <w:pPr>
        <w:jc w:val="both"/>
      </w:pPr>
    </w:p>
    <w:p w:rsidR="00F226E3" w:rsidRDefault="00F226E3" w:rsidP="00A54AA3">
      <w:pPr>
        <w:jc w:val="both"/>
      </w:pPr>
    </w:p>
    <w:p w:rsidR="00F226E3" w:rsidRDefault="00F226E3" w:rsidP="00A54AA3">
      <w:pPr>
        <w:jc w:val="both"/>
      </w:pPr>
    </w:p>
    <w:p w:rsidR="00F226E3" w:rsidRDefault="00F226E3" w:rsidP="00A54AA3">
      <w:pPr>
        <w:jc w:val="both"/>
      </w:pPr>
    </w:p>
    <w:p w:rsidR="00F226E3" w:rsidRDefault="00F226E3" w:rsidP="00A54AA3">
      <w:pPr>
        <w:jc w:val="both"/>
      </w:pPr>
    </w:p>
    <w:p w:rsidR="0057365F" w:rsidRPr="00AD5BDD" w:rsidRDefault="0057365F" w:rsidP="00A54AA3">
      <w:pPr>
        <w:pStyle w:val="Heading1"/>
        <w:pBdr>
          <w:top w:val="single" w:sz="6" w:space="0" w:color="9FB8CD" w:themeColor="accent2"/>
        </w:pBdr>
        <w:jc w:val="both"/>
        <w:rPr>
          <w:sz w:val="22"/>
          <w:szCs w:val="22"/>
        </w:rPr>
      </w:pPr>
      <w:bookmarkStart w:id="1" w:name="_Toc212012725"/>
      <w:r w:rsidRPr="005E4C7A">
        <w:t>Contents</w:t>
      </w:r>
      <w:bookmarkEnd w:id="1"/>
    </w:p>
    <w:p w:rsidR="00C244B1" w:rsidRDefault="00E9006D">
      <w:pPr>
        <w:pStyle w:val="TOC1"/>
        <w:rPr>
          <w:rFonts w:eastAsiaTheme="minorEastAsia" w:cstheme="minorBidi"/>
          <w:smallCaps w:val="0"/>
          <w:color w:val="auto"/>
          <w:sz w:val="22"/>
          <w:szCs w:val="22"/>
          <w:lang w:eastAsia="en-NZ"/>
        </w:rPr>
      </w:pPr>
      <w:r w:rsidRPr="00E9006D">
        <w:rPr>
          <w:noProof w:val="0"/>
        </w:rPr>
        <w:fldChar w:fldCharType="begin"/>
      </w:r>
      <w:r w:rsidR="00801F9E" w:rsidRPr="005E4C7A">
        <w:rPr>
          <w:noProof w:val="0"/>
        </w:rPr>
        <w:instrText xml:space="preserve"> TOC \o "1-3" \h \z \u </w:instrText>
      </w:r>
      <w:r w:rsidRPr="00E9006D">
        <w:rPr>
          <w:noProof w:val="0"/>
        </w:rPr>
        <w:fldChar w:fldCharType="separate"/>
      </w:r>
      <w:hyperlink w:anchor="_Toc212012724" w:history="1">
        <w:r w:rsidR="00C244B1" w:rsidRPr="00B422E5">
          <w:rPr>
            <w:rStyle w:val="Hyperlink"/>
          </w:rPr>
          <w:t>Abstract</w:t>
        </w:r>
        <w:r w:rsidR="00C244B1">
          <w:rPr>
            <w:webHidden/>
          </w:rPr>
          <w:tab/>
        </w:r>
        <w:r w:rsidR="00C244B1">
          <w:rPr>
            <w:webHidden/>
          </w:rPr>
          <w:fldChar w:fldCharType="begin"/>
        </w:r>
        <w:r w:rsidR="00C244B1">
          <w:rPr>
            <w:webHidden/>
          </w:rPr>
          <w:instrText xml:space="preserve"> PAGEREF _Toc212012724 \h </w:instrText>
        </w:r>
        <w:r w:rsidR="00C244B1">
          <w:rPr>
            <w:webHidden/>
          </w:rPr>
        </w:r>
        <w:r w:rsidR="00C244B1">
          <w:rPr>
            <w:webHidden/>
          </w:rPr>
          <w:fldChar w:fldCharType="separate"/>
        </w:r>
        <w:r w:rsidR="00C244B1">
          <w:rPr>
            <w:webHidden/>
          </w:rPr>
          <w:t>2</w:t>
        </w:r>
        <w:r w:rsidR="00C244B1">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25" w:history="1">
        <w:r w:rsidRPr="00B422E5">
          <w:rPr>
            <w:rStyle w:val="Hyperlink"/>
          </w:rPr>
          <w:t>Contents</w:t>
        </w:r>
        <w:r>
          <w:rPr>
            <w:webHidden/>
          </w:rPr>
          <w:tab/>
        </w:r>
        <w:r>
          <w:rPr>
            <w:webHidden/>
          </w:rPr>
          <w:fldChar w:fldCharType="begin"/>
        </w:r>
        <w:r>
          <w:rPr>
            <w:webHidden/>
          </w:rPr>
          <w:instrText xml:space="preserve"> PAGEREF _Toc212012725 \h </w:instrText>
        </w:r>
        <w:r>
          <w:rPr>
            <w:webHidden/>
          </w:rPr>
        </w:r>
        <w:r>
          <w:rPr>
            <w:webHidden/>
          </w:rPr>
          <w:fldChar w:fldCharType="separate"/>
        </w:r>
        <w:r>
          <w:rPr>
            <w:webHidden/>
          </w:rPr>
          <w:t>2</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26" w:history="1">
        <w:r w:rsidRPr="00B422E5">
          <w:rPr>
            <w:rStyle w:val="Hyperlink"/>
          </w:rPr>
          <w:t>Introduction</w:t>
        </w:r>
        <w:r>
          <w:rPr>
            <w:webHidden/>
          </w:rPr>
          <w:tab/>
        </w:r>
        <w:r>
          <w:rPr>
            <w:webHidden/>
          </w:rPr>
          <w:fldChar w:fldCharType="begin"/>
        </w:r>
        <w:r>
          <w:rPr>
            <w:webHidden/>
          </w:rPr>
          <w:instrText xml:space="preserve"> PAGEREF _Toc212012726 \h </w:instrText>
        </w:r>
        <w:r>
          <w:rPr>
            <w:webHidden/>
          </w:rPr>
        </w:r>
        <w:r>
          <w:rPr>
            <w:webHidden/>
          </w:rPr>
          <w:fldChar w:fldCharType="separate"/>
        </w:r>
        <w:r>
          <w:rPr>
            <w:webHidden/>
          </w:rPr>
          <w:t>3</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27" w:history="1">
        <w:r w:rsidRPr="00B422E5">
          <w:rPr>
            <w:rStyle w:val="Hyperlink"/>
          </w:rPr>
          <w:t>The Development process</w:t>
        </w:r>
        <w:r>
          <w:rPr>
            <w:webHidden/>
          </w:rPr>
          <w:tab/>
        </w:r>
        <w:r>
          <w:rPr>
            <w:webHidden/>
          </w:rPr>
          <w:fldChar w:fldCharType="begin"/>
        </w:r>
        <w:r>
          <w:rPr>
            <w:webHidden/>
          </w:rPr>
          <w:instrText xml:space="preserve"> PAGEREF _Toc212012727 \h </w:instrText>
        </w:r>
        <w:r>
          <w:rPr>
            <w:webHidden/>
          </w:rPr>
        </w:r>
        <w:r>
          <w:rPr>
            <w:webHidden/>
          </w:rPr>
          <w:fldChar w:fldCharType="separate"/>
        </w:r>
        <w:r>
          <w:rPr>
            <w:webHidden/>
          </w:rPr>
          <w:t>3</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28" w:history="1">
        <w:r w:rsidRPr="00B422E5">
          <w:rPr>
            <w:rStyle w:val="Hyperlink"/>
          </w:rPr>
          <w:t>Project Breakdown</w:t>
        </w:r>
        <w:r>
          <w:rPr>
            <w:webHidden/>
          </w:rPr>
          <w:tab/>
        </w:r>
        <w:r>
          <w:rPr>
            <w:webHidden/>
          </w:rPr>
          <w:fldChar w:fldCharType="begin"/>
        </w:r>
        <w:r>
          <w:rPr>
            <w:webHidden/>
          </w:rPr>
          <w:instrText xml:space="preserve"> PAGEREF _Toc212012728 \h </w:instrText>
        </w:r>
        <w:r>
          <w:rPr>
            <w:webHidden/>
          </w:rPr>
        </w:r>
        <w:r>
          <w:rPr>
            <w:webHidden/>
          </w:rPr>
          <w:fldChar w:fldCharType="separate"/>
        </w:r>
        <w:r>
          <w:rPr>
            <w:webHidden/>
          </w:rPr>
          <w:t>3</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29" w:history="1">
        <w:r w:rsidRPr="00B422E5">
          <w:rPr>
            <w:rStyle w:val="Hyperlink"/>
          </w:rPr>
          <w:t>The working prototype</w:t>
        </w:r>
        <w:r>
          <w:rPr>
            <w:webHidden/>
          </w:rPr>
          <w:tab/>
        </w:r>
        <w:r>
          <w:rPr>
            <w:webHidden/>
          </w:rPr>
          <w:fldChar w:fldCharType="begin"/>
        </w:r>
        <w:r>
          <w:rPr>
            <w:webHidden/>
          </w:rPr>
          <w:instrText xml:space="preserve"> PAGEREF _Toc212012729 \h </w:instrText>
        </w:r>
        <w:r>
          <w:rPr>
            <w:webHidden/>
          </w:rPr>
        </w:r>
        <w:r>
          <w:rPr>
            <w:webHidden/>
          </w:rPr>
          <w:fldChar w:fldCharType="separate"/>
        </w:r>
        <w:r>
          <w:rPr>
            <w:webHidden/>
          </w:rPr>
          <w:t>4</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0" w:history="1">
        <w:r w:rsidRPr="00B422E5">
          <w:rPr>
            <w:rStyle w:val="Hyperlink"/>
          </w:rPr>
          <w:t>Home Page</w:t>
        </w:r>
        <w:r>
          <w:rPr>
            <w:webHidden/>
          </w:rPr>
          <w:tab/>
        </w:r>
        <w:r>
          <w:rPr>
            <w:webHidden/>
          </w:rPr>
          <w:fldChar w:fldCharType="begin"/>
        </w:r>
        <w:r>
          <w:rPr>
            <w:webHidden/>
          </w:rPr>
          <w:instrText xml:space="preserve"> PAGEREF _Toc212012730 \h </w:instrText>
        </w:r>
        <w:r>
          <w:rPr>
            <w:webHidden/>
          </w:rPr>
        </w:r>
        <w:r>
          <w:rPr>
            <w:webHidden/>
          </w:rPr>
          <w:fldChar w:fldCharType="separate"/>
        </w:r>
        <w:r>
          <w:rPr>
            <w:webHidden/>
          </w:rPr>
          <w:t>4</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1" w:history="1">
        <w:r w:rsidRPr="00B422E5">
          <w:rPr>
            <w:rStyle w:val="Hyperlink"/>
          </w:rPr>
          <w:t>Login Page</w:t>
        </w:r>
        <w:r>
          <w:rPr>
            <w:webHidden/>
          </w:rPr>
          <w:tab/>
        </w:r>
        <w:r>
          <w:rPr>
            <w:webHidden/>
          </w:rPr>
          <w:fldChar w:fldCharType="begin"/>
        </w:r>
        <w:r>
          <w:rPr>
            <w:webHidden/>
          </w:rPr>
          <w:instrText xml:space="preserve"> PAGEREF _Toc212012731 \h </w:instrText>
        </w:r>
        <w:r>
          <w:rPr>
            <w:webHidden/>
          </w:rPr>
        </w:r>
        <w:r>
          <w:rPr>
            <w:webHidden/>
          </w:rPr>
          <w:fldChar w:fldCharType="separate"/>
        </w:r>
        <w:r>
          <w:rPr>
            <w:webHidden/>
          </w:rPr>
          <w:t>4</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2" w:history="1">
        <w:r w:rsidRPr="00B422E5">
          <w:rPr>
            <w:rStyle w:val="Hyperlink"/>
          </w:rPr>
          <w:t>Logout Function</w:t>
        </w:r>
        <w:r>
          <w:rPr>
            <w:webHidden/>
          </w:rPr>
          <w:tab/>
        </w:r>
        <w:r>
          <w:rPr>
            <w:webHidden/>
          </w:rPr>
          <w:fldChar w:fldCharType="begin"/>
        </w:r>
        <w:r>
          <w:rPr>
            <w:webHidden/>
          </w:rPr>
          <w:instrText xml:space="preserve"> PAGEREF _Toc212012732 \h </w:instrText>
        </w:r>
        <w:r>
          <w:rPr>
            <w:webHidden/>
          </w:rPr>
        </w:r>
        <w:r>
          <w:rPr>
            <w:webHidden/>
          </w:rPr>
          <w:fldChar w:fldCharType="separate"/>
        </w:r>
        <w:r>
          <w:rPr>
            <w:webHidden/>
          </w:rPr>
          <w:t>4</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3" w:history="1">
        <w:r w:rsidRPr="00B422E5">
          <w:rPr>
            <w:rStyle w:val="Hyperlink"/>
          </w:rPr>
          <w:t>Search Page</w:t>
        </w:r>
        <w:r>
          <w:rPr>
            <w:webHidden/>
          </w:rPr>
          <w:tab/>
        </w:r>
        <w:r>
          <w:rPr>
            <w:webHidden/>
          </w:rPr>
          <w:fldChar w:fldCharType="begin"/>
        </w:r>
        <w:r>
          <w:rPr>
            <w:webHidden/>
          </w:rPr>
          <w:instrText xml:space="preserve"> PAGEREF _Toc212012733 \h </w:instrText>
        </w:r>
        <w:r>
          <w:rPr>
            <w:webHidden/>
          </w:rPr>
        </w:r>
        <w:r>
          <w:rPr>
            <w:webHidden/>
          </w:rPr>
          <w:fldChar w:fldCharType="separate"/>
        </w:r>
        <w:r>
          <w:rPr>
            <w:webHidden/>
          </w:rPr>
          <w:t>4</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4" w:history="1">
        <w:r w:rsidRPr="00B422E5">
          <w:rPr>
            <w:rStyle w:val="Hyperlink"/>
          </w:rPr>
          <w:t>Create Ride Page</w:t>
        </w:r>
        <w:r>
          <w:rPr>
            <w:webHidden/>
          </w:rPr>
          <w:tab/>
        </w:r>
        <w:r>
          <w:rPr>
            <w:webHidden/>
          </w:rPr>
          <w:fldChar w:fldCharType="begin"/>
        </w:r>
        <w:r>
          <w:rPr>
            <w:webHidden/>
          </w:rPr>
          <w:instrText xml:space="preserve"> PAGEREF _Toc212012734 \h </w:instrText>
        </w:r>
        <w:r>
          <w:rPr>
            <w:webHidden/>
          </w:rPr>
        </w:r>
        <w:r>
          <w:rPr>
            <w:webHidden/>
          </w:rPr>
          <w:fldChar w:fldCharType="separate"/>
        </w:r>
        <w:r>
          <w:rPr>
            <w:webHidden/>
          </w:rPr>
          <w:t>5</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5" w:history="1">
        <w:r w:rsidRPr="00B422E5">
          <w:rPr>
            <w:rStyle w:val="Hyperlink"/>
          </w:rPr>
          <w:t>My Profile Page</w:t>
        </w:r>
        <w:r>
          <w:rPr>
            <w:webHidden/>
          </w:rPr>
          <w:tab/>
        </w:r>
        <w:r>
          <w:rPr>
            <w:webHidden/>
          </w:rPr>
          <w:fldChar w:fldCharType="begin"/>
        </w:r>
        <w:r>
          <w:rPr>
            <w:webHidden/>
          </w:rPr>
          <w:instrText xml:space="preserve"> PAGEREF _Toc212012735 \h </w:instrText>
        </w:r>
        <w:r>
          <w:rPr>
            <w:webHidden/>
          </w:rPr>
        </w:r>
        <w:r>
          <w:rPr>
            <w:webHidden/>
          </w:rPr>
          <w:fldChar w:fldCharType="separate"/>
        </w:r>
        <w:r>
          <w:rPr>
            <w:webHidden/>
          </w:rPr>
          <w:t>5</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6" w:history="1">
        <w:r w:rsidRPr="00B422E5">
          <w:rPr>
            <w:rStyle w:val="Hyperlink"/>
          </w:rPr>
          <w:t>Register Page</w:t>
        </w:r>
        <w:r>
          <w:rPr>
            <w:webHidden/>
          </w:rPr>
          <w:tab/>
        </w:r>
        <w:r>
          <w:rPr>
            <w:webHidden/>
          </w:rPr>
          <w:fldChar w:fldCharType="begin"/>
        </w:r>
        <w:r>
          <w:rPr>
            <w:webHidden/>
          </w:rPr>
          <w:instrText xml:space="preserve"> PAGEREF _Toc212012736 \h </w:instrText>
        </w:r>
        <w:r>
          <w:rPr>
            <w:webHidden/>
          </w:rPr>
        </w:r>
        <w:r>
          <w:rPr>
            <w:webHidden/>
          </w:rPr>
          <w:fldChar w:fldCharType="separate"/>
        </w:r>
        <w:r>
          <w:rPr>
            <w:webHidden/>
          </w:rPr>
          <w:t>6</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7" w:history="1">
        <w:r w:rsidRPr="00B422E5">
          <w:rPr>
            <w:rStyle w:val="Hyperlink"/>
          </w:rPr>
          <w:t>About Us Page</w:t>
        </w:r>
        <w:r>
          <w:rPr>
            <w:webHidden/>
          </w:rPr>
          <w:tab/>
        </w:r>
        <w:r>
          <w:rPr>
            <w:webHidden/>
          </w:rPr>
          <w:fldChar w:fldCharType="begin"/>
        </w:r>
        <w:r>
          <w:rPr>
            <w:webHidden/>
          </w:rPr>
          <w:instrText xml:space="preserve"> PAGEREF _Toc212012737 \h </w:instrText>
        </w:r>
        <w:r>
          <w:rPr>
            <w:webHidden/>
          </w:rPr>
        </w:r>
        <w:r>
          <w:rPr>
            <w:webHidden/>
          </w:rPr>
          <w:fldChar w:fldCharType="separate"/>
        </w:r>
        <w:r>
          <w:rPr>
            <w:webHidden/>
          </w:rPr>
          <w:t>6</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8" w:history="1">
        <w:r w:rsidRPr="00B422E5">
          <w:rPr>
            <w:rStyle w:val="Hyperlink"/>
          </w:rPr>
          <w:t>Terms of Use</w:t>
        </w:r>
        <w:r>
          <w:rPr>
            <w:webHidden/>
          </w:rPr>
          <w:tab/>
        </w:r>
        <w:r>
          <w:rPr>
            <w:webHidden/>
          </w:rPr>
          <w:fldChar w:fldCharType="begin"/>
        </w:r>
        <w:r>
          <w:rPr>
            <w:webHidden/>
          </w:rPr>
          <w:instrText xml:space="preserve"> PAGEREF _Toc212012738 \h </w:instrText>
        </w:r>
        <w:r>
          <w:rPr>
            <w:webHidden/>
          </w:rPr>
        </w:r>
        <w:r>
          <w:rPr>
            <w:webHidden/>
          </w:rPr>
          <w:fldChar w:fldCharType="separate"/>
        </w:r>
        <w:r>
          <w:rPr>
            <w:webHidden/>
          </w:rPr>
          <w:t>6</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39" w:history="1">
        <w:r w:rsidRPr="00B422E5">
          <w:rPr>
            <w:rStyle w:val="Hyperlink"/>
          </w:rPr>
          <w:t>Privacy Policy</w:t>
        </w:r>
        <w:r>
          <w:rPr>
            <w:webHidden/>
          </w:rPr>
          <w:tab/>
        </w:r>
        <w:r>
          <w:rPr>
            <w:webHidden/>
          </w:rPr>
          <w:fldChar w:fldCharType="begin"/>
        </w:r>
        <w:r>
          <w:rPr>
            <w:webHidden/>
          </w:rPr>
          <w:instrText xml:space="preserve"> PAGEREF _Toc212012739 \h </w:instrText>
        </w:r>
        <w:r>
          <w:rPr>
            <w:webHidden/>
          </w:rPr>
        </w:r>
        <w:r>
          <w:rPr>
            <w:webHidden/>
          </w:rPr>
          <w:fldChar w:fldCharType="separate"/>
        </w:r>
        <w:r>
          <w:rPr>
            <w:webHidden/>
          </w:rPr>
          <w:t>6</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40" w:history="1">
        <w:r w:rsidRPr="00B422E5">
          <w:rPr>
            <w:rStyle w:val="Hyperlink"/>
          </w:rPr>
          <w:t>The Software Features</w:t>
        </w:r>
        <w:r>
          <w:rPr>
            <w:webHidden/>
          </w:rPr>
          <w:tab/>
        </w:r>
        <w:r>
          <w:rPr>
            <w:webHidden/>
          </w:rPr>
          <w:fldChar w:fldCharType="begin"/>
        </w:r>
        <w:r>
          <w:rPr>
            <w:webHidden/>
          </w:rPr>
          <w:instrText xml:space="preserve"> PAGEREF _Toc212012740 \h </w:instrText>
        </w:r>
        <w:r>
          <w:rPr>
            <w:webHidden/>
          </w:rPr>
        </w:r>
        <w:r>
          <w:rPr>
            <w:webHidden/>
          </w:rPr>
          <w:fldChar w:fldCharType="separate"/>
        </w:r>
        <w:r>
          <w:rPr>
            <w:webHidden/>
          </w:rPr>
          <w:t>7</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41" w:history="1">
        <w:r w:rsidRPr="00B422E5">
          <w:rPr>
            <w:rStyle w:val="Hyperlink"/>
          </w:rPr>
          <w:t>Feedback Rating</w:t>
        </w:r>
        <w:r>
          <w:rPr>
            <w:webHidden/>
          </w:rPr>
          <w:tab/>
        </w:r>
        <w:r>
          <w:rPr>
            <w:webHidden/>
          </w:rPr>
          <w:fldChar w:fldCharType="begin"/>
        </w:r>
        <w:r>
          <w:rPr>
            <w:webHidden/>
          </w:rPr>
          <w:instrText xml:space="preserve"> PAGEREF _Toc212012741 \h </w:instrText>
        </w:r>
        <w:r>
          <w:rPr>
            <w:webHidden/>
          </w:rPr>
        </w:r>
        <w:r>
          <w:rPr>
            <w:webHidden/>
          </w:rPr>
          <w:fldChar w:fldCharType="separate"/>
        </w:r>
        <w:r>
          <w:rPr>
            <w:webHidden/>
          </w:rPr>
          <w:t>7</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42" w:history="1">
        <w:r w:rsidRPr="00B422E5">
          <w:rPr>
            <w:rStyle w:val="Hyperlink"/>
          </w:rPr>
          <w:t>Google Calendar</w:t>
        </w:r>
        <w:r>
          <w:rPr>
            <w:webHidden/>
          </w:rPr>
          <w:tab/>
        </w:r>
        <w:r>
          <w:rPr>
            <w:webHidden/>
          </w:rPr>
          <w:fldChar w:fldCharType="begin"/>
        </w:r>
        <w:r>
          <w:rPr>
            <w:webHidden/>
          </w:rPr>
          <w:instrText xml:space="preserve"> PAGEREF _Toc212012742 \h </w:instrText>
        </w:r>
        <w:r>
          <w:rPr>
            <w:webHidden/>
          </w:rPr>
        </w:r>
        <w:r>
          <w:rPr>
            <w:webHidden/>
          </w:rPr>
          <w:fldChar w:fldCharType="separate"/>
        </w:r>
        <w:r>
          <w:rPr>
            <w:webHidden/>
          </w:rPr>
          <w:t>7</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43" w:history="1">
        <w:r w:rsidRPr="00B422E5">
          <w:rPr>
            <w:rStyle w:val="Hyperlink"/>
          </w:rPr>
          <w:t>OpenID</w:t>
        </w:r>
        <w:r>
          <w:rPr>
            <w:webHidden/>
          </w:rPr>
          <w:tab/>
        </w:r>
        <w:r>
          <w:rPr>
            <w:webHidden/>
          </w:rPr>
          <w:fldChar w:fldCharType="begin"/>
        </w:r>
        <w:r>
          <w:rPr>
            <w:webHidden/>
          </w:rPr>
          <w:instrText xml:space="preserve"> PAGEREF _Toc212012743 \h </w:instrText>
        </w:r>
        <w:r>
          <w:rPr>
            <w:webHidden/>
          </w:rPr>
        </w:r>
        <w:r>
          <w:rPr>
            <w:webHidden/>
          </w:rPr>
          <w:fldChar w:fldCharType="separate"/>
        </w:r>
        <w:r>
          <w:rPr>
            <w:webHidden/>
          </w:rPr>
          <w:t>7</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44" w:history="1">
        <w:r w:rsidRPr="00B422E5">
          <w:rPr>
            <w:rStyle w:val="Hyperlink"/>
          </w:rPr>
          <w:t>Confirmation Emails</w:t>
        </w:r>
        <w:r>
          <w:rPr>
            <w:webHidden/>
          </w:rPr>
          <w:tab/>
        </w:r>
        <w:r>
          <w:rPr>
            <w:webHidden/>
          </w:rPr>
          <w:fldChar w:fldCharType="begin"/>
        </w:r>
        <w:r>
          <w:rPr>
            <w:webHidden/>
          </w:rPr>
          <w:instrText xml:space="preserve"> PAGEREF _Toc212012744 \h </w:instrText>
        </w:r>
        <w:r>
          <w:rPr>
            <w:webHidden/>
          </w:rPr>
        </w:r>
        <w:r>
          <w:rPr>
            <w:webHidden/>
          </w:rPr>
          <w:fldChar w:fldCharType="separate"/>
        </w:r>
        <w:r>
          <w:rPr>
            <w:webHidden/>
          </w:rPr>
          <w:t>7</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45" w:history="1">
        <w:r w:rsidRPr="00B422E5">
          <w:rPr>
            <w:rStyle w:val="Hyperlink"/>
          </w:rPr>
          <w:t>Software Installation</w:t>
        </w:r>
        <w:r>
          <w:rPr>
            <w:webHidden/>
          </w:rPr>
          <w:tab/>
        </w:r>
        <w:r>
          <w:rPr>
            <w:webHidden/>
          </w:rPr>
          <w:fldChar w:fldCharType="begin"/>
        </w:r>
        <w:r>
          <w:rPr>
            <w:webHidden/>
          </w:rPr>
          <w:instrText xml:space="preserve"> PAGEREF _Toc212012745 \h </w:instrText>
        </w:r>
        <w:r>
          <w:rPr>
            <w:webHidden/>
          </w:rPr>
        </w:r>
        <w:r>
          <w:rPr>
            <w:webHidden/>
          </w:rPr>
          <w:fldChar w:fldCharType="separate"/>
        </w:r>
        <w:r>
          <w:rPr>
            <w:webHidden/>
          </w:rPr>
          <w:t>7</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46" w:history="1">
        <w:r w:rsidRPr="00B422E5">
          <w:rPr>
            <w:rStyle w:val="Hyperlink"/>
          </w:rPr>
          <w:t>Programme Execution</w:t>
        </w:r>
        <w:r>
          <w:rPr>
            <w:webHidden/>
          </w:rPr>
          <w:tab/>
        </w:r>
        <w:r>
          <w:rPr>
            <w:webHidden/>
          </w:rPr>
          <w:fldChar w:fldCharType="begin"/>
        </w:r>
        <w:r>
          <w:rPr>
            <w:webHidden/>
          </w:rPr>
          <w:instrText xml:space="preserve"> PAGEREF _Toc212012746 \h </w:instrText>
        </w:r>
        <w:r>
          <w:rPr>
            <w:webHidden/>
          </w:rPr>
        </w:r>
        <w:r>
          <w:rPr>
            <w:webHidden/>
          </w:rPr>
          <w:fldChar w:fldCharType="separate"/>
        </w:r>
        <w:r>
          <w:rPr>
            <w:webHidden/>
          </w:rPr>
          <w:t>7</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47" w:history="1">
        <w:r w:rsidRPr="00B422E5">
          <w:rPr>
            <w:rStyle w:val="Hyperlink"/>
          </w:rPr>
          <w:t>RMMM Plan</w:t>
        </w:r>
        <w:r>
          <w:rPr>
            <w:webHidden/>
          </w:rPr>
          <w:tab/>
        </w:r>
        <w:r>
          <w:rPr>
            <w:webHidden/>
          </w:rPr>
          <w:fldChar w:fldCharType="begin"/>
        </w:r>
        <w:r>
          <w:rPr>
            <w:webHidden/>
          </w:rPr>
          <w:instrText xml:space="preserve"> PAGEREF _Toc212012747 \h </w:instrText>
        </w:r>
        <w:r>
          <w:rPr>
            <w:webHidden/>
          </w:rPr>
        </w:r>
        <w:r>
          <w:rPr>
            <w:webHidden/>
          </w:rPr>
          <w:fldChar w:fldCharType="separate"/>
        </w:r>
        <w:r>
          <w:rPr>
            <w:webHidden/>
          </w:rPr>
          <w:t>8</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48" w:history="1">
        <w:r w:rsidRPr="00B422E5">
          <w:rPr>
            <w:rStyle w:val="Hyperlink"/>
          </w:rPr>
          <w:t>Summary</w:t>
        </w:r>
        <w:r>
          <w:rPr>
            <w:webHidden/>
          </w:rPr>
          <w:tab/>
        </w:r>
        <w:r>
          <w:rPr>
            <w:webHidden/>
          </w:rPr>
          <w:fldChar w:fldCharType="begin"/>
        </w:r>
        <w:r>
          <w:rPr>
            <w:webHidden/>
          </w:rPr>
          <w:instrText xml:space="preserve"> PAGEREF _Toc212012748 \h </w:instrText>
        </w:r>
        <w:r>
          <w:rPr>
            <w:webHidden/>
          </w:rPr>
        </w:r>
        <w:r>
          <w:rPr>
            <w:webHidden/>
          </w:rPr>
          <w:fldChar w:fldCharType="separate"/>
        </w:r>
        <w:r>
          <w:rPr>
            <w:webHidden/>
          </w:rPr>
          <w:t>8</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49" w:history="1">
        <w:r w:rsidRPr="00B422E5">
          <w:rPr>
            <w:rStyle w:val="Hyperlink"/>
          </w:rPr>
          <w:t>Project Evaluation</w:t>
        </w:r>
        <w:r>
          <w:rPr>
            <w:webHidden/>
          </w:rPr>
          <w:tab/>
        </w:r>
        <w:r>
          <w:rPr>
            <w:webHidden/>
          </w:rPr>
          <w:fldChar w:fldCharType="begin"/>
        </w:r>
        <w:r>
          <w:rPr>
            <w:webHidden/>
          </w:rPr>
          <w:instrText xml:space="preserve"> PAGEREF _Toc212012749 \h </w:instrText>
        </w:r>
        <w:r>
          <w:rPr>
            <w:webHidden/>
          </w:rPr>
        </w:r>
        <w:r>
          <w:rPr>
            <w:webHidden/>
          </w:rPr>
          <w:fldChar w:fldCharType="separate"/>
        </w:r>
        <w:r>
          <w:rPr>
            <w:webHidden/>
          </w:rPr>
          <w:t>8</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50" w:history="1">
        <w:r w:rsidRPr="00B422E5">
          <w:rPr>
            <w:rStyle w:val="Hyperlink"/>
          </w:rPr>
          <w:t>Team Evaluation</w:t>
        </w:r>
        <w:r>
          <w:rPr>
            <w:webHidden/>
          </w:rPr>
          <w:tab/>
        </w:r>
        <w:r>
          <w:rPr>
            <w:webHidden/>
          </w:rPr>
          <w:fldChar w:fldCharType="begin"/>
        </w:r>
        <w:r>
          <w:rPr>
            <w:webHidden/>
          </w:rPr>
          <w:instrText xml:space="preserve"> PAGEREF _Toc212012750 \h </w:instrText>
        </w:r>
        <w:r>
          <w:rPr>
            <w:webHidden/>
          </w:rPr>
        </w:r>
        <w:r>
          <w:rPr>
            <w:webHidden/>
          </w:rPr>
          <w:fldChar w:fldCharType="separate"/>
        </w:r>
        <w:r>
          <w:rPr>
            <w:webHidden/>
          </w:rPr>
          <w:t>9</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51" w:history="1">
        <w:r w:rsidRPr="00B422E5">
          <w:rPr>
            <w:rStyle w:val="Hyperlink"/>
          </w:rPr>
          <w:t>Recommendation</w:t>
        </w:r>
        <w:r>
          <w:rPr>
            <w:webHidden/>
          </w:rPr>
          <w:tab/>
        </w:r>
        <w:r>
          <w:rPr>
            <w:webHidden/>
          </w:rPr>
          <w:fldChar w:fldCharType="begin"/>
        </w:r>
        <w:r>
          <w:rPr>
            <w:webHidden/>
          </w:rPr>
          <w:instrText xml:space="preserve"> PAGEREF _Toc212012751 \h </w:instrText>
        </w:r>
        <w:r>
          <w:rPr>
            <w:webHidden/>
          </w:rPr>
        </w:r>
        <w:r>
          <w:rPr>
            <w:webHidden/>
          </w:rPr>
          <w:fldChar w:fldCharType="separate"/>
        </w:r>
        <w:r>
          <w:rPr>
            <w:webHidden/>
          </w:rPr>
          <w:t>9</w:t>
        </w:r>
        <w:r>
          <w:rPr>
            <w:webHidden/>
          </w:rPr>
          <w:fldChar w:fldCharType="end"/>
        </w:r>
      </w:hyperlink>
    </w:p>
    <w:p w:rsidR="00C244B1" w:rsidRDefault="00C244B1">
      <w:pPr>
        <w:pStyle w:val="TOC1"/>
        <w:rPr>
          <w:rFonts w:eastAsiaTheme="minorEastAsia" w:cstheme="minorBidi"/>
          <w:smallCaps w:val="0"/>
          <w:color w:val="auto"/>
          <w:sz w:val="22"/>
          <w:szCs w:val="22"/>
          <w:lang w:eastAsia="en-NZ"/>
        </w:rPr>
      </w:pPr>
      <w:hyperlink w:anchor="_Toc212012752" w:history="1">
        <w:r w:rsidRPr="00B422E5">
          <w:rPr>
            <w:rStyle w:val="Hyperlink"/>
          </w:rPr>
          <w:t>Appendix</w:t>
        </w:r>
        <w:r>
          <w:rPr>
            <w:webHidden/>
          </w:rPr>
          <w:tab/>
        </w:r>
        <w:r>
          <w:rPr>
            <w:webHidden/>
          </w:rPr>
          <w:fldChar w:fldCharType="begin"/>
        </w:r>
        <w:r>
          <w:rPr>
            <w:webHidden/>
          </w:rPr>
          <w:instrText xml:space="preserve"> PAGEREF _Toc212012752 \h </w:instrText>
        </w:r>
        <w:r>
          <w:rPr>
            <w:webHidden/>
          </w:rPr>
        </w:r>
        <w:r>
          <w:rPr>
            <w:webHidden/>
          </w:rPr>
          <w:fldChar w:fldCharType="separate"/>
        </w:r>
        <w:r>
          <w:rPr>
            <w:webHidden/>
          </w:rPr>
          <w:t>10</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53" w:history="1">
        <w:r w:rsidRPr="00B422E5">
          <w:rPr>
            <w:rStyle w:val="Hyperlink"/>
          </w:rPr>
          <w:t>RMMM Plan</w:t>
        </w:r>
        <w:r>
          <w:rPr>
            <w:webHidden/>
          </w:rPr>
          <w:tab/>
        </w:r>
        <w:r>
          <w:rPr>
            <w:webHidden/>
          </w:rPr>
          <w:fldChar w:fldCharType="begin"/>
        </w:r>
        <w:r>
          <w:rPr>
            <w:webHidden/>
          </w:rPr>
          <w:instrText xml:space="preserve"> PAGEREF _Toc212012753 \h </w:instrText>
        </w:r>
        <w:r>
          <w:rPr>
            <w:webHidden/>
          </w:rPr>
        </w:r>
        <w:r>
          <w:rPr>
            <w:webHidden/>
          </w:rPr>
          <w:fldChar w:fldCharType="separate"/>
        </w:r>
        <w:r>
          <w:rPr>
            <w:webHidden/>
          </w:rPr>
          <w:t>10</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54" w:history="1">
        <w:r w:rsidRPr="00B422E5">
          <w:rPr>
            <w:rStyle w:val="Hyperlink"/>
          </w:rPr>
          <w:t>Database Schema</w:t>
        </w:r>
        <w:r>
          <w:rPr>
            <w:webHidden/>
          </w:rPr>
          <w:tab/>
        </w:r>
        <w:r>
          <w:rPr>
            <w:webHidden/>
          </w:rPr>
          <w:fldChar w:fldCharType="begin"/>
        </w:r>
        <w:r>
          <w:rPr>
            <w:webHidden/>
          </w:rPr>
          <w:instrText xml:space="preserve"> PAGEREF _Toc212012754 \h </w:instrText>
        </w:r>
        <w:r>
          <w:rPr>
            <w:webHidden/>
          </w:rPr>
        </w:r>
        <w:r>
          <w:rPr>
            <w:webHidden/>
          </w:rPr>
          <w:fldChar w:fldCharType="separate"/>
        </w:r>
        <w:r>
          <w:rPr>
            <w:webHidden/>
          </w:rPr>
          <w:t>13</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55" w:history="1">
        <w:r w:rsidRPr="00B422E5">
          <w:rPr>
            <w:rStyle w:val="Hyperlink"/>
          </w:rPr>
          <w:t>Commit Log Statistics</w:t>
        </w:r>
        <w:r>
          <w:rPr>
            <w:webHidden/>
          </w:rPr>
          <w:tab/>
        </w:r>
        <w:r>
          <w:rPr>
            <w:webHidden/>
          </w:rPr>
          <w:fldChar w:fldCharType="begin"/>
        </w:r>
        <w:r>
          <w:rPr>
            <w:webHidden/>
          </w:rPr>
          <w:instrText xml:space="preserve"> PAGEREF _Toc212012755 \h </w:instrText>
        </w:r>
        <w:r>
          <w:rPr>
            <w:webHidden/>
          </w:rPr>
        </w:r>
        <w:r>
          <w:rPr>
            <w:webHidden/>
          </w:rPr>
          <w:fldChar w:fldCharType="separate"/>
        </w:r>
        <w:r>
          <w:rPr>
            <w:webHidden/>
          </w:rPr>
          <w:t>14</w:t>
        </w:r>
        <w:r>
          <w:rPr>
            <w:webHidden/>
          </w:rPr>
          <w:fldChar w:fldCharType="end"/>
        </w:r>
      </w:hyperlink>
    </w:p>
    <w:p w:rsidR="00C244B1" w:rsidRDefault="00C244B1">
      <w:pPr>
        <w:pStyle w:val="TOC2"/>
        <w:rPr>
          <w:rFonts w:eastAsiaTheme="minorEastAsia" w:cstheme="minorBidi"/>
          <w:smallCaps w:val="0"/>
          <w:color w:val="auto"/>
          <w:sz w:val="22"/>
          <w:szCs w:val="22"/>
          <w:lang w:eastAsia="en-NZ"/>
        </w:rPr>
      </w:pPr>
      <w:hyperlink w:anchor="_Toc212012756" w:history="1">
        <w:r w:rsidRPr="00B422E5">
          <w:rPr>
            <w:rStyle w:val="Hyperlink"/>
          </w:rPr>
          <w:t>Presentation Slides</w:t>
        </w:r>
        <w:r>
          <w:rPr>
            <w:webHidden/>
          </w:rPr>
          <w:tab/>
        </w:r>
        <w:r>
          <w:rPr>
            <w:webHidden/>
          </w:rPr>
          <w:fldChar w:fldCharType="begin"/>
        </w:r>
        <w:r>
          <w:rPr>
            <w:webHidden/>
          </w:rPr>
          <w:instrText xml:space="preserve"> PAGEREF _Toc212012756 \h </w:instrText>
        </w:r>
        <w:r>
          <w:rPr>
            <w:webHidden/>
          </w:rPr>
        </w:r>
        <w:r>
          <w:rPr>
            <w:webHidden/>
          </w:rPr>
          <w:fldChar w:fldCharType="separate"/>
        </w:r>
        <w:r>
          <w:rPr>
            <w:webHidden/>
          </w:rPr>
          <w:t>15</w:t>
        </w:r>
        <w:r>
          <w:rPr>
            <w:webHidden/>
          </w:rPr>
          <w:fldChar w:fldCharType="end"/>
        </w:r>
      </w:hyperlink>
    </w:p>
    <w:p w:rsidR="0057365F" w:rsidRDefault="00E9006D" w:rsidP="00A54AA3">
      <w:pPr>
        <w:tabs>
          <w:tab w:val="right" w:leader="dot" w:pos="4253"/>
        </w:tabs>
        <w:jc w:val="both"/>
      </w:pPr>
      <w:r w:rsidRPr="005E4C7A">
        <w:fldChar w:fldCharType="end"/>
      </w:r>
    </w:p>
    <w:p w:rsidR="009122FA" w:rsidRDefault="009122FA" w:rsidP="00A54AA3">
      <w:pPr>
        <w:jc w:val="both"/>
        <w:rPr>
          <w:rFonts w:asciiTheme="majorHAnsi" w:hAnsiTheme="majorHAnsi"/>
          <w:color w:val="FFFFFF" w:themeColor="background1"/>
          <w:spacing w:val="5"/>
          <w:szCs w:val="32"/>
        </w:rPr>
      </w:pPr>
      <w:bookmarkStart w:id="2" w:name="_Toc211701299"/>
      <w:r>
        <w:br w:type="page"/>
      </w:r>
    </w:p>
    <w:p w:rsidR="00592B58" w:rsidRDefault="00592B58" w:rsidP="00A54AA3">
      <w:pPr>
        <w:pStyle w:val="Heading1"/>
        <w:jc w:val="both"/>
      </w:pPr>
      <w:bookmarkStart w:id="3" w:name="_Toc212012726"/>
      <w:r>
        <w:lastRenderedPageBreak/>
        <w:t>Introduction</w:t>
      </w:r>
      <w:bookmarkEnd w:id="2"/>
      <w:bookmarkEnd w:id="3"/>
    </w:p>
    <w:p w:rsidR="00592B58" w:rsidRDefault="00592B58" w:rsidP="00A54AA3">
      <w:pPr>
        <w:jc w:val="both"/>
      </w:pPr>
      <w:r>
        <w:t xml:space="preserve">This documentation describes the final stages in </w:t>
      </w:r>
      <w:r w:rsidR="0024631F">
        <w:t>the implementation of</w:t>
      </w:r>
      <w:r>
        <w:t xml:space="preserve"> the</w:t>
      </w:r>
      <w:r w:rsidR="0024631F">
        <w:t xml:space="preserve"> online car pooling system. The</w:t>
      </w:r>
      <w:r>
        <w:t xml:space="preserve"> </w:t>
      </w:r>
      <w:r w:rsidR="00D6431D">
        <w:t>contents of this report describe</w:t>
      </w:r>
      <w:r>
        <w:t xml:space="preserve"> how users </w:t>
      </w:r>
      <w:r w:rsidR="00115B48">
        <w:t>interact with the website</w:t>
      </w:r>
      <w:r w:rsidR="0024631F">
        <w:t xml:space="preserve"> “GrabbaRide”</w:t>
      </w:r>
      <w:r>
        <w:t>.</w:t>
      </w:r>
    </w:p>
    <w:p w:rsidR="00592B58" w:rsidRDefault="00592B58" w:rsidP="00A54AA3">
      <w:pPr>
        <w:jc w:val="both"/>
      </w:pPr>
      <w:r>
        <w:t>This finished working prototype includes additional add-o</w:t>
      </w:r>
      <w:r w:rsidR="000405EC">
        <w:t>n features, as well as</w:t>
      </w:r>
      <w:r w:rsidR="00115B48">
        <w:t xml:space="preserve"> a more refined</w:t>
      </w:r>
      <w:r w:rsidR="00EB459E">
        <w:t xml:space="preserve"> base</w:t>
      </w:r>
      <w:r>
        <w:t xml:space="preserve"> solution </w:t>
      </w:r>
      <w:r w:rsidR="00EB459E">
        <w:t>than</w:t>
      </w:r>
      <w:r>
        <w:t xml:space="preserve"> the previous working prototype (</w:t>
      </w:r>
      <w:r w:rsidR="00115B48">
        <w:t xml:space="preserve">Prototype </w:t>
      </w:r>
      <w:r>
        <w:t>2).</w:t>
      </w:r>
    </w:p>
    <w:p w:rsidR="00330965" w:rsidRPr="00330965" w:rsidRDefault="00592B58" w:rsidP="00A54AA3">
      <w:pPr>
        <w:spacing w:after="0"/>
        <w:jc w:val="both"/>
        <w:rPr>
          <w:rStyle w:val="Emphasis"/>
          <w:b w:val="0"/>
          <w:i w:val="0"/>
          <w:color w:val="737373" w:themeColor="text1" w:themeTint="8C"/>
          <w:u w:val="single"/>
        </w:rPr>
      </w:pPr>
      <w:bookmarkStart w:id="4" w:name="_Toc211701300"/>
      <w:r w:rsidRPr="00330965">
        <w:rPr>
          <w:rStyle w:val="SubtleReference"/>
        </w:rPr>
        <w:t>Added New Features</w:t>
      </w:r>
      <w:bookmarkEnd w:id="4"/>
    </w:p>
    <w:p w:rsidR="00592B58" w:rsidRPr="003010FF" w:rsidRDefault="00592B58" w:rsidP="00A54AA3">
      <w:pPr>
        <w:pStyle w:val="ListBullet"/>
        <w:jc w:val="both"/>
      </w:pPr>
      <w:r w:rsidRPr="003010FF">
        <w:t>Social score</w:t>
      </w:r>
    </w:p>
    <w:p w:rsidR="00592B58" w:rsidRDefault="004B795C" w:rsidP="00A54AA3">
      <w:pPr>
        <w:pStyle w:val="ListBullet"/>
        <w:jc w:val="both"/>
      </w:pPr>
      <w:r>
        <w:t>Emailing</w:t>
      </w:r>
    </w:p>
    <w:p w:rsidR="005B4FA5" w:rsidRPr="004B795C" w:rsidRDefault="000405EC" w:rsidP="00A54AA3">
      <w:pPr>
        <w:pStyle w:val="ListBullet"/>
        <w:jc w:val="both"/>
        <w:rPr>
          <w:color w:val="FF0000"/>
        </w:rPr>
      </w:pPr>
      <w:r>
        <w:t>Redesigned graphical interface</w:t>
      </w:r>
      <w:bookmarkStart w:id="5" w:name="_Toc211701301"/>
    </w:p>
    <w:p w:rsidR="005B4FA5" w:rsidRDefault="005B4FA5" w:rsidP="00A54AA3">
      <w:pPr>
        <w:pStyle w:val="ListBullet"/>
        <w:numPr>
          <w:ilvl w:val="0"/>
          <w:numId w:val="0"/>
        </w:numPr>
        <w:jc w:val="both"/>
      </w:pPr>
    </w:p>
    <w:p w:rsidR="00330965" w:rsidRPr="00330965" w:rsidRDefault="00592B58" w:rsidP="00A54AA3">
      <w:pPr>
        <w:pStyle w:val="ListBullet"/>
        <w:numPr>
          <w:ilvl w:val="0"/>
          <w:numId w:val="0"/>
        </w:numPr>
        <w:spacing w:after="0"/>
        <w:jc w:val="both"/>
        <w:rPr>
          <w:rStyle w:val="SubtleReference"/>
        </w:rPr>
      </w:pPr>
      <w:r w:rsidRPr="00330965">
        <w:rPr>
          <w:rStyle w:val="SubtleReference"/>
        </w:rPr>
        <w:t xml:space="preserve">Improved </w:t>
      </w:r>
      <w:r w:rsidR="0024631F" w:rsidRPr="00330965">
        <w:rPr>
          <w:rStyle w:val="SubtleReference"/>
        </w:rPr>
        <w:t xml:space="preserve">Existing </w:t>
      </w:r>
      <w:r w:rsidRPr="00330965">
        <w:rPr>
          <w:rStyle w:val="SubtleReference"/>
        </w:rPr>
        <w:t>Features</w:t>
      </w:r>
      <w:bookmarkEnd w:id="5"/>
    </w:p>
    <w:p w:rsidR="00592B58" w:rsidRDefault="00592B58" w:rsidP="00A54AA3">
      <w:pPr>
        <w:pStyle w:val="ListBullet"/>
        <w:jc w:val="both"/>
      </w:pPr>
      <w:r>
        <w:t>OpenID integration</w:t>
      </w:r>
    </w:p>
    <w:p w:rsidR="00592B58" w:rsidRDefault="00592B58" w:rsidP="00A54AA3">
      <w:pPr>
        <w:pStyle w:val="ListBullet"/>
        <w:jc w:val="both"/>
      </w:pPr>
      <w:r>
        <w:t>Google calendar</w:t>
      </w:r>
    </w:p>
    <w:p w:rsidR="00592B58" w:rsidRDefault="00592B58" w:rsidP="00A54AA3">
      <w:pPr>
        <w:pStyle w:val="ListBullet"/>
        <w:jc w:val="both"/>
      </w:pPr>
      <w:r>
        <w:t>Search page redesign</w:t>
      </w:r>
    </w:p>
    <w:p w:rsidR="00592B58" w:rsidRDefault="00592B58" w:rsidP="00A54AA3">
      <w:pPr>
        <w:pStyle w:val="ListBullet"/>
        <w:jc w:val="both"/>
      </w:pPr>
      <w:r>
        <w:t>User page</w:t>
      </w:r>
    </w:p>
    <w:p w:rsidR="00592B58" w:rsidRDefault="00592B58" w:rsidP="00A54AA3">
      <w:pPr>
        <w:pStyle w:val="ListBullet"/>
        <w:jc w:val="both"/>
      </w:pPr>
      <w:r>
        <w:t>Setting up the server</w:t>
      </w:r>
    </w:p>
    <w:p w:rsidR="00592B58" w:rsidRDefault="00592B58" w:rsidP="00A54AA3">
      <w:pPr>
        <w:pStyle w:val="ListBullet"/>
        <w:jc w:val="both"/>
      </w:pPr>
      <w:r>
        <w:t>Web interface</w:t>
      </w:r>
    </w:p>
    <w:p w:rsidR="00592B58" w:rsidRDefault="00592B58" w:rsidP="00A54AA3">
      <w:pPr>
        <w:pStyle w:val="ListBullet"/>
        <w:jc w:val="both"/>
      </w:pPr>
      <w:r>
        <w:t>DB Schema</w:t>
      </w:r>
    </w:p>
    <w:p w:rsidR="00592B58" w:rsidRDefault="00592B58" w:rsidP="00A54AA3">
      <w:pPr>
        <w:pStyle w:val="Heading2"/>
        <w:jc w:val="both"/>
      </w:pPr>
      <w:bookmarkStart w:id="6" w:name="_Toc211701302"/>
      <w:bookmarkStart w:id="7" w:name="_Toc212012727"/>
      <w:r>
        <w:t>The Development process</w:t>
      </w:r>
      <w:bookmarkEnd w:id="6"/>
      <w:bookmarkEnd w:id="7"/>
    </w:p>
    <w:p w:rsidR="00592B58" w:rsidRDefault="00592B58" w:rsidP="00A54AA3">
      <w:pPr>
        <w:jc w:val="both"/>
      </w:pPr>
      <w:r>
        <w:t xml:space="preserve">As with the previous prototypes (Prototype 1 and Prototype 2), this prototype includes the breakdown of the </w:t>
      </w:r>
      <w:r w:rsidR="0024631F">
        <w:t xml:space="preserve">software </w:t>
      </w:r>
      <w:r>
        <w:t>project into sub-t</w:t>
      </w:r>
      <w:r w:rsidR="0024631F">
        <w:t>a</w:t>
      </w:r>
      <w:r w:rsidR="000405EC">
        <w:t>sks, where each team member was</w:t>
      </w:r>
      <w:r>
        <w:t xml:space="preserve"> assigned </w:t>
      </w:r>
      <w:r w:rsidR="0024631F">
        <w:t xml:space="preserve">the </w:t>
      </w:r>
      <w:r>
        <w:t xml:space="preserve">appropriate workloads </w:t>
      </w:r>
      <w:r w:rsidR="00716BD9">
        <w:t>throughout</w:t>
      </w:r>
      <w:r>
        <w:t xml:space="preserve"> the project. </w:t>
      </w:r>
    </w:p>
    <w:p w:rsidR="006D540C" w:rsidRDefault="00B743AA" w:rsidP="00A54AA3">
      <w:pPr>
        <w:jc w:val="both"/>
      </w:pPr>
      <w:r>
        <w:t>In order to stay on top of the project, and to work concurrently together as a team, we had regular team meetings and coding sessions where team members would meet up and spend the night coding together. These coding sessions enable us to work together as a team and to develop a social working environment. They also encourage communication between people working on different areas of the application.</w:t>
      </w:r>
    </w:p>
    <w:p w:rsidR="006D540C" w:rsidRDefault="006D540C" w:rsidP="00A54AA3">
      <w:pPr>
        <w:jc w:val="both"/>
      </w:pPr>
    </w:p>
    <w:p w:rsidR="00592B58" w:rsidRPr="001967E9" w:rsidRDefault="0024631F" w:rsidP="00A54AA3">
      <w:pPr>
        <w:pStyle w:val="Heading2"/>
        <w:jc w:val="both"/>
        <w:rPr>
          <w:rStyle w:val="Emphasis"/>
          <w:b w:val="0"/>
          <w:i w:val="0"/>
        </w:rPr>
      </w:pPr>
      <w:bookmarkStart w:id="8" w:name="_Toc212012728"/>
      <w:r>
        <w:rPr>
          <w:rStyle w:val="Emphasis"/>
          <w:b w:val="0"/>
          <w:i w:val="0"/>
        </w:rPr>
        <w:lastRenderedPageBreak/>
        <w:t>Project Breakdown</w:t>
      </w:r>
      <w:bookmarkEnd w:id="8"/>
    </w:p>
    <w:p w:rsidR="001967E9" w:rsidRDefault="006D540C" w:rsidP="00A54AA3">
      <w:pPr>
        <w:jc w:val="both"/>
      </w:pPr>
      <w:r>
        <w:t>Team members were assigned the following tasks:</w:t>
      </w:r>
    </w:p>
    <w:p w:rsidR="002F7E56" w:rsidRPr="00330965" w:rsidRDefault="002F7E56" w:rsidP="00A54AA3">
      <w:pPr>
        <w:pStyle w:val="ListBullet"/>
        <w:numPr>
          <w:ilvl w:val="0"/>
          <w:numId w:val="0"/>
        </w:numPr>
        <w:jc w:val="both"/>
        <w:rPr>
          <w:rStyle w:val="SubtleReference"/>
        </w:rPr>
      </w:pPr>
      <w:r w:rsidRPr="00330965">
        <w:rPr>
          <w:rStyle w:val="SubtleReference"/>
        </w:rPr>
        <w:t>Adrian James Macneil</w:t>
      </w:r>
    </w:p>
    <w:p w:rsidR="002F7E56" w:rsidRDefault="002F7E56" w:rsidP="00A54AA3">
      <w:pPr>
        <w:pStyle w:val="ListBullet"/>
        <w:jc w:val="both"/>
      </w:pPr>
      <w:r>
        <w:t>Ride details/edit page</w:t>
      </w:r>
    </w:p>
    <w:p w:rsidR="002F7E56" w:rsidRDefault="002F7E56" w:rsidP="00A54AA3">
      <w:pPr>
        <w:pStyle w:val="ListBullet"/>
        <w:jc w:val="both"/>
      </w:pPr>
      <w:r>
        <w:t>User details/edit page</w:t>
      </w:r>
    </w:p>
    <w:p w:rsidR="002F7E56" w:rsidRDefault="002F7E56" w:rsidP="00A54AA3">
      <w:pPr>
        <w:pStyle w:val="ListBullet"/>
        <w:jc w:val="both"/>
      </w:pPr>
      <w:r>
        <w:t>User interface/site layout &amp; design</w:t>
      </w:r>
    </w:p>
    <w:p w:rsidR="002F7E56" w:rsidRDefault="002F7E56" w:rsidP="00A54AA3">
      <w:pPr>
        <w:pStyle w:val="ListBullet"/>
        <w:jc w:val="both"/>
      </w:pPr>
      <w:r>
        <w:t>OpenID Integration</w:t>
      </w:r>
    </w:p>
    <w:p w:rsidR="002F7E56" w:rsidRDefault="002F7E56" w:rsidP="00A54AA3">
      <w:pPr>
        <w:pStyle w:val="ListBullet"/>
        <w:jc w:val="both"/>
      </w:pPr>
      <w:r>
        <w:t>Home Page</w:t>
      </w:r>
    </w:p>
    <w:p w:rsidR="002F7E56" w:rsidRDefault="002F7E56" w:rsidP="00A54AA3">
      <w:pPr>
        <w:pStyle w:val="ListBullet"/>
        <w:jc w:val="both"/>
      </w:pPr>
      <w:r>
        <w:t>DB schema</w:t>
      </w:r>
    </w:p>
    <w:p w:rsidR="002F7E56" w:rsidRDefault="002F7E56" w:rsidP="00A54AA3">
      <w:pPr>
        <w:pStyle w:val="ListBullet"/>
        <w:numPr>
          <w:ilvl w:val="0"/>
          <w:numId w:val="0"/>
        </w:numPr>
        <w:ind w:left="360" w:hanging="360"/>
        <w:jc w:val="both"/>
        <w:rPr>
          <w:rStyle w:val="Emphasis"/>
        </w:rPr>
      </w:pPr>
    </w:p>
    <w:p w:rsidR="00D32059" w:rsidRPr="00330965" w:rsidRDefault="00592B58" w:rsidP="00A54AA3">
      <w:pPr>
        <w:pStyle w:val="ListBullet"/>
        <w:numPr>
          <w:ilvl w:val="0"/>
          <w:numId w:val="0"/>
        </w:numPr>
        <w:ind w:left="360" w:hanging="360"/>
        <w:jc w:val="both"/>
        <w:rPr>
          <w:rStyle w:val="SubtleReference"/>
        </w:rPr>
      </w:pPr>
      <w:r w:rsidRPr="00330965">
        <w:rPr>
          <w:rStyle w:val="SubtleReference"/>
        </w:rPr>
        <w:t>Michelle Cho</w:t>
      </w:r>
    </w:p>
    <w:p w:rsidR="00592B58" w:rsidRPr="001967E9" w:rsidRDefault="00592B58" w:rsidP="00A54AA3">
      <w:pPr>
        <w:pStyle w:val="ListBullet"/>
        <w:jc w:val="both"/>
      </w:pPr>
      <w:r w:rsidRPr="001967E9">
        <w:t xml:space="preserve">Web Interface </w:t>
      </w:r>
    </w:p>
    <w:p w:rsidR="00592B58" w:rsidRPr="001967E9" w:rsidRDefault="00592B58" w:rsidP="00A54AA3">
      <w:pPr>
        <w:pStyle w:val="ListBullet"/>
        <w:jc w:val="both"/>
      </w:pPr>
      <w:r w:rsidRPr="001967E9">
        <w:t xml:space="preserve">Documentation for </w:t>
      </w:r>
      <w:r w:rsidR="00A54AA3">
        <w:t xml:space="preserve">Milestone 3 Report </w:t>
      </w:r>
    </w:p>
    <w:p w:rsidR="00592B58" w:rsidRPr="001967E9" w:rsidRDefault="00592B58" w:rsidP="00A54AA3">
      <w:pPr>
        <w:pStyle w:val="ListBullet"/>
        <w:jc w:val="both"/>
      </w:pPr>
      <w:r w:rsidRPr="001967E9">
        <w:t>Updated RMMM Plan from previous prototype</w:t>
      </w:r>
    </w:p>
    <w:p w:rsidR="008F6774" w:rsidRDefault="00592B58" w:rsidP="00A54AA3">
      <w:pPr>
        <w:pStyle w:val="ListBullet"/>
        <w:jc w:val="both"/>
      </w:pPr>
      <w:r w:rsidRPr="001967E9">
        <w:t>Presentation slides</w:t>
      </w:r>
    </w:p>
    <w:p w:rsidR="008F6774" w:rsidRDefault="008F6774" w:rsidP="00A54AA3">
      <w:pPr>
        <w:pStyle w:val="ListBullet"/>
        <w:numPr>
          <w:ilvl w:val="0"/>
          <w:numId w:val="0"/>
        </w:numPr>
        <w:jc w:val="both"/>
      </w:pPr>
    </w:p>
    <w:p w:rsidR="00592B58" w:rsidRPr="00330965" w:rsidRDefault="00592B58" w:rsidP="00A54AA3">
      <w:pPr>
        <w:pStyle w:val="ListBullet"/>
        <w:numPr>
          <w:ilvl w:val="0"/>
          <w:numId w:val="0"/>
        </w:numPr>
        <w:jc w:val="both"/>
        <w:rPr>
          <w:rStyle w:val="SubtleReference"/>
        </w:rPr>
      </w:pPr>
      <w:r w:rsidRPr="00330965">
        <w:rPr>
          <w:rStyle w:val="SubtleReference"/>
        </w:rPr>
        <w:t>Darcy Thomas James Burge</w:t>
      </w:r>
    </w:p>
    <w:p w:rsidR="000405EC" w:rsidRDefault="000405EC" w:rsidP="00A54AA3">
      <w:pPr>
        <w:pStyle w:val="ListBullet"/>
        <w:jc w:val="both"/>
      </w:pPr>
      <w:r>
        <w:t>Database Integration (LINQ-SQL)</w:t>
      </w:r>
    </w:p>
    <w:p w:rsidR="000405EC" w:rsidRDefault="000405EC" w:rsidP="00A54AA3">
      <w:pPr>
        <w:pStyle w:val="ListBullet"/>
        <w:jc w:val="both"/>
      </w:pPr>
      <w:r>
        <w:t>Search algorithm</w:t>
      </w:r>
    </w:p>
    <w:p w:rsidR="000405EC" w:rsidRDefault="000405EC" w:rsidP="00A54AA3">
      <w:pPr>
        <w:pStyle w:val="ListBullet"/>
        <w:jc w:val="both"/>
      </w:pPr>
      <w:r>
        <w:t>Server deployment</w:t>
      </w:r>
    </w:p>
    <w:p w:rsidR="000405EC" w:rsidRDefault="000405EC" w:rsidP="00A54AA3">
      <w:pPr>
        <w:pStyle w:val="ListBullet"/>
        <w:jc w:val="both"/>
      </w:pPr>
      <w:r>
        <w:t>Logo design</w:t>
      </w:r>
    </w:p>
    <w:p w:rsidR="008F6774" w:rsidRDefault="00592B58" w:rsidP="00A54AA3">
      <w:pPr>
        <w:pStyle w:val="ListBullet"/>
        <w:jc w:val="both"/>
      </w:pPr>
      <w:r>
        <w:t xml:space="preserve">Google </w:t>
      </w:r>
      <w:r w:rsidR="000405EC">
        <w:t>C</w:t>
      </w:r>
      <w:r>
        <w:t>alendar</w:t>
      </w:r>
      <w:r w:rsidR="000405EC">
        <w:t xml:space="preserve"> integration</w:t>
      </w:r>
    </w:p>
    <w:p w:rsidR="000405EC" w:rsidRDefault="000405EC" w:rsidP="00A54AA3">
      <w:pPr>
        <w:pStyle w:val="ListBullet"/>
        <w:jc w:val="both"/>
      </w:pPr>
      <w:r>
        <w:t>Team mediator</w:t>
      </w:r>
    </w:p>
    <w:p w:rsidR="008F6774" w:rsidRDefault="008F6774" w:rsidP="00A54AA3">
      <w:pPr>
        <w:pStyle w:val="ListBullet"/>
        <w:numPr>
          <w:ilvl w:val="0"/>
          <w:numId w:val="0"/>
        </w:numPr>
        <w:jc w:val="both"/>
      </w:pPr>
    </w:p>
    <w:p w:rsidR="00592B58" w:rsidRPr="00330965" w:rsidRDefault="00592B58" w:rsidP="00A54AA3">
      <w:pPr>
        <w:pStyle w:val="ListBullet"/>
        <w:numPr>
          <w:ilvl w:val="0"/>
          <w:numId w:val="0"/>
        </w:numPr>
        <w:jc w:val="both"/>
        <w:rPr>
          <w:rStyle w:val="SubtleReference"/>
        </w:rPr>
      </w:pPr>
      <w:r w:rsidRPr="00330965">
        <w:rPr>
          <w:rStyle w:val="SubtleReference"/>
        </w:rPr>
        <w:t>Amy Palamountain</w:t>
      </w:r>
    </w:p>
    <w:p w:rsidR="006F5FE4" w:rsidRDefault="00592B58" w:rsidP="00A54AA3">
      <w:pPr>
        <w:pStyle w:val="ListBullet"/>
        <w:jc w:val="both"/>
      </w:pPr>
      <w:r>
        <w:t>OpenID integration</w:t>
      </w:r>
    </w:p>
    <w:p w:rsidR="006F5FE4" w:rsidRDefault="006F5FE4" w:rsidP="00A54AA3">
      <w:pPr>
        <w:pStyle w:val="ListBullet"/>
        <w:ind w:left="720"/>
        <w:jc w:val="both"/>
      </w:pPr>
      <w:r>
        <w:t>OpenID login</w:t>
      </w:r>
    </w:p>
    <w:p w:rsidR="006F5FE4" w:rsidRDefault="006F5FE4" w:rsidP="00A54AA3">
      <w:pPr>
        <w:pStyle w:val="ListBullet"/>
        <w:ind w:left="720"/>
        <w:jc w:val="both"/>
      </w:pPr>
      <w:r>
        <w:t>Attribute exchange</w:t>
      </w:r>
    </w:p>
    <w:p w:rsidR="006F5FE4" w:rsidRDefault="006F5FE4" w:rsidP="00A54AA3">
      <w:pPr>
        <w:pStyle w:val="ListBullet"/>
        <w:jc w:val="both"/>
      </w:pPr>
      <w:r>
        <w:t>OpenID user Details Page</w:t>
      </w:r>
    </w:p>
    <w:p w:rsidR="006F5FE4" w:rsidRDefault="006F5FE4" w:rsidP="00A54AA3">
      <w:pPr>
        <w:pStyle w:val="ListBullet"/>
        <w:jc w:val="both"/>
      </w:pPr>
      <w:r>
        <w:t>Server Error Page</w:t>
      </w:r>
    </w:p>
    <w:p w:rsidR="006478D6" w:rsidRDefault="006478D6" w:rsidP="00A54AA3">
      <w:pPr>
        <w:pStyle w:val="ListBullet"/>
        <w:jc w:val="both"/>
      </w:pPr>
      <w:r>
        <w:t xml:space="preserve">OpenID </w:t>
      </w:r>
      <w:r w:rsidR="009C6A9E">
        <w:t>bug fixes</w:t>
      </w:r>
      <w:r>
        <w:t>/troubleshooting</w:t>
      </w:r>
    </w:p>
    <w:p w:rsidR="008F6774" w:rsidRDefault="008F6774" w:rsidP="00A54AA3">
      <w:pPr>
        <w:pStyle w:val="ListBullet"/>
        <w:numPr>
          <w:ilvl w:val="0"/>
          <w:numId w:val="0"/>
        </w:numPr>
        <w:jc w:val="both"/>
      </w:pPr>
    </w:p>
    <w:p w:rsidR="00D32059" w:rsidRPr="00330965" w:rsidRDefault="00592B58" w:rsidP="00A54AA3">
      <w:pPr>
        <w:pStyle w:val="ListBullet"/>
        <w:numPr>
          <w:ilvl w:val="0"/>
          <w:numId w:val="0"/>
        </w:numPr>
        <w:jc w:val="both"/>
        <w:rPr>
          <w:rStyle w:val="SubtleReference"/>
        </w:rPr>
      </w:pPr>
      <w:r w:rsidRPr="00330965">
        <w:rPr>
          <w:rStyle w:val="SubtleReference"/>
        </w:rPr>
        <w:t>Nicholas James Sarten</w:t>
      </w:r>
    </w:p>
    <w:p w:rsidR="00592B58" w:rsidRDefault="00592B58" w:rsidP="00A54AA3">
      <w:pPr>
        <w:pStyle w:val="ListBullet"/>
        <w:jc w:val="both"/>
      </w:pPr>
      <w:r>
        <w:t>Social score</w:t>
      </w:r>
    </w:p>
    <w:p w:rsidR="00592B58" w:rsidRDefault="00592B58" w:rsidP="00A54AA3">
      <w:pPr>
        <w:pStyle w:val="ListBullet"/>
        <w:jc w:val="both"/>
      </w:pPr>
      <w:r>
        <w:t>User page</w:t>
      </w:r>
    </w:p>
    <w:p w:rsidR="00592B58" w:rsidRDefault="00592B58" w:rsidP="00A54AA3">
      <w:pPr>
        <w:pStyle w:val="ListBullet"/>
        <w:jc w:val="both"/>
      </w:pPr>
      <w:r>
        <w:t>Search page redesign</w:t>
      </w:r>
    </w:p>
    <w:p w:rsidR="00592B58" w:rsidRDefault="00716BD9" w:rsidP="00A54AA3">
      <w:pPr>
        <w:pStyle w:val="ListBullet"/>
        <w:jc w:val="both"/>
      </w:pPr>
      <w:r>
        <w:t>Banner</w:t>
      </w:r>
      <w:r w:rsidR="00592B58">
        <w:t>/logo</w:t>
      </w:r>
    </w:p>
    <w:p w:rsidR="008F6774" w:rsidRDefault="00592B58" w:rsidP="00A54AA3">
      <w:pPr>
        <w:pStyle w:val="ListBullet"/>
        <w:jc w:val="both"/>
      </w:pPr>
      <w:r>
        <w:t xml:space="preserve">Google Map </w:t>
      </w:r>
      <w:r w:rsidR="00716BD9">
        <w:t>Bug fixes</w:t>
      </w:r>
      <w:r>
        <w:t>/Enhancements</w:t>
      </w:r>
    </w:p>
    <w:p w:rsidR="008F6774" w:rsidRDefault="008F6774" w:rsidP="00A54AA3">
      <w:pPr>
        <w:pStyle w:val="ListBullet"/>
        <w:numPr>
          <w:ilvl w:val="0"/>
          <w:numId w:val="0"/>
        </w:numPr>
        <w:jc w:val="both"/>
      </w:pPr>
    </w:p>
    <w:p w:rsidR="00592B58" w:rsidRPr="00330965" w:rsidRDefault="00592B58" w:rsidP="00A54AA3">
      <w:pPr>
        <w:pStyle w:val="ListBullet"/>
        <w:numPr>
          <w:ilvl w:val="0"/>
          <w:numId w:val="0"/>
        </w:numPr>
        <w:jc w:val="both"/>
        <w:rPr>
          <w:rStyle w:val="SubtleReference"/>
        </w:rPr>
      </w:pPr>
      <w:r w:rsidRPr="00330965">
        <w:rPr>
          <w:rStyle w:val="SubtleReference"/>
        </w:rPr>
        <w:t>Thomas William Scott Satherley</w:t>
      </w:r>
    </w:p>
    <w:p w:rsidR="008F6774" w:rsidRPr="001967E9" w:rsidRDefault="007E0DB1" w:rsidP="00A54AA3">
      <w:pPr>
        <w:pStyle w:val="ListBullet"/>
        <w:jc w:val="both"/>
        <w:rPr>
          <w:rStyle w:val="Emphasis"/>
        </w:rPr>
      </w:pPr>
      <w:r>
        <w:rPr>
          <w:rStyle w:val="Emphasis"/>
          <w:b w:val="0"/>
          <w:i w:val="0"/>
        </w:rPr>
        <w:t>Web Interface design</w:t>
      </w:r>
      <w:r w:rsidR="00D772CF">
        <w:rPr>
          <w:rStyle w:val="Emphasis"/>
          <w:b w:val="0"/>
          <w:i w:val="0"/>
        </w:rPr>
        <w:t xml:space="preserve"> (Taken over by Adrian)</w:t>
      </w:r>
    </w:p>
    <w:p w:rsidR="00592B58" w:rsidRDefault="00592B58" w:rsidP="00A54AA3">
      <w:pPr>
        <w:jc w:val="both"/>
        <w:rPr>
          <w:rFonts w:asciiTheme="majorHAnsi" w:hAnsiTheme="majorHAnsi"/>
          <w:caps/>
          <w:color w:val="464653" w:themeColor="text2"/>
          <w:sz w:val="32"/>
          <w:szCs w:val="32"/>
        </w:rPr>
      </w:pPr>
      <w:r>
        <w:br w:type="page"/>
      </w:r>
    </w:p>
    <w:p w:rsidR="00592B58" w:rsidRDefault="00592B58" w:rsidP="00A54AA3">
      <w:pPr>
        <w:pStyle w:val="Heading1"/>
        <w:jc w:val="both"/>
      </w:pPr>
      <w:bookmarkStart w:id="9" w:name="_Toc211701304"/>
      <w:bookmarkStart w:id="10" w:name="_Toc212012729"/>
      <w:r>
        <w:lastRenderedPageBreak/>
        <w:t>The working prototype</w:t>
      </w:r>
      <w:bookmarkEnd w:id="9"/>
      <w:bookmarkEnd w:id="10"/>
    </w:p>
    <w:p w:rsidR="00592B58" w:rsidRDefault="00592B58" w:rsidP="00A54AA3">
      <w:pPr>
        <w:pStyle w:val="Heading2"/>
        <w:jc w:val="both"/>
      </w:pPr>
      <w:bookmarkStart w:id="11" w:name="_Toc211701306"/>
      <w:bookmarkStart w:id="12" w:name="_Toc212012730"/>
      <w:r>
        <w:t>Home Page</w:t>
      </w:r>
      <w:bookmarkEnd w:id="11"/>
      <w:bookmarkEnd w:id="12"/>
    </w:p>
    <w:p w:rsidR="006478D6" w:rsidRDefault="006478D6" w:rsidP="00A54AA3">
      <w:pPr>
        <w:jc w:val="both"/>
      </w:pPr>
      <w:r>
        <w:t>This is the homepage for the “GrabbaRide” website. Here, users can choose to navigate to the other pages of the website that are available to them.</w:t>
      </w:r>
    </w:p>
    <w:p w:rsidR="006478D6" w:rsidRDefault="006478D6" w:rsidP="00A54AA3">
      <w:pPr>
        <w:jc w:val="both"/>
      </w:pPr>
      <w:r>
        <w:t>Rides that have been added recently by other registered users can be viewed at the homepage. This gives non-registered users a view of the services GrabbaRide can provide for them, should they wish to open an account with us, and gets them right into the information.</w:t>
      </w:r>
    </w:p>
    <w:p w:rsidR="0024631F" w:rsidRDefault="0024631F" w:rsidP="00A54AA3">
      <w:pPr>
        <w:jc w:val="both"/>
      </w:pPr>
      <w:r>
        <w:t xml:space="preserve">From the homepage, users can navigate to the following </w:t>
      </w:r>
      <w:r w:rsidR="00AF3B79">
        <w:t xml:space="preserve">site </w:t>
      </w:r>
      <w:r>
        <w:t>pages:</w:t>
      </w:r>
    </w:p>
    <w:p w:rsidR="0024631F" w:rsidRDefault="0024631F" w:rsidP="00A54AA3">
      <w:pPr>
        <w:pStyle w:val="ListBullet"/>
        <w:jc w:val="both"/>
      </w:pPr>
      <w:r>
        <w:t>Search</w:t>
      </w:r>
    </w:p>
    <w:p w:rsidR="0024631F" w:rsidRDefault="0024631F" w:rsidP="00A54AA3">
      <w:pPr>
        <w:pStyle w:val="ListBullet"/>
        <w:jc w:val="both"/>
      </w:pPr>
      <w:r>
        <w:t>Create Ride</w:t>
      </w:r>
    </w:p>
    <w:p w:rsidR="0024631F" w:rsidRDefault="0024631F" w:rsidP="00A54AA3">
      <w:pPr>
        <w:pStyle w:val="ListBullet"/>
        <w:jc w:val="both"/>
      </w:pPr>
      <w:r>
        <w:t>My Profile</w:t>
      </w:r>
    </w:p>
    <w:p w:rsidR="0024631F" w:rsidRDefault="0024631F" w:rsidP="00A54AA3">
      <w:pPr>
        <w:pStyle w:val="ListBullet"/>
        <w:jc w:val="both"/>
      </w:pPr>
      <w:r>
        <w:t>Login</w:t>
      </w:r>
    </w:p>
    <w:p w:rsidR="0024631F" w:rsidRDefault="0024631F" w:rsidP="00A54AA3">
      <w:pPr>
        <w:pStyle w:val="ListBullet"/>
        <w:jc w:val="both"/>
      </w:pPr>
      <w:r>
        <w:t>Terms of Use</w:t>
      </w:r>
    </w:p>
    <w:p w:rsidR="0024631F" w:rsidRDefault="0024631F" w:rsidP="00A54AA3">
      <w:pPr>
        <w:pStyle w:val="ListBullet"/>
        <w:jc w:val="both"/>
      </w:pPr>
      <w:r>
        <w:t>Privacy Policy</w:t>
      </w:r>
    </w:p>
    <w:p w:rsidR="00AF3B79" w:rsidRDefault="0024631F" w:rsidP="00A54AA3">
      <w:pPr>
        <w:pStyle w:val="ListBullet"/>
        <w:jc w:val="both"/>
      </w:pPr>
      <w:r>
        <w:t>About Us</w:t>
      </w:r>
    </w:p>
    <w:p w:rsidR="00AF3B79" w:rsidRDefault="00AF3B79" w:rsidP="00A54AA3">
      <w:pPr>
        <w:pStyle w:val="ListBullet"/>
        <w:numPr>
          <w:ilvl w:val="0"/>
          <w:numId w:val="0"/>
        </w:numPr>
        <w:jc w:val="both"/>
      </w:pPr>
    </w:p>
    <w:p w:rsidR="0024631F" w:rsidRDefault="00A62412" w:rsidP="00A54AA3">
      <w:pPr>
        <w:pStyle w:val="ListBullet"/>
        <w:numPr>
          <w:ilvl w:val="0"/>
          <w:numId w:val="0"/>
        </w:numPr>
        <w:jc w:val="both"/>
      </w:pPr>
      <w:r>
        <w:t xml:space="preserve">Note: Not all pages are available to non-registered users. To gain full access to the website, users must open an account with </w:t>
      </w:r>
      <w:r w:rsidR="00D6431D">
        <w:t>GrabbaRide</w:t>
      </w:r>
      <w:r w:rsidR="00BB5B09">
        <w:t>,</w:t>
      </w:r>
      <w:r w:rsidR="00AF3B79">
        <w:t xml:space="preserve"> for security reasons. </w:t>
      </w:r>
    </w:p>
    <w:p w:rsidR="00592B58" w:rsidRDefault="00592B58" w:rsidP="00A54AA3">
      <w:pPr>
        <w:pStyle w:val="Heading2"/>
        <w:jc w:val="both"/>
      </w:pPr>
      <w:bookmarkStart w:id="13" w:name="_Toc211701307"/>
      <w:bookmarkStart w:id="14" w:name="_Toc212012731"/>
      <w:r>
        <w:t>Login Page</w:t>
      </w:r>
      <w:bookmarkEnd w:id="13"/>
      <w:bookmarkEnd w:id="14"/>
    </w:p>
    <w:p w:rsidR="00592B58" w:rsidRDefault="00592B58" w:rsidP="00A54AA3">
      <w:pPr>
        <w:jc w:val="both"/>
      </w:pPr>
      <w:r>
        <w:t>The lo</w:t>
      </w:r>
      <w:r w:rsidR="00460EBC">
        <w:t>gin page allows users to log in</w:t>
      </w:r>
      <w:r>
        <w:t xml:space="preserve">to </w:t>
      </w:r>
      <w:r w:rsidR="00460EBC">
        <w:t xml:space="preserve">the website “GrabbaRide”, </w:t>
      </w:r>
      <w:r>
        <w:t xml:space="preserve">by either: </w:t>
      </w:r>
    </w:p>
    <w:p w:rsidR="00592B58" w:rsidRDefault="00592B58" w:rsidP="00A54AA3">
      <w:pPr>
        <w:pStyle w:val="ListBullet"/>
        <w:jc w:val="both"/>
      </w:pPr>
      <w:r>
        <w:t xml:space="preserve">Logging in with </w:t>
      </w:r>
      <w:r w:rsidR="00460EBC">
        <w:t xml:space="preserve">their </w:t>
      </w:r>
      <w:r>
        <w:t xml:space="preserve">GrabbaRide </w:t>
      </w:r>
      <w:r w:rsidR="00460EBC">
        <w:t>account, or</w:t>
      </w:r>
    </w:p>
    <w:p w:rsidR="00222501" w:rsidRDefault="00460EBC" w:rsidP="00A54AA3">
      <w:pPr>
        <w:pStyle w:val="ListBullet"/>
        <w:jc w:val="both"/>
      </w:pPr>
      <w:r>
        <w:t>By u</w:t>
      </w:r>
      <w:r w:rsidR="00592B58">
        <w:t xml:space="preserve">sing their OpenID </w:t>
      </w:r>
      <w:r>
        <w:t>account</w:t>
      </w:r>
    </w:p>
    <w:p w:rsidR="00222501" w:rsidRDefault="00222501" w:rsidP="00A54AA3">
      <w:pPr>
        <w:pStyle w:val="ListBullet"/>
        <w:numPr>
          <w:ilvl w:val="0"/>
          <w:numId w:val="0"/>
        </w:numPr>
        <w:jc w:val="both"/>
      </w:pPr>
    </w:p>
    <w:p w:rsidR="00460EBC" w:rsidRDefault="00592B58" w:rsidP="00A54AA3">
      <w:pPr>
        <w:pStyle w:val="ListBullet"/>
        <w:numPr>
          <w:ilvl w:val="0"/>
          <w:numId w:val="0"/>
        </w:numPr>
        <w:jc w:val="both"/>
      </w:pPr>
      <w:r>
        <w:t>For non-registered users, they can choose to create an account with GrabbaRide, or to register for an OpenID account. Registered users can</w:t>
      </w:r>
      <w:r w:rsidR="00460EBC">
        <w:t xml:space="preserve"> login to the site using either</w:t>
      </w:r>
      <w:r>
        <w:t xml:space="preserve"> </w:t>
      </w:r>
      <w:r w:rsidR="00563910">
        <w:t xml:space="preserve">one </w:t>
      </w:r>
      <w:r>
        <w:t xml:space="preserve">of the above two methods. </w:t>
      </w:r>
    </w:p>
    <w:p w:rsidR="00592B58" w:rsidRDefault="00592B58" w:rsidP="00A54AA3">
      <w:pPr>
        <w:jc w:val="both"/>
      </w:pPr>
      <w:r>
        <w:t xml:space="preserve">Register users can also choose to tick a box called “Remember me next time”. This allows the browser </w:t>
      </w:r>
      <w:r w:rsidR="006478D6">
        <w:lastRenderedPageBreak/>
        <w:t>to remember their login details, such as their user name and password. This feature allows the user to navigate away from the site, browse the internet and come back at a later without having to re-enter their login details. The downside to this feature is it still relies heavily on cookies, so if cookies are disabled on the client browser, this feature will not work.</w:t>
      </w:r>
    </w:p>
    <w:p w:rsidR="006478D6" w:rsidRDefault="006478D6" w:rsidP="00A54AA3">
      <w:pPr>
        <w:jc w:val="both"/>
      </w:pPr>
      <w:bookmarkStart w:id="15" w:name="_Toc211701308"/>
      <w:r>
        <w:t>Upon logging in, users are taken back to the page that prompted them to log in, or alternatively, to the home page (Default.aspx).</w:t>
      </w:r>
    </w:p>
    <w:p w:rsidR="00592B58" w:rsidRDefault="00592B58" w:rsidP="00A54AA3">
      <w:pPr>
        <w:pStyle w:val="Heading2"/>
        <w:jc w:val="both"/>
      </w:pPr>
      <w:bookmarkStart w:id="16" w:name="_Toc212012732"/>
      <w:r>
        <w:t>Logout Function</w:t>
      </w:r>
      <w:bookmarkEnd w:id="15"/>
      <w:bookmarkEnd w:id="16"/>
    </w:p>
    <w:p w:rsidR="006478D6" w:rsidRDefault="006478D6" w:rsidP="00A54AA3">
      <w:pPr>
        <w:jc w:val="both"/>
      </w:pPr>
      <w:r>
        <w:t>Users can log off the website by clicking on the “Logout” button. The log out button is located on the top right hand corner of the navigation tab if the user is logged in. Otherwise, this button is a login button.</w:t>
      </w:r>
    </w:p>
    <w:p w:rsidR="00592B58" w:rsidRPr="00047032" w:rsidRDefault="00BB5B09" w:rsidP="00A54AA3">
      <w:pPr>
        <w:jc w:val="both"/>
      </w:pPr>
      <w:r>
        <w:t>U</w:t>
      </w:r>
      <w:r w:rsidR="00592B58">
        <w:t xml:space="preserve">pon logging out, users are redirected to the </w:t>
      </w:r>
      <w:r w:rsidR="00A56466">
        <w:t xml:space="preserve">site’s homepage. </w:t>
      </w:r>
    </w:p>
    <w:p w:rsidR="00592B58" w:rsidRDefault="00592B58" w:rsidP="00A54AA3">
      <w:pPr>
        <w:pStyle w:val="Heading2"/>
        <w:jc w:val="both"/>
      </w:pPr>
      <w:bookmarkStart w:id="17" w:name="_Toc211701309"/>
      <w:bookmarkStart w:id="18" w:name="_Toc212012733"/>
      <w:r>
        <w:t>Search Page</w:t>
      </w:r>
      <w:bookmarkEnd w:id="17"/>
      <w:bookmarkEnd w:id="18"/>
    </w:p>
    <w:p w:rsidR="006478D6" w:rsidRDefault="006478D6" w:rsidP="00A54AA3">
      <w:pPr>
        <w:jc w:val="both"/>
      </w:pPr>
      <w:r>
        <w:t xml:space="preserve">Both registered and non-registered users can search for rides offered by other registered users. However, only registered users are permitted to view ride details or user details. This is to prevent spam and to safeguard the information from malicious people. </w:t>
      </w:r>
    </w:p>
    <w:p w:rsidR="006478D6" w:rsidRDefault="006478D6" w:rsidP="00A54AA3">
      <w:pPr>
        <w:jc w:val="both"/>
      </w:pPr>
      <w:r>
        <w:t>The details and pricing of the rides are up to the involved parties to discuss on. GrabbaRide does not get involved in the process of accepting/approving rides. This is to ensure the freedom and flexibility of user control.</w:t>
      </w:r>
    </w:p>
    <w:p w:rsidR="00592B58" w:rsidRDefault="00592B58" w:rsidP="00A54AA3">
      <w:pPr>
        <w:jc w:val="both"/>
      </w:pPr>
      <w:r>
        <w:t>To search for a ride:</w:t>
      </w:r>
    </w:p>
    <w:p w:rsidR="00592B58" w:rsidRDefault="00592B58" w:rsidP="00A54AA3">
      <w:pPr>
        <w:pStyle w:val="ListBullet"/>
        <w:jc w:val="both"/>
      </w:pPr>
      <w:r>
        <w:t>Select time</w:t>
      </w:r>
    </w:p>
    <w:p w:rsidR="00592B58" w:rsidRDefault="00592B58" w:rsidP="00A54AA3">
      <w:pPr>
        <w:pStyle w:val="ListBullet"/>
        <w:jc w:val="both"/>
      </w:pPr>
      <w:r>
        <w:t>Select day(s)</w:t>
      </w:r>
    </w:p>
    <w:p w:rsidR="006D540C" w:rsidRDefault="00592B58" w:rsidP="00A54AA3">
      <w:pPr>
        <w:pStyle w:val="ListBullet"/>
        <w:jc w:val="both"/>
      </w:pPr>
      <w:r>
        <w:t>Specific journey</w:t>
      </w:r>
      <w:r w:rsidR="00D91616">
        <w:t>,</w:t>
      </w:r>
      <w:r>
        <w:t xml:space="preserve"> by selecting starting point and ending point</w:t>
      </w:r>
      <w:r w:rsidR="00D91616">
        <w:t>,</w:t>
      </w:r>
      <w:r>
        <w:t xml:space="preserve"> on Google map</w:t>
      </w:r>
    </w:p>
    <w:p w:rsidR="006D540C" w:rsidRDefault="006D540C" w:rsidP="00A54AA3">
      <w:pPr>
        <w:pStyle w:val="ListBullet"/>
        <w:numPr>
          <w:ilvl w:val="0"/>
          <w:numId w:val="0"/>
        </w:numPr>
        <w:jc w:val="both"/>
      </w:pPr>
    </w:p>
    <w:p w:rsidR="00E768B5" w:rsidRDefault="00E768B5" w:rsidP="00A54AA3">
      <w:pPr>
        <w:pStyle w:val="ListBullet"/>
        <w:numPr>
          <w:ilvl w:val="0"/>
          <w:numId w:val="0"/>
        </w:numPr>
        <w:jc w:val="both"/>
      </w:pPr>
      <w:r>
        <w:lastRenderedPageBreak/>
        <w:t xml:space="preserve">If any of the available rides </w:t>
      </w:r>
      <w:r w:rsidR="002B3DEC">
        <w:t>match the search</w:t>
      </w:r>
      <w:r>
        <w:t xml:space="preserve"> criteria, a list of the m</w:t>
      </w:r>
      <w:r w:rsidR="00563910">
        <w:t>atching rides will</w:t>
      </w:r>
      <w:r w:rsidR="003E3982">
        <w:t xml:space="preserve"> be displayed for user to view.</w:t>
      </w:r>
      <w:r>
        <w:t xml:space="preserve"> </w:t>
      </w:r>
      <w:r w:rsidR="003E3982">
        <w:t xml:space="preserve">The user can then click on the ride “details” to view a more in depth </w:t>
      </w:r>
      <w:r w:rsidR="006478D6">
        <w:t>description of the ride.</w:t>
      </w:r>
    </w:p>
    <w:p w:rsidR="00E768B5" w:rsidRDefault="00E768B5" w:rsidP="00A54AA3">
      <w:pPr>
        <w:pStyle w:val="ListBullet"/>
        <w:numPr>
          <w:ilvl w:val="0"/>
          <w:numId w:val="0"/>
        </w:numPr>
        <w:jc w:val="both"/>
      </w:pPr>
    </w:p>
    <w:p w:rsidR="00E768B5" w:rsidRDefault="00592B58" w:rsidP="00A54AA3">
      <w:pPr>
        <w:pStyle w:val="ListBullet"/>
        <w:numPr>
          <w:ilvl w:val="0"/>
          <w:numId w:val="0"/>
        </w:numPr>
        <w:jc w:val="both"/>
      </w:pPr>
      <w:r>
        <w:t>If no matching rides are found, the search will return</w:t>
      </w:r>
      <w:r w:rsidR="0082540D">
        <w:t xml:space="preserve"> a</w:t>
      </w:r>
      <w:r>
        <w:t xml:space="preserve"> “no rides found!”</w:t>
      </w:r>
      <w:r w:rsidR="0082540D">
        <w:t xml:space="preserve"> message.</w:t>
      </w:r>
      <w:r w:rsidR="00E768B5">
        <w:t xml:space="preserve"> Users are then given the option to search again or create a ride.</w:t>
      </w:r>
    </w:p>
    <w:p w:rsidR="00592B58" w:rsidRDefault="00592B58" w:rsidP="00A54AA3">
      <w:pPr>
        <w:pStyle w:val="Heading2"/>
        <w:jc w:val="both"/>
      </w:pPr>
      <w:bookmarkStart w:id="19" w:name="_Toc211701310"/>
      <w:bookmarkStart w:id="20" w:name="_Toc212012734"/>
      <w:r>
        <w:t>Create Ride Page</w:t>
      </w:r>
      <w:bookmarkEnd w:id="19"/>
      <w:bookmarkEnd w:id="20"/>
    </w:p>
    <w:p w:rsidR="00592B58" w:rsidRDefault="00592B58" w:rsidP="00A54AA3">
      <w:pPr>
        <w:jc w:val="both"/>
      </w:pPr>
      <w:r>
        <w:t xml:space="preserve">This page allows </w:t>
      </w:r>
      <w:r w:rsidR="00D91616">
        <w:t xml:space="preserve">registered </w:t>
      </w:r>
      <w:r>
        <w:t xml:space="preserve">users to </w:t>
      </w:r>
      <w:r w:rsidR="00563910">
        <w:t>a create ride</w:t>
      </w:r>
      <w:r>
        <w:t xml:space="preserve">. The rides created are available for both registered and non-registered users to </w:t>
      </w:r>
      <w:r w:rsidR="00D91616">
        <w:t>view</w:t>
      </w:r>
      <w:r w:rsidR="002B3DEC">
        <w:t xml:space="preserve"> in search results and on the home page</w:t>
      </w:r>
      <w:r w:rsidR="00D91616">
        <w:t>.</w:t>
      </w:r>
      <w:r w:rsidR="006D3277">
        <w:t xml:space="preserve"> However, only registered users are </w:t>
      </w:r>
      <w:r w:rsidR="002B3DEC">
        <w:t>permitted to view the ride details.</w:t>
      </w:r>
    </w:p>
    <w:p w:rsidR="00592B58" w:rsidRDefault="00592B58" w:rsidP="00A54AA3">
      <w:pPr>
        <w:jc w:val="both"/>
      </w:pPr>
      <w:r>
        <w:t>To create a ride:</w:t>
      </w:r>
    </w:p>
    <w:p w:rsidR="00D91616" w:rsidRDefault="007D3227" w:rsidP="00A54AA3">
      <w:pPr>
        <w:pStyle w:val="ListBullet"/>
        <w:jc w:val="both"/>
      </w:pPr>
      <w:r>
        <w:t>Specify the journey, by selecting start and end points on a Google Map</w:t>
      </w:r>
    </w:p>
    <w:p w:rsidR="00D91616" w:rsidRDefault="00D91616" w:rsidP="00A54AA3">
      <w:pPr>
        <w:pStyle w:val="ListBullet"/>
        <w:jc w:val="both"/>
      </w:pPr>
      <w:r>
        <w:t>Select total number of seats available</w:t>
      </w:r>
    </w:p>
    <w:p w:rsidR="00D91616" w:rsidRDefault="005C2D70" w:rsidP="00A54AA3">
      <w:pPr>
        <w:pStyle w:val="ListBullet"/>
        <w:jc w:val="both"/>
      </w:pPr>
      <w:r>
        <w:t>Select time and day(s) of</w:t>
      </w:r>
      <w:r w:rsidR="00D91616">
        <w:t xml:space="preserve"> ride(s)</w:t>
      </w:r>
    </w:p>
    <w:p w:rsidR="00D91616" w:rsidRDefault="00D91616" w:rsidP="00A54AA3">
      <w:pPr>
        <w:pStyle w:val="ListBullet"/>
        <w:jc w:val="both"/>
      </w:pPr>
      <w:r>
        <w:t xml:space="preserve">Select when the listing should become available and how long should the </w:t>
      </w:r>
      <w:r w:rsidR="008459EE">
        <w:t>advertisement</w:t>
      </w:r>
      <w:r>
        <w:t xml:space="preserve"> run for</w:t>
      </w:r>
    </w:p>
    <w:p w:rsidR="00206C2B" w:rsidRDefault="007E0DB1" w:rsidP="00A54AA3">
      <w:pPr>
        <w:pStyle w:val="ListBullet"/>
        <w:jc w:val="both"/>
      </w:pPr>
      <w:r>
        <w:t>Enter any additional information required, e.g. cost of the ride, exchange conditions, etc.</w:t>
      </w:r>
    </w:p>
    <w:p w:rsidR="007E0DB1" w:rsidRDefault="007E0DB1" w:rsidP="00A54AA3">
      <w:pPr>
        <w:pStyle w:val="ListBullet"/>
        <w:numPr>
          <w:ilvl w:val="0"/>
          <w:numId w:val="0"/>
        </w:numPr>
        <w:jc w:val="both"/>
      </w:pPr>
    </w:p>
    <w:p w:rsidR="007E0DB1" w:rsidRDefault="007E0DB1" w:rsidP="00A54AA3">
      <w:pPr>
        <w:pStyle w:val="ListBullet"/>
        <w:numPr>
          <w:ilvl w:val="0"/>
          <w:numId w:val="0"/>
        </w:numPr>
        <w:jc w:val="both"/>
      </w:pPr>
      <w:bookmarkStart w:id="21" w:name="_Toc211701311"/>
      <w:r>
        <w:t>On successful creation of the ride(s), the user is redirected to the search page. Here, the user can view all rides that match the criteria of the ride that they have created. This allows them to see if there are already any rides similar to theirs that they may not have known about. In addition, the user can edit the ride details, or delete the ride completely.</w:t>
      </w:r>
    </w:p>
    <w:p w:rsidR="00592B58" w:rsidRPr="00112B9E" w:rsidRDefault="00592B58" w:rsidP="00A54AA3">
      <w:pPr>
        <w:pStyle w:val="Heading2"/>
        <w:jc w:val="both"/>
      </w:pPr>
      <w:bookmarkStart w:id="22" w:name="_Toc212012735"/>
      <w:r>
        <w:t>My Profile Page</w:t>
      </w:r>
      <w:bookmarkEnd w:id="21"/>
      <w:bookmarkEnd w:id="22"/>
    </w:p>
    <w:p w:rsidR="00592B58" w:rsidRDefault="007B7EF0" w:rsidP="00A54AA3">
      <w:pPr>
        <w:jc w:val="both"/>
      </w:pPr>
      <w:r>
        <w:t xml:space="preserve">In </w:t>
      </w:r>
      <w:r w:rsidR="00C10C32">
        <w:t xml:space="preserve">the </w:t>
      </w:r>
      <w:r>
        <w:t>profile page, registered users can view and edit their account details. This is essentia</w:t>
      </w:r>
      <w:r w:rsidR="007E0DB1">
        <w:t>lly a record of who the user is</w:t>
      </w:r>
      <w:r>
        <w:t xml:space="preserve"> to the team at GrabbaRide</w:t>
      </w:r>
      <w:r w:rsidR="00C10C32">
        <w:t>,</w:t>
      </w:r>
      <w:r>
        <w:t xml:space="preserve"> and to other users who m</w:t>
      </w:r>
      <w:r w:rsidR="00C10C32">
        <w:t>ay wish to browse their details</w:t>
      </w:r>
      <w:r>
        <w:t xml:space="preserve"> before choosing to accept a ride with them. </w:t>
      </w:r>
    </w:p>
    <w:p w:rsidR="007E0DB1" w:rsidRDefault="007E0DB1" w:rsidP="00A54AA3">
      <w:pPr>
        <w:jc w:val="both"/>
      </w:pPr>
    </w:p>
    <w:p w:rsidR="007B7EF0" w:rsidRDefault="007B7EF0" w:rsidP="00A54AA3">
      <w:pPr>
        <w:jc w:val="both"/>
      </w:pPr>
      <w:r>
        <w:lastRenderedPageBreak/>
        <w:t xml:space="preserve">The following </w:t>
      </w:r>
      <w:r w:rsidR="007E0DB1">
        <w:t>information is</w:t>
      </w:r>
      <w:r>
        <w:t xml:space="preserve"> held by GrabbaRide:</w:t>
      </w:r>
    </w:p>
    <w:p w:rsidR="00592B58" w:rsidRDefault="001F1E49" w:rsidP="00A54AA3">
      <w:pPr>
        <w:pStyle w:val="ListBullet"/>
        <w:jc w:val="both"/>
      </w:pPr>
      <w:r>
        <w:t>Name</w:t>
      </w:r>
    </w:p>
    <w:p w:rsidR="001F1E49" w:rsidRDefault="001F1E49" w:rsidP="00A54AA3">
      <w:pPr>
        <w:pStyle w:val="ListBullet"/>
        <w:jc w:val="both"/>
      </w:pPr>
      <w:r>
        <w:t>Location</w:t>
      </w:r>
    </w:p>
    <w:p w:rsidR="001F1E49" w:rsidRDefault="001F1E49" w:rsidP="00A54AA3">
      <w:pPr>
        <w:pStyle w:val="ListBullet"/>
        <w:jc w:val="both"/>
      </w:pPr>
      <w:r>
        <w:t>Occupation</w:t>
      </w:r>
    </w:p>
    <w:p w:rsidR="001F1E49" w:rsidRDefault="001F1E49" w:rsidP="00A54AA3">
      <w:pPr>
        <w:pStyle w:val="ListBullet"/>
        <w:jc w:val="both"/>
      </w:pPr>
      <w:r>
        <w:t>Member Since</w:t>
      </w:r>
    </w:p>
    <w:p w:rsidR="001F1E49" w:rsidRDefault="001F1E49" w:rsidP="00A54AA3">
      <w:pPr>
        <w:pStyle w:val="ListBullet"/>
        <w:jc w:val="both"/>
      </w:pPr>
      <w:r>
        <w:t>Last Seen</w:t>
      </w:r>
    </w:p>
    <w:p w:rsidR="001F1E49" w:rsidRDefault="001F1E49" w:rsidP="00A54AA3">
      <w:pPr>
        <w:pStyle w:val="ListBullet"/>
        <w:jc w:val="both"/>
      </w:pPr>
      <w:r>
        <w:t>Feedback Rating</w:t>
      </w:r>
    </w:p>
    <w:p w:rsidR="00222501" w:rsidRDefault="001F1E49" w:rsidP="00A54AA3">
      <w:pPr>
        <w:pStyle w:val="ListBullet"/>
        <w:jc w:val="both"/>
      </w:pPr>
      <w:r>
        <w:t>About</w:t>
      </w:r>
    </w:p>
    <w:p w:rsidR="00615DEC" w:rsidRDefault="00615DEC" w:rsidP="00A54AA3">
      <w:pPr>
        <w:pStyle w:val="ListBullet"/>
        <w:numPr>
          <w:ilvl w:val="0"/>
          <w:numId w:val="0"/>
        </w:numPr>
        <w:jc w:val="both"/>
      </w:pPr>
    </w:p>
    <w:p w:rsidR="007B7EF0" w:rsidRDefault="007B7EF0" w:rsidP="00A54AA3">
      <w:pPr>
        <w:pStyle w:val="ListBullet"/>
        <w:numPr>
          <w:ilvl w:val="0"/>
          <w:numId w:val="0"/>
        </w:numPr>
        <w:jc w:val="both"/>
      </w:pPr>
      <w:r>
        <w:t>The following are information available for the user to update:</w:t>
      </w:r>
    </w:p>
    <w:p w:rsidR="00D6431D" w:rsidRDefault="00D6431D" w:rsidP="00A54AA3">
      <w:pPr>
        <w:pStyle w:val="ListBullet"/>
        <w:numPr>
          <w:ilvl w:val="0"/>
          <w:numId w:val="0"/>
        </w:numPr>
        <w:jc w:val="both"/>
      </w:pPr>
    </w:p>
    <w:p w:rsidR="007B7EF0" w:rsidRDefault="007B7EF0" w:rsidP="00A54AA3">
      <w:pPr>
        <w:pStyle w:val="ListBullet"/>
        <w:jc w:val="both"/>
      </w:pPr>
      <w:r>
        <w:t>Email</w:t>
      </w:r>
    </w:p>
    <w:p w:rsidR="007B7EF0" w:rsidRDefault="007B7EF0" w:rsidP="00A54AA3">
      <w:pPr>
        <w:pStyle w:val="ListBullet"/>
        <w:jc w:val="both"/>
      </w:pPr>
      <w:r>
        <w:t>First Name</w:t>
      </w:r>
    </w:p>
    <w:p w:rsidR="007B7EF0" w:rsidRDefault="007B7EF0" w:rsidP="00A54AA3">
      <w:pPr>
        <w:pStyle w:val="ListBullet"/>
        <w:jc w:val="both"/>
      </w:pPr>
      <w:r>
        <w:t>Last Name</w:t>
      </w:r>
    </w:p>
    <w:p w:rsidR="007B7EF0" w:rsidRDefault="007B7EF0" w:rsidP="00A54AA3">
      <w:pPr>
        <w:pStyle w:val="ListBullet"/>
        <w:jc w:val="both"/>
      </w:pPr>
      <w:r>
        <w:t>Occupation</w:t>
      </w:r>
    </w:p>
    <w:p w:rsidR="007B7EF0" w:rsidRDefault="007B7EF0" w:rsidP="00A54AA3">
      <w:pPr>
        <w:pStyle w:val="ListBullet"/>
        <w:jc w:val="both"/>
      </w:pPr>
      <w:r>
        <w:t>Location</w:t>
      </w:r>
    </w:p>
    <w:p w:rsidR="00D6431D" w:rsidRDefault="007B7EF0" w:rsidP="00A54AA3">
      <w:pPr>
        <w:pStyle w:val="ListBullet"/>
        <w:jc w:val="both"/>
      </w:pPr>
      <w:r>
        <w:t>About Me</w:t>
      </w:r>
    </w:p>
    <w:p w:rsidR="00D6431D" w:rsidRDefault="00D6431D" w:rsidP="00A54AA3">
      <w:pPr>
        <w:pStyle w:val="ListBullet"/>
        <w:numPr>
          <w:ilvl w:val="0"/>
          <w:numId w:val="0"/>
        </w:numPr>
        <w:jc w:val="both"/>
      </w:pPr>
    </w:p>
    <w:p w:rsidR="00206C2B" w:rsidRDefault="00592B58" w:rsidP="00A54AA3">
      <w:pPr>
        <w:pStyle w:val="ListBullet"/>
        <w:numPr>
          <w:ilvl w:val="0"/>
          <w:numId w:val="0"/>
        </w:numPr>
        <w:jc w:val="both"/>
      </w:pPr>
      <w:r>
        <w:t>In addition</w:t>
      </w:r>
      <w:r w:rsidR="00D6431D">
        <w:t xml:space="preserve"> </w:t>
      </w:r>
      <w:r>
        <w:t xml:space="preserve">to displaying user details, there is also a </w:t>
      </w:r>
      <w:r w:rsidR="00D6431D">
        <w:t>feedback rating in the profile page. The f</w:t>
      </w:r>
      <w:r w:rsidR="00206C2B">
        <w:t>eedback system is based on users</w:t>
      </w:r>
      <w:r w:rsidR="00D6431D">
        <w:t xml:space="preserve"> rating each other, upon receiving/giving the ride(s) to other users. </w:t>
      </w:r>
    </w:p>
    <w:p w:rsidR="00206C2B" w:rsidRDefault="00206C2B" w:rsidP="00A54AA3">
      <w:pPr>
        <w:pStyle w:val="ListBullet"/>
        <w:numPr>
          <w:ilvl w:val="0"/>
          <w:numId w:val="0"/>
        </w:numPr>
        <w:jc w:val="both"/>
      </w:pPr>
    </w:p>
    <w:p w:rsidR="007E0DB1" w:rsidRDefault="007E0DB1" w:rsidP="00A54AA3">
      <w:pPr>
        <w:pStyle w:val="ListBullet"/>
        <w:numPr>
          <w:ilvl w:val="0"/>
          <w:numId w:val="0"/>
        </w:numPr>
        <w:jc w:val="both"/>
      </w:pPr>
      <w:r>
        <w:t>This social score assist users in making the decision, whether to accept/approve the ride or not, based on other users’ feedback ratings. This gives a sense of security and safety for all users, and gives them some ground on which to judge the safety of rides/passengers.</w:t>
      </w:r>
    </w:p>
    <w:p w:rsidR="007D3227" w:rsidRDefault="007D3227" w:rsidP="00A54AA3">
      <w:pPr>
        <w:pStyle w:val="ListBullet"/>
        <w:numPr>
          <w:ilvl w:val="0"/>
          <w:numId w:val="0"/>
        </w:numPr>
        <w:jc w:val="both"/>
      </w:pPr>
    </w:p>
    <w:p w:rsidR="007D3227" w:rsidRDefault="007D3227" w:rsidP="00A54AA3">
      <w:pPr>
        <w:pStyle w:val="ListBullet"/>
        <w:numPr>
          <w:ilvl w:val="0"/>
          <w:numId w:val="0"/>
        </w:numPr>
        <w:jc w:val="both"/>
      </w:pPr>
      <w:r>
        <w:t>Each user may rate each other user once, so a network of trust may be built up between friends, and people who have shared rides with each other.</w:t>
      </w:r>
    </w:p>
    <w:p w:rsidR="00206C2B" w:rsidRDefault="00206C2B" w:rsidP="00A54AA3">
      <w:pPr>
        <w:pStyle w:val="ListBullet"/>
        <w:numPr>
          <w:ilvl w:val="0"/>
          <w:numId w:val="0"/>
        </w:numPr>
        <w:jc w:val="both"/>
      </w:pPr>
    </w:p>
    <w:p w:rsidR="007B7EF0" w:rsidRDefault="00D6431D" w:rsidP="00A54AA3">
      <w:pPr>
        <w:pStyle w:val="ListBullet"/>
        <w:numPr>
          <w:ilvl w:val="0"/>
          <w:numId w:val="0"/>
        </w:numPr>
        <w:jc w:val="both"/>
      </w:pPr>
      <w:r>
        <w:t>Finally, the</w:t>
      </w:r>
      <w:r w:rsidR="007B7EF0">
        <w:t xml:space="preserve"> profile page</w:t>
      </w:r>
      <w:r>
        <w:t xml:space="preserve"> displays a list of creates that have been created by the user, if any. The user </w:t>
      </w:r>
      <w:r w:rsidR="00206C2B">
        <w:t>may like to review or c</w:t>
      </w:r>
      <w:r w:rsidR="007D3227">
        <w:t>onfirm ride details, as well as edit</w:t>
      </w:r>
      <w:r w:rsidR="00206C2B">
        <w:t xml:space="preserve"> ride fields when</w:t>
      </w:r>
      <w:r w:rsidR="007D3227">
        <w:t xml:space="preserve"> the</w:t>
      </w:r>
      <w:r w:rsidR="00206C2B">
        <w:t xml:space="preserve"> situation changes. </w:t>
      </w:r>
    </w:p>
    <w:p w:rsidR="00A54AA3" w:rsidRDefault="00A54AA3" w:rsidP="00A54AA3">
      <w:pPr>
        <w:pStyle w:val="ListBullet"/>
        <w:numPr>
          <w:ilvl w:val="0"/>
          <w:numId w:val="0"/>
        </w:numPr>
        <w:jc w:val="both"/>
      </w:pPr>
    </w:p>
    <w:p w:rsidR="00A54AA3" w:rsidRDefault="00A54AA3" w:rsidP="00A54AA3">
      <w:pPr>
        <w:pStyle w:val="ListBullet"/>
        <w:numPr>
          <w:ilvl w:val="0"/>
          <w:numId w:val="0"/>
        </w:numPr>
        <w:jc w:val="both"/>
      </w:pPr>
    </w:p>
    <w:p w:rsidR="00A54AA3" w:rsidRDefault="00A54AA3" w:rsidP="00A54AA3">
      <w:pPr>
        <w:pStyle w:val="ListBullet"/>
        <w:numPr>
          <w:ilvl w:val="0"/>
          <w:numId w:val="0"/>
        </w:numPr>
        <w:jc w:val="both"/>
      </w:pPr>
    </w:p>
    <w:p w:rsidR="00592B58" w:rsidRDefault="00592B58" w:rsidP="00A54AA3">
      <w:pPr>
        <w:pStyle w:val="Heading2"/>
        <w:ind w:left="0"/>
        <w:jc w:val="both"/>
      </w:pPr>
      <w:bookmarkStart w:id="23" w:name="_Toc211701312"/>
      <w:bookmarkStart w:id="24" w:name="_Toc212012736"/>
      <w:r>
        <w:lastRenderedPageBreak/>
        <w:t>Register Page</w:t>
      </w:r>
      <w:bookmarkEnd w:id="23"/>
      <w:bookmarkEnd w:id="24"/>
    </w:p>
    <w:p w:rsidR="00592B58" w:rsidRDefault="003E3982" w:rsidP="00A54AA3">
      <w:pPr>
        <w:jc w:val="both"/>
      </w:pPr>
      <w:r>
        <w:t>The registration page is for n</w:t>
      </w:r>
      <w:r w:rsidR="00592B58">
        <w:t xml:space="preserve">on-registered users </w:t>
      </w:r>
      <w:r>
        <w:t xml:space="preserve">to </w:t>
      </w:r>
      <w:r w:rsidR="00592B58">
        <w:t>sign u</w:t>
      </w:r>
      <w:r>
        <w:t>p for an account with GrabbaRide so they can enjoy the services we provide</w:t>
      </w:r>
      <w:r w:rsidR="00592B58">
        <w:t xml:space="preserve">. Registration is open to all members of the public. To sign up for an account, the following details are </w:t>
      </w:r>
      <w:r>
        <w:t xml:space="preserve">required </w:t>
      </w:r>
      <w:r w:rsidR="00592B58">
        <w:t>from the user:</w:t>
      </w:r>
    </w:p>
    <w:p w:rsidR="003E3982" w:rsidRDefault="003E3982" w:rsidP="00A54AA3">
      <w:pPr>
        <w:pStyle w:val="ListBullet"/>
        <w:jc w:val="both"/>
      </w:pPr>
      <w:r>
        <w:t>Username</w:t>
      </w:r>
    </w:p>
    <w:p w:rsidR="003E3982" w:rsidRDefault="003E3982" w:rsidP="00A54AA3">
      <w:pPr>
        <w:pStyle w:val="ListBullet"/>
        <w:jc w:val="both"/>
      </w:pPr>
      <w:r>
        <w:t>Password</w:t>
      </w:r>
    </w:p>
    <w:p w:rsidR="003E3982" w:rsidRDefault="003E3982" w:rsidP="00A54AA3">
      <w:pPr>
        <w:pStyle w:val="ListBullet"/>
        <w:jc w:val="both"/>
      </w:pPr>
      <w:r>
        <w:t>Confirm password</w:t>
      </w:r>
    </w:p>
    <w:p w:rsidR="003E3982" w:rsidRDefault="003E3982" w:rsidP="00A54AA3">
      <w:pPr>
        <w:pStyle w:val="ListBullet"/>
        <w:jc w:val="both"/>
      </w:pPr>
      <w:r>
        <w:t>Email</w:t>
      </w:r>
    </w:p>
    <w:p w:rsidR="003E3982" w:rsidRDefault="003E3982" w:rsidP="00A54AA3">
      <w:pPr>
        <w:pStyle w:val="ListBullet"/>
        <w:jc w:val="both"/>
      </w:pPr>
      <w:r>
        <w:t>Security Question</w:t>
      </w:r>
    </w:p>
    <w:p w:rsidR="003E3982" w:rsidRDefault="00492254" w:rsidP="00A54AA3">
      <w:pPr>
        <w:pStyle w:val="ListBullet"/>
        <w:jc w:val="both"/>
      </w:pPr>
      <w:r>
        <w:t xml:space="preserve">Security </w:t>
      </w:r>
      <w:r w:rsidR="003E3982">
        <w:t>Answer</w:t>
      </w:r>
    </w:p>
    <w:p w:rsidR="00D70274" w:rsidRDefault="00D70274" w:rsidP="00A54AA3">
      <w:pPr>
        <w:pStyle w:val="ListBullet"/>
        <w:numPr>
          <w:ilvl w:val="0"/>
          <w:numId w:val="0"/>
        </w:numPr>
        <w:jc w:val="both"/>
      </w:pPr>
    </w:p>
    <w:p w:rsidR="00492254" w:rsidRDefault="00492254" w:rsidP="00A54AA3">
      <w:pPr>
        <w:pStyle w:val="ListBullet"/>
        <w:numPr>
          <w:ilvl w:val="0"/>
          <w:numId w:val="0"/>
        </w:numPr>
        <w:jc w:val="both"/>
      </w:pPr>
      <w:r>
        <w:t xml:space="preserve">After creating an account with GrabbaRide, a confirmation message is displayed, informing the user that their registration is complete. From here, the user can click the “Continue” button to be taken to their profile page. The profile page displays and confirms the information they have provided during the registration process. </w:t>
      </w:r>
    </w:p>
    <w:p w:rsidR="003E3982" w:rsidRDefault="003E3982" w:rsidP="00A54AA3">
      <w:pPr>
        <w:pStyle w:val="ListBullet"/>
        <w:numPr>
          <w:ilvl w:val="0"/>
          <w:numId w:val="0"/>
        </w:numPr>
        <w:jc w:val="both"/>
      </w:pPr>
    </w:p>
    <w:p w:rsidR="003E3982" w:rsidRDefault="003E3982" w:rsidP="00A54AA3">
      <w:pPr>
        <w:pStyle w:val="ListBullet"/>
        <w:numPr>
          <w:ilvl w:val="0"/>
          <w:numId w:val="0"/>
        </w:numPr>
        <w:jc w:val="both"/>
      </w:pPr>
      <w:r>
        <w:t xml:space="preserve">Note: </w:t>
      </w:r>
      <w:r w:rsidR="0080697D">
        <w:t>U</w:t>
      </w:r>
      <w:r>
        <w:t xml:space="preserve">sers cannot register </w:t>
      </w:r>
      <w:r w:rsidR="0080697D">
        <w:t>more than one account with GrabbaRide using the same email address.</w:t>
      </w:r>
      <w:r>
        <w:t xml:space="preserve"> </w:t>
      </w:r>
    </w:p>
    <w:p w:rsidR="00592B58" w:rsidRDefault="00592B58" w:rsidP="00A54AA3">
      <w:pPr>
        <w:pStyle w:val="Heading2"/>
        <w:jc w:val="both"/>
      </w:pPr>
      <w:bookmarkStart w:id="25" w:name="_Toc211701313"/>
      <w:bookmarkStart w:id="26" w:name="_Toc212012737"/>
      <w:r>
        <w:t>About Us Page</w:t>
      </w:r>
      <w:bookmarkEnd w:id="25"/>
      <w:bookmarkEnd w:id="26"/>
    </w:p>
    <w:p w:rsidR="009F0BB1" w:rsidRDefault="009F0BB1" w:rsidP="00A54AA3">
      <w:pPr>
        <w:jc w:val="both"/>
      </w:pPr>
      <w:r>
        <w:t xml:space="preserve">This page informs the general public of who we (the developers of the site) are, why the site was developed, and a short description of each team member and their role in the development of GrabbaRide. </w:t>
      </w:r>
    </w:p>
    <w:p w:rsidR="00592B58" w:rsidRDefault="00592B58" w:rsidP="00A54AA3">
      <w:pPr>
        <w:jc w:val="both"/>
      </w:pPr>
      <w:r>
        <w:t>A photo of each team member is also visible on the site - something extra we thought of doing to personalize the page</w:t>
      </w:r>
      <w:r w:rsidR="00C15A26">
        <w:t xml:space="preserve">. In addition, there is a short description of who each team member is, what they like and how they felt towards this software project. </w:t>
      </w:r>
    </w:p>
    <w:p w:rsidR="00C15A26" w:rsidRPr="00165C0D" w:rsidRDefault="00C15A26" w:rsidP="00A54AA3">
      <w:pPr>
        <w:jc w:val="both"/>
      </w:pPr>
      <w:r>
        <w:t xml:space="preserve">In doing the “About Us” page, we wish to come across to members of the public as a team of students who are easy going and like-minded. </w:t>
      </w:r>
    </w:p>
    <w:p w:rsidR="00592B58" w:rsidRDefault="00592B58" w:rsidP="00A54AA3">
      <w:pPr>
        <w:pStyle w:val="Heading2"/>
        <w:jc w:val="both"/>
      </w:pPr>
      <w:bookmarkStart w:id="27" w:name="_Toc211701314"/>
      <w:bookmarkStart w:id="28" w:name="_Toc212012738"/>
      <w:r>
        <w:lastRenderedPageBreak/>
        <w:t>Terms of Use</w:t>
      </w:r>
      <w:bookmarkEnd w:id="27"/>
      <w:bookmarkEnd w:id="28"/>
    </w:p>
    <w:p w:rsidR="00592B58" w:rsidRDefault="00AE496B" w:rsidP="00A54AA3">
      <w:pPr>
        <w:jc w:val="both"/>
      </w:pPr>
      <w:r>
        <w:t xml:space="preserve">If users choose to open an account with GrabbaRide and to use the services that we provide, they must follow and obey the terms of use, as outline in the website. </w:t>
      </w:r>
    </w:p>
    <w:p w:rsidR="00F10645" w:rsidRDefault="00AE496B" w:rsidP="00A54AA3">
      <w:pPr>
        <w:jc w:val="both"/>
      </w:pPr>
      <w:r>
        <w:t xml:space="preserve">The rules </w:t>
      </w:r>
      <w:r w:rsidR="00F10645">
        <w:t xml:space="preserve">are </w:t>
      </w:r>
      <w:r>
        <w:t xml:space="preserve">set out by the </w:t>
      </w:r>
      <w:r w:rsidR="00F10645">
        <w:t xml:space="preserve">teams at GrabbaRide in an </w:t>
      </w:r>
      <w:r w:rsidR="00A253B1">
        <w:t>attempt</w:t>
      </w:r>
      <w:r w:rsidR="00F10645">
        <w:t xml:space="preserve"> to encourage users to use the services we provide with good intentions only. </w:t>
      </w:r>
    </w:p>
    <w:p w:rsidR="009F0BB1" w:rsidRDefault="009F0BB1" w:rsidP="00A54AA3">
      <w:pPr>
        <w:jc w:val="both"/>
      </w:pPr>
      <w:r>
        <w:t xml:space="preserve">The terms of service are used as a contractual agreement between users and the services GrabbaRide provides for them. These set out the rules, and restrictions on what the user will be responsible for in relation to the service. </w:t>
      </w:r>
    </w:p>
    <w:p w:rsidR="00F10645" w:rsidRPr="007074AA" w:rsidRDefault="00F10645" w:rsidP="00A54AA3">
      <w:pPr>
        <w:jc w:val="both"/>
      </w:pPr>
      <w:r>
        <w:t>It is assumed users who ch</w:t>
      </w:r>
      <w:r w:rsidR="00D70274">
        <w:t>oose to open an account with us</w:t>
      </w:r>
      <w:r>
        <w:t xml:space="preserve"> will obey the rules as set out by GrabbaRide. </w:t>
      </w:r>
    </w:p>
    <w:p w:rsidR="00592B58" w:rsidRPr="007074AA" w:rsidRDefault="00592B58" w:rsidP="00A54AA3">
      <w:pPr>
        <w:pStyle w:val="Heading2"/>
        <w:jc w:val="both"/>
      </w:pPr>
      <w:bookmarkStart w:id="29" w:name="_Toc211701315"/>
      <w:bookmarkStart w:id="30" w:name="_Toc212012739"/>
      <w:r>
        <w:t>Privacy Policy</w:t>
      </w:r>
      <w:bookmarkEnd w:id="29"/>
      <w:bookmarkEnd w:id="30"/>
    </w:p>
    <w:p w:rsidR="00592B58" w:rsidRDefault="00AE496B" w:rsidP="00A54AA3">
      <w:pPr>
        <w:jc w:val="both"/>
      </w:pPr>
      <w:r>
        <w:t xml:space="preserve">The purpose of this page is to inform members of the public that GrabbaRide will not use their </w:t>
      </w:r>
      <w:r w:rsidR="00A253B1">
        <w:t>personal</w:t>
      </w:r>
      <w:r w:rsidR="00D70274">
        <w:t xml:space="preserve"> details in any means, with</w:t>
      </w:r>
      <w:r w:rsidR="00A253B1">
        <w:t xml:space="preserve"> the e</w:t>
      </w:r>
      <w:r>
        <w:t>xcept</w:t>
      </w:r>
      <w:r w:rsidR="00A253B1">
        <w:t>ion</w:t>
      </w:r>
      <w:r>
        <w:t xml:space="preserve">, of course, </w:t>
      </w:r>
      <w:r w:rsidR="00D70274">
        <w:t xml:space="preserve">of </w:t>
      </w:r>
      <w:r>
        <w:t>critical situations as required by law</w:t>
      </w:r>
      <w:r w:rsidR="00D70274">
        <w:t>.</w:t>
      </w:r>
    </w:p>
    <w:p w:rsidR="00A253B1" w:rsidRDefault="00A253B1" w:rsidP="00A54AA3">
      <w:pPr>
        <w:jc w:val="both"/>
      </w:pPr>
      <w:r>
        <w:t xml:space="preserve">GrabbaRide will not disclose any personal details to any third parties or use them in any forms of data collection without the consent of the user. </w:t>
      </w:r>
    </w:p>
    <w:p w:rsidR="00A253B1" w:rsidRDefault="00A253B1" w:rsidP="00A54AA3">
      <w:pPr>
        <w:jc w:val="both"/>
      </w:pPr>
      <w:r>
        <w:t>GrabbaRide will take serious security measures in m</w:t>
      </w:r>
      <w:r w:rsidR="00EB7390">
        <w:t>aintaining the confidentiality</w:t>
      </w:r>
      <w:r>
        <w:t xml:space="preserve"> of user details.   </w:t>
      </w:r>
    </w:p>
    <w:p w:rsidR="008E021B" w:rsidRDefault="008E021B" w:rsidP="00A54AA3">
      <w:pPr>
        <w:jc w:val="both"/>
      </w:pPr>
      <w:r>
        <w:t xml:space="preserve">In addition, this page warns members of the public, if they choose to use the website in a malicious manner, there will be consequences. </w:t>
      </w:r>
    </w:p>
    <w:p w:rsidR="00A54AA3" w:rsidRDefault="00A54AA3" w:rsidP="00A54AA3">
      <w:pPr>
        <w:jc w:val="both"/>
        <w:rPr>
          <w:rFonts w:asciiTheme="majorHAnsi" w:hAnsiTheme="majorHAnsi"/>
          <w:color w:val="FFFFFF" w:themeColor="background1"/>
          <w:spacing w:val="5"/>
          <w:szCs w:val="32"/>
        </w:rPr>
      </w:pPr>
      <w:r>
        <w:br w:type="page"/>
      </w:r>
    </w:p>
    <w:p w:rsidR="003E3982" w:rsidRDefault="002D5ABB" w:rsidP="00A54AA3">
      <w:pPr>
        <w:pStyle w:val="Heading1"/>
        <w:jc w:val="both"/>
      </w:pPr>
      <w:bookmarkStart w:id="31" w:name="_Toc212012740"/>
      <w:r>
        <w:lastRenderedPageBreak/>
        <w:t xml:space="preserve">The </w:t>
      </w:r>
      <w:r w:rsidR="007F2F89">
        <w:t>Software Features</w:t>
      </w:r>
      <w:bookmarkEnd w:id="31"/>
    </w:p>
    <w:p w:rsidR="007F2F89" w:rsidRDefault="007F2F89" w:rsidP="00A54AA3">
      <w:pPr>
        <w:pStyle w:val="Heading2"/>
        <w:jc w:val="both"/>
      </w:pPr>
      <w:bookmarkStart w:id="32" w:name="_Toc212012741"/>
      <w:r>
        <w:t>Feedback Rating</w:t>
      </w:r>
      <w:bookmarkEnd w:id="32"/>
    </w:p>
    <w:p w:rsidR="007F2F89" w:rsidRDefault="007F2F89" w:rsidP="00A54AA3">
      <w:pPr>
        <w:jc w:val="both"/>
      </w:pPr>
      <w:r>
        <w:t xml:space="preserve">Upon receiving a ride or giving a ride to other registered users of GrabbaRide, users can go to other user’s profile and give them a feedback rating to express how they feel about the user/ride journey. </w:t>
      </w:r>
    </w:p>
    <w:p w:rsidR="00316719" w:rsidRDefault="00316719" w:rsidP="00A54AA3">
      <w:pPr>
        <w:jc w:val="both"/>
      </w:pPr>
      <w:r>
        <w:t>The three possible feedback ratings are:</w:t>
      </w:r>
    </w:p>
    <w:p w:rsidR="00316719" w:rsidRDefault="00316719" w:rsidP="00A54AA3">
      <w:pPr>
        <w:pStyle w:val="ListBullet"/>
        <w:jc w:val="both"/>
      </w:pPr>
      <w:r>
        <w:sym w:font="Wingdings" w:char="F04A"/>
      </w:r>
      <w:r>
        <w:t xml:space="preserve"> </w:t>
      </w:r>
      <w:r>
        <w:tab/>
      </w:r>
      <w:r w:rsidR="00617307">
        <w:t>Good</w:t>
      </w:r>
      <w:r>
        <w:tab/>
      </w:r>
    </w:p>
    <w:p w:rsidR="00316719" w:rsidRDefault="00316719" w:rsidP="00A54AA3">
      <w:pPr>
        <w:pStyle w:val="ListBullet"/>
        <w:jc w:val="both"/>
      </w:pPr>
      <w:r>
        <w:sym w:font="Wingdings" w:char="F04B"/>
      </w:r>
      <w:r>
        <w:t xml:space="preserve"> </w:t>
      </w:r>
      <w:r>
        <w:tab/>
        <w:t>Average</w:t>
      </w:r>
    </w:p>
    <w:p w:rsidR="00312613" w:rsidRDefault="00316719" w:rsidP="00A54AA3">
      <w:pPr>
        <w:pStyle w:val="ListBullet"/>
        <w:jc w:val="both"/>
      </w:pPr>
      <w:r>
        <w:sym w:font="Wingdings" w:char="F04C"/>
      </w:r>
      <w:r>
        <w:t xml:space="preserve"> </w:t>
      </w:r>
      <w:r>
        <w:tab/>
      </w:r>
      <w:r w:rsidR="00617307">
        <w:t>Bad</w:t>
      </w:r>
    </w:p>
    <w:p w:rsidR="00312613" w:rsidRDefault="00312613" w:rsidP="00A54AA3">
      <w:pPr>
        <w:pStyle w:val="ListBullet"/>
        <w:numPr>
          <w:ilvl w:val="0"/>
          <w:numId w:val="0"/>
        </w:numPr>
        <w:jc w:val="both"/>
      </w:pPr>
    </w:p>
    <w:p w:rsidR="00C15A26" w:rsidRDefault="007F2F89" w:rsidP="00A54AA3">
      <w:pPr>
        <w:pStyle w:val="ListBullet"/>
        <w:numPr>
          <w:ilvl w:val="0"/>
          <w:numId w:val="0"/>
        </w:numPr>
        <w:jc w:val="both"/>
      </w:pPr>
      <w:r>
        <w:t xml:space="preserve">This social score is design to help inform users of the good and bad </w:t>
      </w:r>
      <w:r w:rsidR="00B4280E">
        <w:t>users</w:t>
      </w:r>
      <w:r>
        <w:t xml:space="preserve"> out there. Upon reading </w:t>
      </w:r>
      <w:r w:rsidR="00C15A26">
        <w:t>the user’s</w:t>
      </w:r>
      <w:r>
        <w:t xml:space="preserve"> feedback ratings, it is up to the individual</w:t>
      </w:r>
      <w:r w:rsidR="00C15A26">
        <w:t>s</w:t>
      </w:r>
      <w:r>
        <w:t xml:space="preserve"> to decide on whether to accept/approve the ride or not. </w:t>
      </w:r>
    </w:p>
    <w:p w:rsidR="007F2F89" w:rsidRDefault="00B4280E" w:rsidP="00A54AA3">
      <w:pPr>
        <w:jc w:val="both"/>
      </w:pPr>
      <w:r>
        <w:t>This is the extent of</w:t>
      </w:r>
      <w:r w:rsidR="000144CA">
        <w:t xml:space="preserve"> how GrabbaRide </w:t>
      </w:r>
      <w:r w:rsidR="00C15A26">
        <w:t>will</w:t>
      </w:r>
      <w:r w:rsidR="000144CA">
        <w:t xml:space="preserve"> maintain user feedback. </w:t>
      </w:r>
      <w:r w:rsidR="00C15A26">
        <w:t>GrabbaRide</w:t>
      </w:r>
      <w:r w:rsidR="007F2F89">
        <w:t xml:space="preserve"> do not </w:t>
      </w:r>
      <w:r w:rsidR="00C15A26">
        <w:t xml:space="preserve">want to </w:t>
      </w:r>
      <w:r w:rsidR="007F2F89">
        <w:t xml:space="preserve">get </w:t>
      </w:r>
      <w:r w:rsidR="00C15A26">
        <w:t xml:space="preserve">too </w:t>
      </w:r>
      <w:r w:rsidR="007F2F89">
        <w:t xml:space="preserve">involved in the processing of </w:t>
      </w:r>
      <w:r w:rsidR="000144CA">
        <w:t>querying</w:t>
      </w:r>
      <w:r w:rsidR="007F2F89">
        <w:t xml:space="preserve">/approving ride details. </w:t>
      </w:r>
      <w:r w:rsidR="00C15A26">
        <w:t>This is left to the invol</w:t>
      </w:r>
      <w:r>
        <w:t>ved parties to decide and agree</w:t>
      </w:r>
      <w:r w:rsidR="00C15A26">
        <w:t xml:space="preserve"> on. </w:t>
      </w:r>
      <w:r w:rsidR="007F2F89">
        <w:t xml:space="preserve"> </w:t>
      </w:r>
    </w:p>
    <w:p w:rsidR="007F2F89" w:rsidRDefault="007F2F89" w:rsidP="00A54AA3">
      <w:pPr>
        <w:pStyle w:val="Heading2"/>
        <w:jc w:val="both"/>
      </w:pPr>
      <w:bookmarkStart w:id="33" w:name="_Toc212012742"/>
      <w:r>
        <w:t xml:space="preserve">Google </w:t>
      </w:r>
      <w:r w:rsidR="000144CA">
        <w:t>Calendar</w:t>
      </w:r>
      <w:bookmarkEnd w:id="33"/>
    </w:p>
    <w:p w:rsidR="00E0449E" w:rsidRDefault="00E0449E" w:rsidP="00A54AA3">
      <w:pPr>
        <w:jc w:val="both"/>
      </w:pPr>
      <w:r>
        <w:t>This feature allows registered users to add the ride details to their Google calendar, to allow them to centralize all of their ride schedules to one calendar.</w:t>
      </w:r>
    </w:p>
    <w:p w:rsidR="00E0449E" w:rsidRPr="007F2F89" w:rsidRDefault="00E0449E" w:rsidP="00A54AA3">
      <w:pPr>
        <w:jc w:val="both"/>
      </w:pPr>
      <w:r>
        <w:t>Users may add a ride to their calendar when browsing the ride details page. In addition, users can setup the calendar to send other users notifications about the ride details, if there are any changes to the ride, or just as a reminder of when the ride is occurring.</w:t>
      </w:r>
    </w:p>
    <w:p w:rsidR="003E3982" w:rsidRDefault="005B3F75" w:rsidP="00A54AA3">
      <w:pPr>
        <w:pStyle w:val="Heading2"/>
        <w:jc w:val="both"/>
      </w:pPr>
      <w:bookmarkStart w:id="34" w:name="_Toc212012743"/>
      <w:r>
        <w:t>OpenID</w:t>
      </w:r>
      <w:bookmarkEnd w:id="34"/>
    </w:p>
    <w:p w:rsidR="00E0449E" w:rsidRDefault="00E0449E" w:rsidP="00A54AA3">
      <w:pPr>
        <w:jc w:val="both"/>
      </w:pPr>
      <w:r>
        <w:t xml:space="preserve">Users can log onto GrabbaRide by either using their GrabbaRide account or by using their OpenID account. This is an extra feature we have designed to allow users to log in using multiple authentication </w:t>
      </w:r>
      <w:r>
        <w:lastRenderedPageBreak/>
        <w:t xml:space="preserve">methods. This also allows </w:t>
      </w:r>
      <w:r w:rsidR="008F63BA">
        <w:t>GrabbaRide</w:t>
      </w:r>
      <w:r>
        <w:t xml:space="preserve"> to integrate with other services that use OpenID, as well as the default Windows Forms Authentication which is handy for organisations such as Massey.</w:t>
      </w:r>
    </w:p>
    <w:p w:rsidR="005B3F75" w:rsidRDefault="005B3F75" w:rsidP="00A54AA3">
      <w:pPr>
        <w:jc w:val="both"/>
      </w:pPr>
      <w:r>
        <w:t>Users may create an account with GrabbaRide and/or OpenID at any given tim</w:t>
      </w:r>
      <w:r w:rsidR="00E0449E">
        <w:t>e.</w:t>
      </w:r>
      <w:r>
        <w:t xml:space="preserve"> </w:t>
      </w:r>
    </w:p>
    <w:p w:rsidR="00647453" w:rsidRDefault="00E0449E" w:rsidP="00A54AA3">
      <w:pPr>
        <w:jc w:val="both"/>
      </w:pPr>
      <w:r>
        <w:t xml:space="preserve">We support the decline of </w:t>
      </w:r>
      <w:r w:rsidR="008F63BA">
        <w:t>attribute</w:t>
      </w:r>
      <w:r>
        <w:t xml:space="preserve"> exchange (when the OpenID provider will not give us all details about the user), but do require that if this is the case that the user needs </w:t>
      </w:r>
      <w:r w:rsidR="00647453">
        <w:t xml:space="preserve">to provide us with basic information such as their contact information. All new users logging in via OpenID must register a valid GrabbaRide user name. This user name is used by the database to identify the OpenID user, and the user isn’t required to remember this name. </w:t>
      </w:r>
      <w:r>
        <w:t>Like normal usernames, this username cannot be modified by the user after the account is created.</w:t>
      </w:r>
    </w:p>
    <w:p w:rsidR="0094302D" w:rsidRDefault="00622A7B" w:rsidP="00A54AA3">
      <w:pPr>
        <w:pStyle w:val="Heading2"/>
        <w:jc w:val="both"/>
      </w:pPr>
      <w:bookmarkStart w:id="35" w:name="_Toc212012744"/>
      <w:r>
        <w:t>Confirmation</w:t>
      </w:r>
      <w:r w:rsidR="0094302D">
        <w:t xml:space="preserve"> Emails</w:t>
      </w:r>
      <w:bookmarkEnd w:id="35"/>
    </w:p>
    <w:p w:rsidR="008F63BA" w:rsidRPr="0094302D" w:rsidRDefault="008F63BA" w:rsidP="00A54AA3">
      <w:pPr>
        <w:jc w:val="both"/>
      </w:pPr>
      <w:bookmarkStart w:id="36" w:name="_Toc211701316"/>
      <w:r>
        <w:t>Once the user has registered, they are sent an email to confirm the details they registered with. This is useful so they know their username, and if they forget their password they are supplied with the secret question and answer in the confirmation email too.</w:t>
      </w:r>
    </w:p>
    <w:p w:rsidR="00592B58" w:rsidRDefault="00786C61" w:rsidP="00A54AA3">
      <w:pPr>
        <w:pStyle w:val="Heading1"/>
        <w:jc w:val="both"/>
      </w:pPr>
      <w:bookmarkStart w:id="37" w:name="_Toc212012745"/>
      <w:r>
        <w:t>Software I</w:t>
      </w:r>
      <w:r w:rsidR="00592B58">
        <w:t>nstallation</w:t>
      </w:r>
      <w:bookmarkEnd w:id="36"/>
      <w:bookmarkEnd w:id="37"/>
    </w:p>
    <w:p w:rsidR="00592B58" w:rsidRDefault="00592B58" w:rsidP="00A54AA3">
      <w:pPr>
        <w:jc w:val="both"/>
      </w:pPr>
      <w:r>
        <w:t>The following programs need to be installed:</w:t>
      </w:r>
    </w:p>
    <w:p w:rsidR="00592B58" w:rsidRDefault="00592B58" w:rsidP="00A54AA3">
      <w:pPr>
        <w:pStyle w:val="ListBullet"/>
        <w:jc w:val="both"/>
      </w:pPr>
      <w:r>
        <w:t>Microsoft SQL Server 2005</w:t>
      </w:r>
    </w:p>
    <w:p w:rsidR="00592B58" w:rsidRDefault="00592B58" w:rsidP="00A54AA3">
      <w:pPr>
        <w:pStyle w:val="ListBullet"/>
        <w:jc w:val="both"/>
      </w:pPr>
      <w:r>
        <w:t>.Net framework 3.5</w:t>
      </w:r>
    </w:p>
    <w:p w:rsidR="00222501" w:rsidRDefault="00592B58" w:rsidP="00A54AA3">
      <w:pPr>
        <w:pStyle w:val="ListBullet"/>
        <w:jc w:val="both"/>
      </w:pPr>
      <w:r>
        <w:t>Microsoft IIS (Web Server)</w:t>
      </w:r>
    </w:p>
    <w:p w:rsidR="008F63BA" w:rsidRDefault="008F63BA" w:rsidP="00A54AA3">
      <w:pPr>
        <w:pStyle w:val="ListBullet"/>
        <w:jc w:val="both"/>
      </w:pPr>
      <w:r>
        <w:t>GrabbaRide source</w:t>
      </w:r>
    </w:p>
    <w:p w:rsidR="00592B58" w:rsidRDefault="00786C61" w:rsidP="00A54AA3">
      <w:pPr>
        <w:pStyle w:val="Heading1"/>
        <w:jc w:val="both"/>
      </w:pPr>
      <w:bookmarkStart w:id="38" w:name="_Toc211701317"/>
      <w:bookmarkStart w:id="39" w:name="_Toc212012746"/>
      <w:r>
        <w:t>Programme E</w:t>
      </w:r>
      <w:r w:rsidR="00592B58">
        <w:t>xecut</w:t>
      </w:r>
      <w:bookmarkEnd w:id="38"/>
      <w:r w:rsidR="00592B58">
        <w:t>ion</w:t>
      </w:r>
      <w:bookmarkEnd w:id="39"/>
    </w:p>
    <w:p w:rsidR="00A54AA3" w:rsidRDefault="00592B58" w:rsidP="00A54AA3">
      <w:pPr>
        <w:jc w:val="both"/>
      </w:pPr>
      <w:r>
        <w:t xml:space="preserve">To set up the </w:t>
      </w:r>
      <w:r w:rsidR="00DD06AE">
        <w:t>application</w:t>
      </w:r>
      <w:r>
        <w:t xml:space="preserve"> for execution it must be added to the server’s IIS and set up as a new web application with the .Net framework </w:t>
      </w:r>
      <w:r w:rsidR="00DD06AE">
        <w:t xml:space="preserve">version </w:t>
      </w:r>
      <w:r>
        <w:t xml:space="preserve">set to 2.0. </w:t>
      </w:r>
    </w:p>
    <w:p w:rsidR="00E1103E" w:rsidRDefault="00592B58" w:rsidP="00A54AA3">
      <w:pPr>
        <w:jc w:val="both"/>
      </w:pPr>
      <w:r>
        <w:lastRenderedPageBreak/>
        <w:t xml:space="preserve">Once set up on the web server, the website can be executed by visiting the base URL of the web application. This will take the user to the Default page, allowing them to select where they want to go on the website. </w:t>
      </w:r>
    </w:p>
    <w:p w:rsidR="002A5402" w:rsidRDefault="00592B58" w:rsidP="00A54AA3">
      <w:pPr>
        <w:jc w:val="both"/>
      </w:pPr>
      <w:r>
        <w:t>From here they can login, view rides, add rides, edit and view their profile, and view other people’s rides.</w:t>
      </w:r>
    </w:p>
    <w:p w:rsidR="00592B58" w:rsidRDefault="00786C61" w:rsidP="00A54AA3">
      <w:pPr>
        <w:pStyle w:val="Heading1"/>
        <w:jc w:val="both"/>
      </w:pPr>
      <w:bookmarkStart w:id="40" w:name="_Toc211701318"/>
      <w:bookmarkStart w:id="41" w:name="_Toc212012747"/>
      <w:r>
        <w:t>RMMM P</w:t>
      </w:r>
      <w:r w:rsidR="00592B58">
        <w:t>lan</w:t>
      </w:r>
      <w:bookmarkEnd w:id="40"/>
      <w:bookmarkEnd w:id="41"/>
    </w:p>
    <w:p w:rsidR="002C3899" w:rsidRDefault="00592B58" w:rsidP="00A54AA3">
      <w:pPr>
        <w:jc w:val="both"/>
      </w:pPr>
      <w:r>
        <w:t>The RMMM plan developed from the previous prototype (</w:t>
      </w:r>
      <w:r w:rsidR="002C3899">
        <w:t xml:space="preserve">Prototype 1 and </w:t>
      </w:r>
      <w:r>
        <w:t xml:space="preserve">Prototype 2) was used to measure and manage the software </w:t>
      </w:r>
      <w:r w:rsidR="002C3899">
        <w:t xml:space="preserve">development </w:t>
      </w:r>
      <w:r>
        <w:t xml:space="preserve">process for this current prototype. </w:t>
      </w:r>
    </w:p>
    <w:p w:rsidR="002C3899" w:rsidRDefault="00592B58" w:rsidP="00A54AA3">
      <w:pPr>
        <w:jc w:val="both"/>
      </w:pPr>
      <w:r>
        <w:t xml:space="preserve">As problems were encountered, the RMMM plan was revised, with </w:t>
      </w:r>
      <w:r w:rsidR="002C3899">
        <w:t xml:space="preserve">the </w:t>
      </w:r>
      <w:r>
        <w:t xml:space="preserve">appropriate measures taken to maintain </w:t>
      </w:r>
      <w:r w:rsidR="005B7804">
        <w:t>the</w:t>
      </w:r>
      <w:r w:rsidR="002C3899">
        <w:t xml:space="preserve"> </w:t>
      </w:r>
      <w:r>
        <w:t xml:space="preserve">risks, and any changes made documented. However, not all issues were managed in accordance to the developed plan. Some issues were not possible to resolve, such as </w:t>
      </w:r>
      <w:r w:rsidR="002C3899">
        <w:t>a</w:t>
      </w:r>
      <w:r>
        <w:t xml:space="preserve"> team member not committing to the </w:t>
      </w:r>
      <w:r w:rsidR="002C3899">
        <w:t xml:space="preserve">software </w:t>
      </w:r>
      <w:r>
        <w:t xml:space="preserve">project. </w:t>
      </w:r>
    </w:p>
    <w:p w:rsidR="008B2484" w:rsidRDefault="008B2484" w:rsidP="00A54AA3">
      <w:pPr>
        <w:jc w:val="both"/>
      </w:pPr>
      <w:r>
        <w:t xml:space="preserve">We tried to encourage him to come along to the coding sessions and to the team meetings, but with no positive response from him/her, there was nothing further the team could do. In situations like this, the RMMM plan was revised and followed, but with no luck we were forced to simply record down the events which took place in an effort to better understand them and hopefully prevent such a thing happening in the future.  </w:t>
      </w:r>
    </w:p>
    <w:p w:rsidR="00DC16B5" w:rsidRPr="00786C61" w:rsidRDefault="00592B58" w:rsidP="00A54AA3">
      <w:pPr>
        <w:jc w:val="both"/>
        <w:rPr>
          <w:rStyle w:val="SubtleReference"/>
        </w:rPr>
      </w:pPr>
      <w:r w:rsidRPr="00786C61">
        <w:rPr>
          <w:rStyle w:val="SubtleReference"/>
        </w:rPr>
        <w:t xml:space="preserve">Please refer to Appendix: RMMM Plan. </w:t>
      </w:r>
    </w:p>
    <w:p w:rsidR="00592B58" w:rsidRDefault="00786C61" w:rsidP="00A54AA3">
      <w:pPr>
        <w:pStyle w:val="Heading1"/>
        <w:jc w:val="both"/>
      </w:pPr>
      <w:bookmarkStart w:id="42" w:name="_Toc211701319"/>
      <w:bookmarkStart w:id="43" w:name="_Toc212012748"/>
      <w:r>
        <w:t>S</w:t>
      </w:r>
      <w:r w:rsidR="00592B58">
        <w:t>ummary</w:t>
      </w:r>
      <w:bookmarkEnd w:id="42"/>
      <w:bookmarkEnd w:id="43"/>
    </w:p>
    <w:p w:rsidR="00592B58" w:rsidRDefault="00592B58" w:rsidP="00A54AA3">
      <w:pPr>
        <w:pStyle w:val="Heading2"/>
        <w:jc w:val="both"/>
      </w:pPr>
      <w:bookmarkStart w:id="44" w:name="_Toc211701320"/>
      <w:bookmarkStart w:id="45" w:name="_Toc212012749"/>
      <w:r>
        <w:t>Project Evaluation</w:t>
      </w:r>
      <w:bookmarkEnd w:id="44"/>
      <w:bookmarkEnd w:id="45"/>
    </w:p>
    <w:p w:rsidR="00DB48BA" w:rsidRDefault="005F14A3" w:rsidP="00A54AA3">
      <w:pPr>
        <w:jc w:val="both"/>
      </w:pPr>
      <w:r>
        <w:t>A</w:t>
      </w:r>
      <w:r w:rsidR="008B2484">
        <w:t xml:space="preserve"> </w:t>
      </w:r>
      <w:r>
        <w:t xml:space="preserve">high level system was initially developed from the start of the </w:t>
      </w:r>
      <w:r w:rsidR="00DB48BA">
        <w:t xml:space="preserve">software </w:t>
      </w:r>
      <w:r>
        <w:t xml:space="preserve">project. From here, major modules were identified and </w:t>
      </w:r>
      <w:r w:rsidR="00DB48BA">
        <w:t xml:space="preserve">the </w:t>
      </w:r>
      <w:r>
        <w:t xml:space="preserve">interfaces </w:t>
      </w:r>
      <w:r w:rsidR="00DB48BA">
        <w:t xml:space="preserve">were </w:t>
      </w:r>
      <w:r w:rsidR="00F50260">
        <w:t>defined</w:t>
      </w:r>
      <w:r>
        <w:t xml:space="preserve"> between these modules. </w:t>
      </w:r>
    </w:p>
    <w:p w:rsidR="005F14A3" w:rsidRDefault="005F14A3" w:rsidP="00A54AA3">
      <w:pPr>
        <w:jc w:val="both"/>
      </w:pPr>
      <w:r>
        <w:lastRenderedPageBreak/>
        <w:t xml:space="preserve">Each team member </w:t>
      </w:r>
      <w:r w:rsidR="0078365C">
        <w:t>was</w:t>
      </w:r>
      <w:r>
        <w:t xml:space="preserve"> assigned different parts of the project (modules) </w:t>
      </w:r>
      <w:r w:rsidR="00DD06AE">
        <w:t>in</w:t>
      </w:r>
      <w:r w:rsidR="00DB48BA">
        <w:t xml:space="preserve"> areas </w:t>
      </w:r>
      <w:r>
        <w:t xml:space="preserve">which they </w:t>
      </w:r>
      <w:r w:rsidR="00DD06AE">
        <w:t xml:space="preserve">were </w:t>
      </w:r>
      <w:r>
        <w:t>best at, and comfortable with. In order to do this, we sat down and identified</w:t>
      </w:r>
      <w:r w:rsidR="00DB48BA">
        <w:t xml:space="preserve"> each</w:t>
      </w:r>
      <w:r>
        <w:t xml:space="preserve"> team </w:t>
      </w:r>
      <w:r w:rsidR="00F50260">
        <w:t>member’s</w:t>
      </w:r>
      <w:r>
        <w:t xml:space="preserve"> skills and match their profiles </w:t>
      </w:r>
      <w:r w:rsidR="00DB48BA">
        <w:t>to</w:t>
      </w:r>
      <w:r>
        <w:t xml:space="preserve"> the </w:t>
      </w:r>
      <w:r w:rsidR="00DB48BA">
        <w:t xml:space="preserve">software </w:t>
      </w:r>
      <w:r>
        <w:t xml:space="preserve">modules. </w:t>
      </w:r>
    </w:p>
    <w:p w:rsidR="00F50260" w:rsidRDefault="00F50260" w:rsidP="00A54AA3">
      <w:pPr>
        <w:jc w:val="both"/>
      </w:pPr>
      <w:r>
        <w:t xml:space="preserve">The team had regular meetings and coding sessions, which </w:t>
      </w:r>
      <w:r w:rsidR="00DB48BA">
        <w:t xml:space="preserve">in turned </w:t>
      </w:r>
      <w:r>
        <w:t xml:space="preserve">allowed us to work concurrently together in developing the software project. In addition, </w:t>
      </w:r>
      <w:r w:rsidR="008B2484">
        <w:t>we are all there to help each other when needed.</w:t>
      </w:r>
    </w:p>
    <w:p w:rsidR="00592B58" w:rsidRDefault="006B19C4" w:rsidP="00A54AA3">
      <w:pPr>
        <w:jc w:val="both"/>
      </w:pPr>
      <w:r>
        <w:t>Overall, we are happy wit</w:t>
      </w:r>
      <w:r w:rsidR="00DB48BA">
        <w:t>h the online car pooling system</w:t>
      </w:r>
      <w:r>
        <w:t xml:space="preserve">. The website does what it was </w:t>
      </w:r>
      <w:r w:rsidR="007C40D3">
        <w:t>intended</w:t>
      </w:r>
      <w:r>
        <w:t xml:space="preserve"> for</w:t>
      </w:r>
      <w:r w:rsidR="00DB48BA">
        <w:t xml:space="preserve"> </w:t>
      </w:r>
      <w:r w:rsidR="00422F88">
        <w:t>and</w:t>
      </w:r>
      <w:r>
        <w:t xml:space="preserve"> easy to use. </w:t>
      </w:r>
      <w:r w:rsidR="00422F88">
        <w:t xml:space="preserve">It is expected that any members of the </w:t>
      </w:r>
      <w:r w:rsidR="002F3386">
        <w:t xml:space="preserve">general </w:t>
      </w:r>
      <w:r w:rsidR="00422F88">
        <w:t>publi</w:t>
      </w:r>
      <w:r w:rsidR="002F3386">
        <w:t xml:space="preserve">c </w:t>
      </w:r>
      <w:r w:rsidR="00DD06AE">
        <w:t>could</w:t>
      </w:r>
      <w:r w:rsidR="002F3386">
        <w:t xml:space="preserve"> log on and find their way</w:t>
      </w:r>
      <w:r w:rsidR="00422F88">
        <w:t xml:space="preserve"> around the site with ease. </w:t>
      </w:r>
    </w:p>
    <w:p w:rsidR="00626524" w:rsidRDefault="00626524" w:rsidP="00A54AA3">
      <w:pPr>
        <w:jc w:val="both"/>
      </w:pPr>
      <w:r>
        <w:t>During the project, we have learnt practical techniques and tools required to support the software development life cycle, management of the software engineering process, and how to work in a team environment. We have also faced a huge challenge in working with the .Net framework for the first time within the university course.</w:t>
      </w:r>
    </w:p>
    <w:p w:rsidR="00DB48BA" w:rsidRDefault="00DB48BA" w:rsidP="00A54AA3">
      <w:pPr>
        <w:jc w:val="both"/>
      </w:pPr>
      <w:r>
        <w:t>Skills learnt in developing the project:</w:t>
      </w:r>
    </w:p>
    <w:p w:rsidR="00786C61" w:rsidRDefault="00DB48BA" w:rsidP="00A54AA3">
      <w:pPr>
        <w:pStyle w:val="ListBullet"/>
        <w:jc w:val="both"/>
      </w:pPr>
      <w:r>
        <w:t xml:space="preserve">Identified potential risks and how to </w:t>
      </w:r>
      <w:r w:rsidR="0078365C">
        <w:t>manage</w:t>
      </w:r>
      <w:r>
        <w:t xml:space="preserve"> such risks. </w:t>
      </w:r>
    </w:p>
    <w:p w:rsidR="002F3386" w:rsidRDefault="00DB48BA" w:rsidP="00A54AA3">
      <w:pPr>
        <w:pStyle w:val="ListBullet"/>
        <w:jc w:val="both"/>
      </w:pPr>
      <w:r>
        <w:t xml:space="preserve">The </w:t>
      </w:r>
      <w:r w:rsidR="0078365C">
        <w:t>importance</w:t>
      </w:r>
      <w:r>
        <w:t xml:space="preserve"> of having</w:t>
      </w:r>
      <w:r w:rsidR="002F3386">
        <w:t xml:space="preserve"> a structure</w:t>
      </w:r>
      <w:r w:rsidR="00DD06AE">
        <w:t>d</w:t>
      </w:r>
      <w:r w:rsidR="002F3386">
        <w:t xml:space="preserve"> project plan and deadlines for </w:t>
      </w:r>
      <w:r>
        <w:t>sub-tasks.</w:t>
      </w:r>
      <w:r w:rsidR="002F3386">
        <w:t xml:space="preserve"> </w:t>
      </w:r>
    </w:p>
    <w:p w:rsidR="002F3386" w:rsidRDefault="00DB48BA" w:rsidP="00A54AA3">
      <w:pPr>
        <w:pStyle w:val="ListBullet"/>
        <w:jc w:val="both"/>
      </w:pPr>
      <w:r>
        <w:t xml:space="preserve">The need for regular testing to maintain the system’s </w:t>
      </w:r>
      <w:r w:rsidR="0078365C">
        <w:t>security</w:t>
      </w:r>
    </w:p>
    <w:p w:rsidR="002F3386" w:rsidRDefault="002F3386" w:rsidP="00A54AA3">
      <w:pPr>
        <w:pStyle w:val="ListBullet"/>
        <w:jc w:val="both"/>
      </w:pPr>
      <w:r>
        <w:t>Translate a design feature into a working system.</w:t>
      </w:r>
    </w:p>
    <w:p w:rsidR="002F3386" w:rsidRDefault="005B3F75" w:rsidP="00A54AA3">
      <w:pPr>
        <w:pStyle w:val="ListBullet"/>
        <w:jc w:val="both"/>
      </w:pPr>
      <w:r>
        <w:t>Optimise</w:t>
      </w:r>
      <w:r w:rsidR="002F3386">
        <w:t xml:space="preserve"> the use of tools and environment to facilitate the development of large software project. </w:t>
      </w:r>
    </w:p>
    <w:p w:rsidR="002F3386" w:rsidRDefault="00DB48BA" w:rsidP="00A54AA3">
      <w:pPr>
        <w:pStyle w:val="ListBullet"/>
        <w:jc w:val="both"/>
      </w:pPr>
      <w:r>
        <w:t>Demonstration</w:t>
      </w:r>
      <w:r w:rsidR="002F3386">
        <w:t xml:space="preserve"> and present</w:t>
      </w:r>
      <w:r>
        <w:t>ation of</w:t>
      </w:r>
      <w:r w:rsidR="002F3386">
        <w:t xml:space="preserve"> the system to peer</w:t>
      </w:r>
      <w:r>
        <w:t xml:space="preserve">s and </w:t>
      </w:r>
      <w:r w:rsidR="002F3386">
        <w:t>judges outside the university.</w:t>
      </w:r>
    </w:p>
    <w:p w:rsidR="005B3F75" w:rsidRDefault="005B3F75" w:rsidP="00A54AA3">
      <w:pPr>
        <w:pStyle w:val="ListBullet"/>
        <w:jc w:val="both"/>
      </w:pPr>
      <w:r>
        <w:t xml:space="preserve">The use of iterative prototyping in developing the software project. </w:t>
      </w:r>
    </w:p>
    <w:p w:rsidR="005B3F75" w:rsidRDefault="005B3F75" w:rsidP="00A54AA3">
      <w:pPr>
        <w:pStyle w:val="ListBullet"/>
        <w:jc w:val="both"/>
      </w:pPr>
      <w:r>
        <w:t>The needs of documentation and prove</w:t>
      </w:r>
      <w:r w:rsidR="00DB48BA">
        <w:t>d</w:t>
      </w:r>
      <w:r>
        <w:t xml:space="preserve"> of working. </w:t>
      </w:r>
    </w:p>
    <w:p w:rsidR="005B3F75" w:rsidRDefault="005B3F75" w:rsidP="00A54AA3">
      <w:pPr>
        <w:pStyle w:val="ListBullet"/>
        <w:jc w:val="both"/>
      </w:pPr>
      <w:r>
        <w:lastRenderedPageBreak/>
        <w:t>Time management, putting time aside for this project, as well as studying for other papers.</w:t>
      </w:r>
    </w:p>
    <w:p w:rsidR="005B3F75" w:rsidRDefault="005B3F75" w:rsidP="00A54AA3">
      <w:pPr>
        <w:pStyle w:val="ListBullet"/>
        <w:jc w:val="both"/>
      </w:pPr>
      <w:r>
        <w:t>Regular review of the project specifications, making sure the system meets the requirements.</w:t>
      </w:r>
    </w:p>
    <w:p w:rsidR="00626524" w:rsidRDefault="00DB48BA" w:rsidP="00A54AA3">
      <w:pPr>
        <w:pStyle w:val="ListBullet"/>
        <w:numPr>
          <w:ilvl w:val="0"/>
          <w:numId w:val="1"/>
        </w:numPr>
        <w:jc w:val="both"/>
      </w:pPr>
      <w:r>
        <w:t xml:space="preserve">Keeping records up to date, both in documentation and in the repository. </w:t>
      </w:r>
    </w:p>
    <w:p w:rsidR="00786C61" w:rsidRPr="0027426F" w:rsidRDefault="00626524" w:rsidP="00E41C5B">
      <w:pPr>
        <w:pStyle w:val="ListBullet"/>
        <w:numPr>
          <w:ilvl w:val="0"/>
          <w:numId w:val="1"/>
        </w:numPr>
        <w:jc w:val="both"/>
      </w:pPr>
      <w:r>
        <w:t>Working with the ASP .Net web environment.</w:t>
      </w:r>
    </w:p>
    <w:p w:rsidR="00592B58" w:rsidRPr="00D9714D" w:rsidRDefault="00592B58" w:rsidP="00A54AA3">
      <w:pPr>
        <w:pStyle w:val="Heading2"/>
        <w:jc w:val="both"/>
      </w:pPr>
      <w:bookmarkStart w:id="46" w:name="_Toc211701321"/>
      <w:bookmarkStart w:id="47" w:name="_Toc212012750"/>
      <w:r>
        <w:t>Team Evaluation</w:t>
      </w:r>
      <w:bookmarkEnd w:id="46"/>
      <w:bookmarkEnd w:id="47"/>
    </w:p>
    <w:p w:rsidR="00DB48BA" w:rsidRDefault="00592B58" w:rsidP="00E41C5B">
      <w:pPr>
        <w:jc w:val="both"/>
      </w:pPr>
      <w:r>
        <w:t>The software project was d</w:t>
      </w:r>
      <w:r w:rsidR="006B19C4">
        <w:t xml:space="preserve">eveloped in a team environment, </w:t>
      </w:r>
      <w:r w:rsidR="00DB48BA">
        <w:t xml:space="preserve">a </w:t>
      </w:r>
      <w:r w:rsidR="006B19C4">
        <w:t xml:space="preserve">group of six students, each with unique skills and different personality. </w:t>
      </w:r>
    </w:p>
    <w:p w:rsidR="002F3386" w:rsidRDefault="006B19C4" w:rsidP="00E41C5B">
      <w:pPr>
        <w:jc w:val="both"/>
      </w:pPr>
      <w:r>
        <w:t xml:space="preserve">Working in a team environment help us </w:t>
      </w:r>
      <w:r w:rsidR="00DB48BA">
        <w:t>grew and matured,</w:t>
      </w:r>
      <w:r>
        <w:t xml:space="preserve"> which is what is needed out there in the workforce, this project essentially prepared us for the future after we </w:t>
      </w:r>
      <w:r w:rsidR="00626524">
        <w:t>leave</w:t>
      </w:r>
      <w:r>
        <w:t xml:space="preserve"> university. </w:t>
      </w:r>
    </w:p>
    <w:p w:rsidR="00592B58" w:rsidRDefault="00DB48BA" w:rsidP="00E41C5B">
      <w:pPr>
        <w:jc w:val="both"/>
      </w:pPr>
      <w:r>
        <w:t xml:space="preserve">Skills learnt in working in a team environment: </w:t>
      </w:r>
    </w:p>
    <w:p w:rsidR="00592B58" w:rsidRDefault="00DB48BA" w:rsidP="00E41C5B">
      <w:pPr>
        <w:pStyle w:val="ListBullet"/>
        <w:jc w:val="both"/>
      </w:pPr>
      <w:r>
        <w:t>People skills, how to communicate effectively</w:t>
      </w:r>
      <w:r w:rsidR="00725931">
        <w:t>.</w:t>
      </w:r>
    </w:p>
    <w:p w:rsidR="00592B58" w:rsidRDefault="00DB48BA" w:rsidP="00E41C5B">
      <w:pPr>
        <w:pStyle w:val="ListBullet"/>
        <w:jc w:val="both"/>
      </w:pPr>
      <w:r>
        <w:t>H</w:t>
      </w:r>
      <w:r w:rsidR="00592B58">
        <w:t xml:space="preserve">ow to cooperate </w:t>
      </w:r>
      <w:r>
        <w:t xml:space="preserve">and </w:t>
      </w:r>
      <w:r w:rsidR="00AD78B2">
        <w:t>respect each other’s differences.</w:t>
      </w:r>
      <w:r>
        <w:t xml:space="preserve"> </w:t>
      </w:r>
    </w:p>
    <w:p w:rsidR="00592B58" w:rsidRDefault="00DB48BA" w:rsidP="00E41C5B">
      <w:pPr>
        <w:pStyle w:val="ListBullet"/>
        <w:jc w:val="both"/>
      </w:pPr>
      <w:r>
        <w:t>Ma</w:t>
      </w:r>
      <w:r w:rsidR="00AD78B2">
        <w:t xml:space="preserve">nagement skills in a team </w:t>
      </w:r>
      <w:r w:rsidR="0078365C">
        <w:t>environment</w:t>
      </w:r>
      <w:r w:rsidR="00725931">
        <w:t>.</w:t>
      </w:r>
    </w:p>
    <w:p w:rsidR="002F3386" w:rsidRDefault="00AD78B2" w:rsidP="00E41C5B">
      <w:pPr>
        <w:pStyle w:val="ListBullet"/>
        <w:jc w:val="both"/>
      </w:pPr>
      <w:r>
        <w:t xml:space="preserve">Identification of individual skills and respect that. Approached team member needed of that skill when help is needed in that area. </w:t>
      </w:r>
    </w:p>
    <w:p w:rsidR="002F3386" w:rsidRDefault="00AD78B2" w:rsidP="00E41C5B">
      <w:pPr>
        <w:pStyle w:val="ListBullet"/>
        <w:jc w:val="both"/>
      </w:pPr>
      <w:r>
        <w:t>M</w:t>
      </w:r>
      <w:r w:rsidR="002F3386">
        <w:t>anage</w:t>
      </w:r>
      <w:r>
        <w:t>ment of</w:t>
      </w:r>
      <w:r w:rsidR="002F3386">
        <w:t xml:space="preserve"> team members in conflicts and </w:t>
      </w:r>
      <w:r>
        <w:t xml:space="preserve">how to </w:t>
      </w:r>
      <w:r w:rsidR="002F3386">
        <w:t xml:space="preserve">resolved </w:t>
      </w:r>
      <w:r>
        <w:t xml:space="preserve">the </w:t>
      </w:r>
      <w:r w:rsidR="002F3386">
        <w:t>matter</w:t>
      </w:r>
      <w:r w:rsidR="00725931">
        <w:t>.</w:t>
      </w:r>
    </w:p>
    <w:p w:rsidR="00FC7FBC" w:rsidRDefault="00FC7FBC" w:rsidP="00E41C5B">
      <w:pPr>
        <w:pStyle w:val="ListBullet"/>
        <w:numPr>
          <w:ilvl w:val="0"/>
          <w:numId w:val="0"/>
        </w:numPr>
        <w:jc w:val="both"/>
      </w:pPr>
    </w:p>
    <w:p w:rsidR="00FC7FBC" w:rsidRDefault="00FC7FBC" w:rsidP="00E41C5B">
      <w:pPr>
        <w:pStyle w:val="ListBullet"/>
        <w:numPr>
          <w:ilvl w:val="0"/>
          <w:numId w:val="0"/>
        </w:numPr>
        <w:jc w:val="both"/>
      </w:pPr>
      <w:r>
        <w:t xml:space="preserve">A well organised team structure leads to good communication, and ultimately the success of the software project. Therefore, it is very important to start off on the right foot, ensuring the team communicates well and all members cooperate with each other. Resolve conflicts as soon as they arise. </w:t>
      </w:r>
    </w:p>
    <w:p w:rsidR="00592B58" w:rsidRDefault="00716BD9" w:rsidP="00E41C5B">
      <w:pPr>
        <w:pStyle w:val="Heading1"/>
        <w:pBdr>
          <w:left w:val="single" w:sz="6" w:space="2" w:color="9FB8CD" w:themeColor="accent2"/>
        </w:pBdr>
        <w:jc w:val="both"/>
      </w:pPr>
      <w:bookmarkStart w:id="48" w:name="_Toc212012751"/>
      <w:r>
        <w:t>Recommendation</w:t>
      </w:r>
      <w:bookmarkEnd w:id="48"/>
    </w:p>
    <w:p w:rsidR="00592B58" w:rsidRDefault="00592B58" w:rsidP="00E41C5B">
      <w:pPr>
        <w:jc w:val="both"/>
      </w:pPr>
      <w:r>
        <w:t>Given more time to work on the software project, we recommend the following actions:</w:t>
      </w:r>
    </w:p>
    <w:p w:rsidR="00FC7FBC" w:rsidRDefault="00FC7FBC" w:rsidP="00E41C5B">
      <w:pPr>
        <w:pStyle w:val="ListBullet"/>
        <w:jc w:val="both"/>
      </w:pPr>
      <w:r>
        <w:t xml:space="preserve">Survey end-users to see what features they would like in the end product. For example, go </w:t>
      </w:r>
      <w:r>
        <w:lastRenderedPageBreak/>
        <w:t>to the regional council and discuss the product with their Transportation Manager.</w:t>
      </w:r>
    </w:p>
    <w:p w:rsidR="00592B58" w:rsidRDefault="00592B58" w:rsidP="00E41C5B">
      <w:pPr>
        <w:pStyle w:val="ListBullet"/>
        <w:jc w:val="both"/>
      </w:pPr>
      <w:r>
        <w:t>Survey consumers about their experience with the website</w:t>
      </w:r>
      <w:r w:rsidR="00AD78B2">
        <w:t>. Did they have trouble using the website? Were they lost? How easy was it?</w:t>
      </w:r>
    </w:p>
    <w:p w:rsidR="00592B58" w:rsidRDefault="00592B58" w:rsidP="00E41C5B">
      <w:pPr>
        <w:pStyle w:val="ListBullet"/>
        <w:jc w:val="both"/>
      </w:pPr>
      <w:r>
        <w:t xml:space="preserve">Test the website </w:t>
      </w:r>
      <w:r w:rsidR="0078365C">
        <w:t>out;</w:t>
      </w:r>
      <w:r>
        <w:t xml:space="preserve"> see if </w:t>
      </w:r>
      <w:r w:rsidR="00AD78B2">
        <w:t>users</w:t>
      </w:r>
      <w:r>
        <w:t xml:space="preserve"> can find any bugs</w:t>
      </w:r>
      <w:r w:rsidR="00AD78B2">
        <w:t xml:space="preserve">. </w:t>
      </w:r>
      <w:r w:rsidR="00FC7FBC">
        <w:t>Is</w:t>
      </w:r>
      <w:r w:rsidR="00AD78B2">
        <w:t xml:space="preserve"> there </w:t>
      </w:r>
      <w:r w:rsidR="0078365C">
        <w:t>enough</w:t>
      </w:r>
      <w:r w:rsidR="00AD78B2">
        <w:t xml:space="preserve"> </w:t>
      </w:r>
      <w:r w:rsidR="00FC7FBC">
        <w:t>security</w:t>
      </w:r>
      <w:r w:rsidR="00AD78B2">
        <w:t>? W</w:t>
      </w:r>
      <w:r w:rsidR="00FC7FBC">
        <w:t xml:space="preserve">ere </w:t>
      </w:r>
      <w:r w:rsidR="00AD78B2">
        <w:t xml:space="preserve">there any </w:t>
      </w:r>
      <w:r w:rsidR="00FC7FBC">
        <w:t>broken links</w:t>
      </w:r>
      <w:r w:rsidR="00AD78B2">
        <w:t>? Is everything working properly?</w:t>
      </w:r>
    </w:p>
    <w:p w:rsidR="00592B58" w:rsidRDefault="004F52F5" w:rsidP="00E41C5B">
      <w:pPr>
        <w:pStyle w:val="ListBullet"/>
        <w:jc w:val="both"/>
      </w:pPr>
      <w:r>
        <w:t>Have more features</w:t>
      </w:r>
      <w:r w:rsidR="00592B58">
        <w:t xml:space="preserve"> in the website</w:t>
      </w:r>
      <w:r w:rsidR="00AD78B2">
        <w:t xml:space="preserve">. Perhaps, incorporate mobile texting, real time talk, etc. </w:t>
      </w:r>
    </w:p>
    <w:p w:rsidR="00592B58" w:rsidRDefault="00592B58" w:rsidP="00E41C5B">
      <w:pPr>
        <w:pStyle w:val="ListBullet"/>
        <w:jc w:val="both"/>
      </w:pPr>
      <w:r>
        <w:t>Better integration with other online webapps (e.g. Facebook, Twitter, Linkped)</w:t>
      </w:r>
      <w:r w:rsidR="00AD78B2">
        <w:t xml:space="preserve">. </w:t>
      </w:r>
    </w:p>
    <w:p w:rsidR="00E41C5B" w:rsidRDefault="00AD78B2" w:rsidP="00E41C5B">
      <w:pPr>
        <w:pStyle w:val="ListBullet"/>
        <w:jc w:val="both"/>
      </w:pPr>
      <w:r>
        <w:t xml:space="preserve">More testing </w:t>
      </w:r>
      <w:r w:rsidR="0078365C">
        <w:t>throughout</w:t>
      </w:r>
      <w:r>
        <w:t xml:space="preserve"> the project development. </w:t>
      </w:r>
    </w:p>
    <w:p w:rsidR="00E41C5B" w:rsidRDefault="00E41C5B" w:rsidP="00E41C5B">
      <w:pPr>
        <w:pStyle w:val="ListBullet"/>
        <w:numPr>
          <w:ilvl w:val="0"/>
          <w:numId w:val="0"/>
        </w:numPr>
        <w:jc w:val="both"/>
      </w:pPr>
    </w:p>
    <w:p w:rsidR="00E41C5B" w:rsidRDefault="00AD78B2" w:rsidP="00E41C5B">
      <w:pPr>
        <w:pStyle w:val="ListBullet"/>
        <w:numPr>
          <w:ilvl w:val="0"/>
          <w:numId w:val="0"/>
        </w:numPr>
        <w:jc w:val="both"/>
      </w:pPr>
      <w:r>
        <w:t xml:space="preserve">Essentially, we are developing the website for </w:t>
      </w:r>
      <w:r w:rsidR="0078365C">
        <w:t>consumers</w:t>
      </w:r>
      <w:r>
        <w:t xml:space="preserve"> to </w:t>
      </w:r>
      <w:r w:rsidR="0078365C">
        <w:t>use;</w:t>
      </w:r>
      <w:r>
        <w:t xml:space="preserve"> therefore it would be good to get feedback from them during the development process. What they like and don’t like about the site. What features they would like us to incorporate. </w:t>
      </w:r>
      <w:bookmarkStart w:id="49" w:name="_Toc211701323"/>
    </w:p>
    <w:p w:rsidR="00E41C5B" w:rsidRDefault="00E41C5B" w:rsidP="00E41C5B">
      <w:pPr>
        <w:pStyle w:val="ListBullet"/>
        <w:numPr>
          <w:ilvl w:val="0"/>
          <w:numId w:val="0"/>
        </w:numPr>
        <w:jc w:val="both"/>
      </w:pPr>
    </w:p>
    <w:p w:rsidR="00187F01" w:rsidRPr="00187F01" w:rsidRDefault="00E60A6A" w:rsidP="00E41C5B">
      <w:pPr>
        <w:pStyle w:val="ListBullet"/>
        <w:numPr>
          <w:ilvl w:val="0"/>
          <w:numId w:val="0"/>
        </w:numPr>
        <w:jc w:val="both"/>
        <w:sectPr w:rsidR="00187F01" w:rsidRPr="00187F01" w:rsidSect="00E93FA4">
          <w:type w:val="continuous"/>
          <w:pgSz w:w="12240" w:h="15840" w:code="1"/>
          <w:pgMar w:top="1440" w:right="1440" w:bottom="1440" w:left="1440" w:header="720" w:footer="720" w:gutter="0"/>
          <w:cols w:num="2" w:space="709"/>
          <w:titlePg/>
          <w:docGrid w:linePitch="360"/>
        </w:sectPr>
      </w:pPr>
      <w:r>
        <w:t>Due to time constraint we had no time to survey members of the public on how they would like us to design the website. We would recommend getting the users involved for next year’s project development, as having the users on-site and beside the programmers is a key point of the agile methodology.</w:t>
      </w:r>
    </w:p>
    <w:p w:rsidR="00592B58" w:rsidRDefault="00592B58" w:rsidP="007368AF">
      <w:pPr>
        <w:pStyle w:val="Heading1"/>
        <w:jc w:val="both"/>
      </w:pPr>
      <w:bookmarkStart w:id="50" w:name="_Toc212012752"/>
      <w:r>
        <w:lastRenderedPageBreak/>
        <w:t>Appendix</w:t>
      </w:r>
      <w:bookmarkEnd w:id="49"/>
      <w:bookmarkEnd w:id="50"/>
    </w:p>
    <w:p w:rsidR="00A6444A" w:rsidRDefault="00592B58" w:rsidP="007368AF">
      <w:pPr>
        <w:pStyle w:val="Heading2"/>
        <w:jc w:val="both"/>
      </w:pPr>
      <w:bookmarkStart w:id="51" w:name="_Toc211701324"/>
      <w:bookmarkStart w:id="52" w:name="_Toc212012753"/>
      <w:r>
        <w:t xml:space="preserve">RMMM </w:t>
      </w:r>
      <w:r w:rsidR="00A43BCF">
        <w:t>Plan</w:t>
      </w:r>
      <w:bookmarkEnd w:id="52"/>
    </w:p>
    <w:p w:rsidR="00A6444A" w:rsidRDefault="00A6444A" w:rsidP="00A6444A"/>
    <w:p w:rsidR="004922E6" w:rsidRDefault="004922E6" w:rsidP="00A6444A"/>
    <w:tbl>
      <w:tblPr>
        <w:tblW w:w="5000" w:type="pct"/>
        <w:tblLook w:val="04A0"/>
      </w:tblPr>
      <w:tblGrid>
        <w:gridCol w:w="711"/>
        <w:gridCol w:w="371"/>
        <w:gridCol w:w="979"/>
        <w:gridCol w:w="978"/>
        <w:gridCol w:w="2668"/>
        <w:gridCol w:w="2821"/>
        <w:gridCol w:w="2938"/>
        <w:gridCol w:w="944"/>
        <w:gridCol w:w="766"/>
      </w:tblGrid>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Priority</w:t>
            </w:r>
          </w:p>
        </w:tc>
        <w:tc>
          <w:tcPr>
            <w:tcW w:w="821" w:type="pct"/>
            <w:gridSpan w:val="3"/>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Risk</w:t>
            </w:r>
          </w:p>
        </w:tc>
        <w:tc>
          <w:tcPr>
            <w:tcW w:w="1046"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Mitigation</w:t>
            </w:r>
          </w:p>
        </w:tc>
        <w:tc>
          <w:tcPr>
            <w:tcW w:w="110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Monitoring</w:t>
            </w:r>
          </w:p>
        </w:tc>
        <w:tc>
          <w:tcPr>
            <w:tcW w:w="114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Management</w:t>
            </w: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Probability</w:t>
            </w: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Impact</w:t>
            </w:r>
          </w:p>
        </w:tc>
      </w:tr>
      <w:tr w:rsidR="004922E6" w:rsidRPr="004922E6" w:rsidTr="004922E6">
        <w:trPr>
          <w:trHeight w:val="240"/>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21" w:type="pct"/>
            <w:gridSpan w:val="3"/>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376091"/>
                <w:sz w:val="16"/>
                <w:szCs w:val="16"/>
                <w:lang w:eastAsia="en-NZ"/>
              </w:rPr>
            </w:pPr>
            <w:r w:rsidRPr="004922E6">
              <w:rPr>
                <w:rFonts w:ascii="Calibri" w:eastAsia="Times New Roman" w:hAnsi="Calibri"/>
                <w:b/>
                <w:bCs/>
                <w:color w:val="376091"/>
                <w:sz w:val="16"/>
                <w:szCs w:val="16"/>
                <w:lang w:eastAsia="en-NZ"/>
              </w:rPr>
              <w:t>Technical Risks</w:t>
            </w:r>
          </w:p>
        </w:tc>
        <w:tc>
          <w:tcPr>
            <w:tcW w:w="1046"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104"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148"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343"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8"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40"/>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Unfamiliar technologies</w:t>
            </w:r>
          </w:p>
        </w:tc>
        <w:tc>
          <w:tcPr>
            <w:tcW w:w="1046"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Set time aside and learn new skills</w:t>
            </w:r>
          </w:p>
        </w:tc>
        <w:tc>
          <w:tcPr>
            <w:tcW w:w="110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Report learning progress. </w:t>
            </w:r>
          </w:p>
        </w:tc>
        <w:tc>
          <w:tcPr>
            <w:tcW w:w="1148" w:type="pc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Seek help (internal/external). Alternative plan</w:t>
            </w: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2</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Interface problems</w:t>
            </w:r>
          </w:p>
        </w:tc>
        <w:tc>
          <w:tcPr>
            <w:tcW w:w="1046"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Plan and design interface from start</w:t>
            </w:r>
          </w:p>
        </w:tc>
        <w:tc>
          <w:tcPr>
            <w:tcW w:w="1104"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interface for usability and correctness each week</w:t>
            </w:r>
          </w:p>
        </w:tc>
        <w:tc>
          <w:tcPr>
            <w:tcW w:w="114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Redesign </w:t>
            </w:r>
            <w:r w:rsidR="00816DF6" w:rsidRPr="004922E6">
              <w:rPr>
                <w:rFonts w:ascii="Calibri" w:eastAsia="Times New Roman" w:hAnsi="Calibri"/>
                <w:color w:val="000000"/>
                <w:sz w:val="16"/>
                <w:szCs w:val="16"/>
                <w:lang w:eastAsia="en-NZ"/>
              </w:rPr>
              <w:t>interface;</w:t>
            </w:r>
            <w:r w:rsidRPr="004922E6">
              <w:rPr>
                <w:rFonts w:ascii="Calibri" w:eastAsia="Times New Roman" w:hAnsi="Calibri"/>
                <w:color w:val="000000"/>
                <w:sz w:val="16"/>
                <w:szCs w:val="16"/>
                <w:lang w:eastAsia="en-NZ"/>
              </w:rPr>
              <w:t xml:space="preserve"> get user opinion on how it can be improved.</w:t>
            </w: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46"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3</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Verification problems</w:t>
            </w:r>
          </w:p>
        </w:tc>
        <w:tc>
          <w:tcPr>
            <w:tcW w:w="1046"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Security testing, login testing</w:t>
            </w:r>
          </w:p>
        </w:tc>
        <w:tc>
          <w:tcPr>
            <w:tcW w:w="110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Make sure different people can log in</w:t>
            </w:r>
          </w:p>
        </w:tc>
        <w:tc>
          <w:tcPr>
            <w:tcW w:w="114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Redesign login module, or revert to default login module</w:t>
            </w: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46"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10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4</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Specification ambiguity</w:t>
            </w:r>
          </w:p>
        </w:tc>
        <w:tc>
          <w:tcPr>
            <w:tcW w:w="1046"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Clarify specification with user at each milestone</w:t>
            </w:r>
          </w:p>
        </w:tc>
        <w:tc>
          <w:tcPr>
            <w:tcW w:w="1104"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auto"/>
                <w:sz w:val="16"/>
                <w:szCs w:val="16"/>
                <w:lang w:eastAsia="en-NZ"/>
              </w:rPr>
            </w:pPr>
            <w:r w:rsidRPr="004922E6">
              <w:rPr>
                <w:rFonts w:ascii="Calibri" w:eastAsia="Times New Roman" w:hAnsi="Calibri"/>
                <w:color w:val="auto"/>
                <w:sz w:val="16"/>
                <w:szCs w:val="16"/>
                <w:lang w:eastAsia="en-NZ"/>
              </w:rPr>
              <w:t>Show user solution at each milestone, make sure it sticks to specification</w:t>
            </w:r>
          </w:p>
        </w:tc>
        <w:tc>
          <w:tcPr>
            <w:tcW w:w="114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Implement features that need to be completed to meet the specification as priority jobs</w:t>
            </w: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auto"/>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auto"/>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5</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Buggy/incompatible Tools</w:t>
            </w:r>
          </w:p>
        </w:tc>
        <w:tc>
          <w:tcPr>
            <w:tcW w:w="1046"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Seek help/resources. Review project requirements.</w:t>
            </w:r>
          </w:p>
        </w:tc>
        <w:tc>
          <w:tcPr>
            <w:tcW w:w="1104"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Make sure software is compatible with the project, and make sure they can run on our computers/server/framework</w:t>
            </w:r>
          </w:p>
        </w:tc>
        <w:tc>
          <w:tcPr>
            <w:tcW w:w="114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Replace crappy software as soon as it's discovered</w:t>
            </w: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6</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Implementation problems</w:t>
            </w:r>
          </w:p>
        </w:tc>
        <w:tc>
          <w:tcPr>
            <w:tcW w:w="1046"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Make sure all features are realistic with current technology and timeframe</w:t>
            </w:r>
          </w:p>
        </w:tc>
        <w:tc>
          <w:tcPr>
            <w:tcW w:w="1104"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Watch for issues on the bug tracker that are not being solved</w:t>
            </w:r>
          </w:p>
        </w:tc>
        <w:tc>
          <w:tcPr>
            <w:tcW w:w="1148" w:type="pct"/>
            <w:vMerge w:val="restart"/>
            <w:tcBorders>
              <w:top w:val="nil"/>
              <w:left w:val="nil"/>
              <w:bottom w:val="nil"/>
              <w:right w:val="nil"/>
            </w:tcBorders>
            <w:shd w:val="clear" w:color="auto" w:fill="auto"/>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Dump unrealistic features as soon as possible to minimise</w:t>
            </w: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7</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Technical obsolescence</w:t>
            </w:r>
          </w:p>
        </w:tc>
        <w:tc>
          <w:tcPr>
            <w:tcW w:w="1046"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Use the latest development environment and tools</w:t>
            </w:r>
          </w:p>
        </w:tc>
        <w:tc>
          <w:tcPr>
            <w:tcW w:w="1104"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Watch for new versions of development tools, update as soon as possible</w:t>
            </w:r>
          </w:p>
        </w:tc>
        <w:tc>
          <w:tcPr>
            <w:tcW w:w="114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Update out of date software as soon as they are discovered</w:t>
            </w: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8</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Design problems</w:t>
            </w:r>
          </w:p>
        </w:tc>
        <w:tc>
          <w:tcPr>
            <w:tcW w:w="1046"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design with client and against requirements</w:t>
            </w:r>
          </w:p>
        </w:tc>
        <w:tc>
          <w:tcPr>
            <w:tcW w:w="1104"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auto"/>
                <w:sz w:val="16"/>
                <w:szCs w:val="16"/>
                <w:lang w:eastAsia="en-NZ"/>
              </w:rPr>
            </w:pPr>
            <w:r w:rsidRPr="004922E6">
              <w:rPr>
                <w:rFonts w:ascii="Calibri" w:eastAsia="Times New Roman" w:hAnsi="Calibri"/>
                <w:color w:val="auto"/>
                <w:sz w:val="16"/>
                <w:szCs w:val="16"/>
                <w:lang w:eastAsia="en-NZ"/>
              </w:rPr>
              <w:t>Check stale issues on bug tracker aren't a product of poor design</w:t>
            </w:r>
          </w:p>
        </w:tc>
        <w:tc>
          <w:tcPr>
            <w:tcW w:w="114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Re-design problem areas once faulty designs are discovered</w:t>
            </w: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32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auto"/>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9</w:t>
            </w: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647"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Maintenance problems</w:t>
            </w:r>
          </w:p>
        </w:tc>
        <w:tc>
          <w:tcPr>
            <w:tcW w:w="1046"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Make sure tools are available to make database and web site maintenance relatively easy, e.g. SQL manager</w:t>
            </w:r>
          </w:p>
        </w:tc>
        <w:tc>
          <w:tcPr>
            <w:tcW w:w="1104"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how maintainable the site on the test deployment server; how easy is it to keep running?</w:t>
            </w:r>
          </w:p>
        </w:tc>
        <w:tc>
          <w:tcPr>
            <w:tcW w:w="114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Find tools to manage solution, or create tools (e.g. The database setup manager)</w:t>
            </w: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174"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324"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46"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04"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4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4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bl>
    <w:p w:rsidR="004922E6" w:rsidRDefault="004922E6" w:rsidP="00A6444A"/>
    <w:p w:rsidR="00CA4265" w:rsidRDefault="00CA4265" w:rsidP="00A6444A"/>
    <w:p w:rsidR="004922E6" w:rsidRDefault="004922E6" w:rsidP="00A6444A"/>
    <w:p w:rsidR="004922E6" w:rsidRDefault="004922E6" w:rsidP="00A6444A"/>
    <w:tbl>
      <w:tblPr>
        <w:tblW w:w="5000" w:type="pct"/>
        <w:tblLook w:val="04A0"/>
      </w:tblPr>
      <w:tblGrid>
        <w:gridCol w:w="711"/>
        <w:gridCol w:w="222"/>
        <w:gridCol w:w="254"/>
        <w:gridCol w:w="1871"/>
        <w:gridCol w:w="2578"/>
        <w:gridCol w:w="2729"/>
        <w:gridCol w:w="3101"/>
        <w:gridCol w:w="944"/>
        <w:gridCol w:w="766"/>
      </w:tblGrid>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lastRenderedPageBreak/>
              <w:t>Priority</w:t>
            </w:r>
          </w:p>
        </w:tc>
        <w:tc>
          <w:tcPr>
            <w:tcW w:w="921" w:type="pct"/>
            <w:gridSpan w:val="3"/>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Risk</w:t>
            </w:r>
          </w:p>
        </w:tc>
        <w:tc>
          <w:tcPr>
            <w:tcW w:w="1021"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Mitigation</w:t>
            </w:r>
          </w:p>
        </w:tc>
        <w:tc>
          <w:tcPr>
            <w:tcW w:w="10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Monitoring</w:t>
            </w:r>
          </w:p>
        </w:tc>
        <w:tc>
          <w:tcPr>
            <w:tcW w:w="1121"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Management</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Probability</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Impact</w:t>
            </w:r>
          </w:p>
        </w:tc>
      </w:tr>
      <w:tr w:rsidR="004922E6" w:rsidRPr="004922E6" w:rsidTr="004922E6">
        <w:trPr>
          <w:trHeight w:val="240"/>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21" w:type="pct"/>
            <w:gridSpan w:val="3"/>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376091"/>
                <w:sz w:val="16"/>
                <w:szCs w:val="16"/>
                <w:lang w:eastAsia="en-NZ"/>
              </w:rPr>
            </w:pPr>
            <w:r w:rsidRPr="004922E6">
              <w:rPr>
                <w:rFonts w:ascii="Calibri" w:eastAsia="Times New Roman" w:hAnsi="Calibri"/>
                <w:b/>
                <w:bCs/>
                <w:color w:val="376091"/>
                <w:sz w:val="16"/>
                <w:szCs w:val="16"/>
                <w:lang w:eastAsia="en-NZ"/>
              </w:rPr>
              <w:t>Project Risks</w:t>
            </w:r>
          </w:p>
        </w:tc>
        <w:tc>
          <w:tcPr>
            <w:tcW w:w="1021"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78"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121"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335"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double" w:sz="6" w:space="0" w:color="376091"/>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40"/>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4F81BD"/>
                <w:sz w:val="16"/>
                <w:szCs w:val="16"/>
                <w:lang w:eastAsia="en-NZ"/>
              </w:rPr>
            </w:pPr>
          </w:p>
        </w:tc>
        <w:tc>
          <w:tcPr>
            <w:tcW w:w="842"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Lack of expertise</w:t>
            </w:r>
          </w:p>
        </w:tc>
        <w:tc>
          <w:tcPr>
            <w:tcW w:w="10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available resources. Learn new skills. Seek help. Bring in external expertise.</w:t>
            </w:r>
          </w:p>
        </w:tc>
        <w:tc>
          <w:tcPr>
            <w:tcW w:w="107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Report learning progress. Weekly report/meeting. Communication.</w:t>
            </w:r>
          </w:p>
        </w:tc>
        <w:tc>
          <w:tcPr>
            <w:tcW w:w="11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Identify individual weakness/skills and what is required for task. Assign work closely related to individual skills. Follow-up.</w:t>
            </w: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4F81BD"/>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Inexperience personnel</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4F81BD"/>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Lack of training on tools</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2</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Member under-utilized</w:t>
            </w:r>
          </w:p>
        </w:tc>
        <w:tc>
          <w:tcPr>
            <w:tcW w:w="10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member capability and skill. Assign workload appropriate to individual skills. Reinforce work.</w:t>
            </w:r>
          </w:p>
        </w:tc>
        <w:tc>
          <w:tcPr>
            <w:tcW w:w="107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Weekly report/meeting. Schedule checking. </w:t>
            </w:r>
          </w:p>
        </w:tc>
        <w:tc>
          <w:tcPr>
            <w:tcW w:w="11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Ensure appropriate workload is given out. Regular checkups. Reinforce workload.</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Not enough work </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Not doing work</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40"/>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3</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Loss of personnel</w:t>
            </w:r>
          </w:p>
        </w:tc>
        <w:tc>
          <w:tcPr>
            <w:tcW w:w="10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Put time aside for emergency used, i.e. when member is sick. Assign jobs in groups of 2. Be prepared to take on new jobs. Share information around. </w:t>
            </w:r>
          </w:p>
        </w:tc>
        <w:tc>
          <w:tcPr>
            <w:tcW w:w="107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Regular communication. Weekly report/meeting. </w:t>
            </w:r>
          </w:p>
        </w:tc>
        <w:tc>
          <w:tcPr>
            <w:tcW w:w="11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Don't rely project on one person. Share project amongst peers. Make sure everyone have equal knowledge on software. Temporally assign job to someone else.</w:t>
            </w: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Sickness</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Accident</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No show</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Written off</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4</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Team in conflict</w:t>
            </w:r>
          </w:p>
        </w:tc>
        <w:tc>
          <w:tcPr>
            <w:tcW w:w="10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Develop friendly environment. Respect your peers. Separate work from personal issues. Management skills.</w:t>
            </w:r>
          </w:p>
        </w:tc>
        <w:tc>
          <w:tcPr>
            <w:tcW w:w="107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Communication. Touch base. Report issues/problem asp.</w:t>
            </w:r>
          </w:p>
        </w:tc>
        <w:tc>
          <w:tcPr>
            <w:tcW w:w="11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Hold a meeting with involved members. Try resolve issue. Shake hands and make up.</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Augments</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Differences</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Work conflict</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5</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Behind schedule</w:t>
            </w:r>
          </w:p>
        </w:tc>
        <w:tc>
          <w:tcPr>
            <w:tcW w:w="1021"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Prioritised jobs. Check due date.</w:t>
            </w:r>
          </w:p>
        </w:tc>
        <w:tc>
          <w:tcPr>
            <w:tcW w:w="10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Schedule tracking. Report/Meeting</w:t>
            </w:r>
          </w:p>
        </w:tc>
        <w:tc>
          <w:tcPr>
            <w:tcW w:w="1121"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Over time group work. Use emergency time. </w:t>
            </w: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6</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Limited resource</w:t>
            </w:r>
          </w:p>
        </w:tc>
        <w:tc>
          <w:tcPr>
            <w:tcW w:w="10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available resources before designing software. Seek help.</w:t>
            </w:r>
          </w:p>
        </w:tc>
        <w:tc>
          <w:tcPr>
            <w:tcW w:w="107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for new software/tools. Follow-up on issue/problems.</w:t>
            </w:r>
          </w:p>
        </w:tc>
        <w:tc>
          <w:tcPr>
            <w:tcW w:w="11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Change design plan. Drop features without available resources. Seek external help. </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7</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Project undefined</w:t>
            </w:r>
          </w:p>
        </w:tc>
        <w:tc>
          <w:tcPr>
            <w:tcW w:w="10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Meeting/discussion with client from start. Defined project specification.</w:t>
            </w:r>
          </w:p>
        </w:tc>
        <w:tc>
          <w:tcPr>
            <w:tcW w:w="107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Compare solution with specification. Check requirements are meet.</w:t>
            </w:r>
          </w:p>
        </w:tc>
        <w:tc>
          <w:tcPr>
            <w:tcW w:w="11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Follow-up meeting with client. Discuss and defined project specification/solution. </w:t>
            </w: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8</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Unrealistic delivery date</w:t>
            </w:r>
          </w:p>
        </w:tc>
        <w:tc>
          <w:tcPr>
            <w:tcW w:w="10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Be realistic. Allow for errors, work delay and minor problems. Plan ahead. Check project timeline.</w:t>
            </w:r>
          </w:p>
        </w:tc>
        <w:tc>
          <w:tcPr>
            <w:tcW w:w="107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Schedule checking. Weekly report/meeting. Project timeline. </w:t>
            </w:r>
          </w:p>
        </w:tc>
        <w:tc>
          <w:tcPr>
            <w:tcW w:w="11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Finish project ahead of time. Extra time to recheck/test software. Check work against timeline. Catch-up if necessary.</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9</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Lack of documentation</w:t>
            </w:r>
          </w:p>
        </w:tc>
        <w:tc>
          <w:tcPr>
            <w:tcW w:w="10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Document everything. Produce weekly report of work progress. Use MS Project, Google Code, SVN, etc.</w:t>
            </w:r>
          </w:p>
        </w:tc>
        <w:tc>
          <w:tcPr>
            <w:tcW w:w="107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Weekly report/meeting. Works uploaded onto SVN, Google Code, MS Project and Email.</w:t>
            </w:r>
          </w:p>
        </w:tc>
        <w:tc>
          <w:tcPr>
            <w:tcW w:w="11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Document everything next time. Go back in project </w:t>
            </w:r>
            <w:r w:rsidR="00816DF6" w:rsidRPr="004922E6">
              <w:rPr>
                <w:rFonts w:ascii="Calibri" w:eastAsia="Times New Roman" w:hAnsi="Calibri"/>
                <w:color w:val="000000"/>
                <w:sz w:val="16"/>
                <w:szCs w:val="16"/>
                <w:lang w:eastAsia="en-NZ"/>
              </w:rPr>
              <w:t>time;</w:t>
            </w:r>
            <w:r w:rsidRPr="004922E6">
              <w:rPr>
                <w:rFonts w:ascii="Calibri" w:eastAsia="Times New Roman" w:hAnsi="Calibri"/>
                <w:color w:val="000000"/>
                <w:sz w:val="16"/>
                <w:szCs w:val="16"/>
                <w:lang w:eastAsia="en-NZ"/>
              </w:rPr>
              <w:t xml:space="preserve"> try recover as much documents as possible. Backup files.</w:t>
            </w: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10</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Solution not secure</w:t>
            </w:r>
          </w:p>
        </w:tc>
        <w:tc>
          <w:tcPr>
            <w:tcW w:w="1021"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Fix security hole</w:t>
            </w:r>
          </w:p>
        </w:tc>
        <w:tc>
          <w:tcPr>
            <w:tcW w:w="10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Testing</w:t>
            </w:r>
          </w:p>
        </w:tc>
        <w:tc>
          <w:tcPr>
            <w:tcW w:w="1121"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Have user name and password encrypted</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11</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Requirements not meet</w:t>
            </w:r>
          </w:p>
        </w:tc>
        <w:tc>
          <w:tcPr>
            <w:tcW w:w="1021"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Refractor</w:t>
            </w:r>
          </w:p>
        </w:tc>
        <w:tc>
          <w:tcPr>
            <w:tcW w:w="1078"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Re-check software specification</w:t>
            </w:r>
          </w:p>
        </w:tc>
        <w:tc>
          <w:tcPr>
            <w:tcW w:w="1121"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More emphasis on requirements in future</w:t>
            </w: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High</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12</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Loss of senior management</w:t>
            </w:r>
          </w:p>
        </w:tc>
        <w:tc>
          <w:tcPr>
            <w:tcW w:w="10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Exchange contact details from start. Know their timetable. Be aware when they will be away. Plan ahead. </w:t>
            </w:r>
          </w:p>
        </w:tc>
        <w:tc>
          <w:tcPr>
            <w:tcW w:w="107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Communication. Weekly report/meeting. </w:t>
            </w:r>
          </w:p>
        </w:tc>
        <w:tc>
          <w:tcPr>
            <w:tcW w:w="11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Seek alternative help/advice in the mean time. Ask other academic teaching staff. Temporally move onto next task. </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Sickness</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Away in conference</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675"/>
        </w:trPr>
        <w:tc>
          <w:tcPr>
            <w:tcW w:w="252" w:type="pct"/>
            <w:tcBorders>
              <w:top w:val="nil"/>
              <w:left w:val="nil"/>
              <w:bottom w:val="nil"/>
              <w:right w:val="nil"/>
            </w:tcBorders>
            <w:shd w:val="clear" w:color="auto" w:fill="auto"/>
            <w:noWrap/>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13</w:t>
            </w:r>
          </w:p>
        </w:tc>
        <w:tc>
          <w:tcPr>
            <w:tcW w:w="79" w:type="pct"/>
            <w:tcBorders>
              <w:top w:val="nil"/>
              <w:left w:val="nil"/>
              <w:bottom w:val="nil"/>
              <w:right w:val="nil"/>
            </w:tcBorders>
            <w:shd w:val="clear" w:color="auto" w:fill="auto"/>
            <w:noWrap/>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000000" w:fill="BFBFBF"/>
            <w:noWrap/>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Management risk</w:t>
            </w:r>
          </w:p>
        </w:tc>
        <w:tc>
          <w:tcPr>
            <w:tcW w:w="1021" w:type="pc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Ensure good communication between team and project manager. </w:t>
            </w:r>
          </w:p>
        </w:tc>
        <w:tc>
          <w:tcPr>
            <w:tcW w:w="1078" w:type="pc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Weekly meetings and reports. </w:t>
            </w:r>
          </w:p>
        </w:tc>
        <w:tc>
          <w:tcPr>
            <w:tcW w:w="1121" w:type="pc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Review methods of communications. Resolved issues. Defined issues and setup meeting to resolved matters. </w:t>
            </w:r>
          </w:p>
        </w:tc>
        <w:tc>
          <w:tcPr>
            <w:tcW w:w="335" w:type="pct"/>
            <w:tcBorders>
              <w:top w:val="nil"/>
              <w:left w:val="nil"/>
              <w:bottom w:val="nil"/>
              <w:right w:val="nil"/>
            </w:tcBorders>
            <w:shd w:val="clear" w:color="000000" w:fill="BFBFBF"/>
            <w:noWrap/>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c>
          <w:tcPr>
            <w:tcW w:w="272" w:type="pct"/>
            <w:tcBorders>
              <w:top w:val="nil"/>
              <w:left w:val="nil"/>
              <w:bottom w:val="nil"/>
              <w:right w:val="nil"/>
            </w:tcBorders>
            <w:shd w:val="clear" w:color="000000" w:fill="BFBFBF"/>
            <w:noWrap/>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lastRenderedPageBreak/>
              <w:t>14</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Poor develop environment</w:t>
            </w:r>
          </w:p>
        </w:tc>
        <w:tc>
          <w:tcPr>
            <w:tcW w:w="10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environment before technical work starts. Find alternative environment or fix problem.</w:t>
            </w:r>
          </w:p>
        </w:tc>
        <w:tc>
          <w:tcPr>
            <w:tcW w:w="1078"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Communication. Report issue/problem.</w:t>
            </w:r>
          </w:p>
        </w:tc>
        <w:tc>
          <w:tcPr>
            <w:tcW w:w="1121" w:type="pct"/>
            <w:vMerge w:val="restart"/>
            <w:tcBorders>
              <w:top w:val="nil"/>
              <w:left w:val="nil"/>
              <w:bottom w:val="nil"/>
              <w:right w:val="nil"/>
            </w:tcBorders>
            <w:shd w:val="clear" w:color="auto" w:fill="auto"/>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Seek alternative environment. Bring in own resources to compromise. Adapt to changes. </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40"/>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753"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15</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Unrealistic features</w:t>
            </w:r>
          </w:p>
        </w:tc>
        <w:tc>
          <w:tcPr>
            <w:tcW w:w="10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Focus on software specification. Cross out unrealistic features. </w:t>
            </w:r>
          </w:p>
        </w:tc>
        <w:tc>
          <w:tcPr>
            <w:tcW w:w="1078"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Check solution matches specification regularly. Report additional new features not in requirement</w:t>
            </w:r>
          </w:p>
        </w:tc>
        <w:tc>
          <w:tcPr>
            <w:tcW w:w="1121" w:type="pct"/>
            <w:vMerge w:val="restart"/>
            <w:tcBorders>
              <w:top w:val="nil"/>
              <w:left w:val="nil"/>
              <w:bottom w:val="nil"/>
              <w:right w:val="nil"/>
            </w:tcBorders>
            <w:shd w:val="clear" w:color="000000" w:fill="BFBFBF"/>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Drop unrealistic features. Recheck project specification. Implement what is require only. </w:t>
            </w: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Low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Medium</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90"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753"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10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078"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1121" w:type="pct"/>
            <w:vMerge/>
            <w:tcBorders>
              <w:top w:val="nil"/>
              <w:left w:val="nil"/>
              <w:bottom w:val="nil"/>
              <w:right w:val="nil"/>
            </w:tcBorders>
            <w:vAlign w:val="center"/>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335"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c>
          <w:tcPr>
            <w:tcW w:w="272" w:type="pct"/>
            <w:tcBorders>
              <w:top w:val="nil"/>
              <w:left w:val="nil"/>
              <w:bottom w:val="nil"/>
              <w:right w:val="nil"/>
            </w:tcBorders>
            <w:shd w:val="clear" w:color="000000" w:fill="BFBFBF"/>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w:t>
            </w:r>
          </w:p>
        </w:tc>
      </w:tr>
      <w:tr w:rsidR="004922E6" w:rsidRPr="004922E6" w:rsidTr="004922E6">
        <w:trPr>
          <w:trHeight w:val="225"/>
        </w:trPr>
        <w:tc>
          <w:tcPr>
            <w:tcW w:w="25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jc w:val="center"/>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16</w:t>
            </w:r>
          </w:p>
        </w:tc>
        <w:tc>
          <w:tcPr>
            <w:tcW w:w="79"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p>
        </w:tc>
        <w:tc>
          <w:tcPr>
            <w:tcW w:w="842" w:type="pct"/>
            <w:gridSpan w:val="2"/>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b/>
                <w:bCs/>
                <w:color w:val="000000"/>
                <w:sz w:val="16"/>
                <w:szCs w:val="16"/>
                <w:lang w:eastAsia="en-NZ"/>
              </w:rPr>
            </w:pPr>
            <w:r w:rsidRPr="004922E6">
              <w:rPr>
                <w:rFonts w:ascii="Calibri" w:eastAsia="Times New Roman" w:hAnsi="Calibri"/>
                <w:b/>
                <w:bCs/>
                <w:color w:val="000000"/>
                <w:sz w:val="16"/>
                <w:szCs w:val="16"/>
                <w:lang w:eastAsia="en-NZ"/>
              </w:rPr>
              <w:t>Member over-utilized</w:t>
            </w:r>
          </w:p>
        </w:tc>
        <w:tc>
          <w:tcPr>
            <w:tcW w:w="1021"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Assign appropriate workload</w:t>
            </w:r>
          </w:p>
        </w:tc>
        <w:tc>
          <w:tcPr>
            <w:tcW w:w="1078"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Weekly report/meeting</w:t>
            </w:r>
          </w:p>
        </w:tc>
        <w:tc>
          <w:tcPr>
            <w:tcW w:w="1121"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 xml:space="preserve">Re-assess workload. Assign new schedule. </w:t>
            </w:r>
          </w:p>
        </w:tc>
        <w:tc>
          <w:tcPr>
            <w:tcW w:w="335"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c>
          <w:tcPr>
            <w:tcW w:w="272" w:type="pct"/>
            <w:tcBorders>
              <w:top w:val="nil"/>
              <w:left w:val="nil"/>
              <w:bottom w:val="nil"/>
              <w:right w:val="nil"/>
            </w:tcBorders>
            <w:shd w:val="clear" w:color="auto" w:fill="auto"/>
            <w:noWrap/>
            <w:vAlign w:val="bottom"/>
            <w:hideMark/>
          </w:tcPr>
          <w:p w:rsidR="004922E6" w:rsidRPr="004922E6" w:rsidRDefault="004922E6" w:rsidP="004922E6">
            <w:pPr>
              <w:spacing w:after="0" w:line="240" w:lineRule="auto"/>
              <w:rPr>
                <w:rFonts w:ascii="Calibri" w:eastAsia="Times New Roman" w:hAnsi="Calibri"/>
                <w:color w:val="000000"/>
                <w:sz w:val="16"/>
                <w:szCs w:val="16"/>
                <w:lang w:eastAsia="en-NZ"/>
              </w:rPr>
            </w:pPr>
            <w:r w:rsidRPr="004922E6">
              <w:rPr>
                <w:rFonts w:ascii="Calibri" w:eastAsia="Times New Roman" w:hAnsi="Calibri"/>
                <w:color w:val="000000"/>
                <w:sz w:val="16"/>
                <w:szCs w:val="16"/>
                <w:lang w:eastAsia="en-NZ"/>
              </w:rPr>
              <w:t>Low</w:t>
            </w:r>
          </w:p>
        </w:tc>
      </w:tr>
    </w:tbl>
    <w:p w:rsidR="004922E6" w:rsidRDefault="004922E6" w:rsidP="00A6444A"/>
    <w:p w:rsidR="006C17A3" w:rsidRDefault="006C17A3" w:rsidP="007212C7">
      <w:pPr>
        <w:jc w:val="both"/>
        <w:rPr>
          <w:rStyle w:val="SubtleReference"/>
        </w:rPr>
      </w:pPr>
    </w:p>
    <w:p w:rsidR="00FC1D0D" w:rsidRPr="00FC1D0D" w:rsidRDefault="00FC1D0D" w:rsidP="007212C7">
      <w:pPr>
        <w:jc w:val="both"/>
        <w:rPr>
          <w:rStyle w:val="SubtleReference"/>
        </w:rPr>
      </w:pPr>
      <w:r w:rsidRPr="00FC1D0D">
        <w:rPr>
          <w:rStyle w:val="SubtleReference"/>
        </w:rPr>
        <w:t>Comments for Prototype 3</w:t>
      </w:r>
    </w:p>
    <w:p w:rsidR="00FC1D0D" w:rsidRDefault="006C17A3" w:rsidP="000746B8">
      <w:pPr>
        <w:pStyle w:val="ListBullet"/>
        <w:spacing w:line="240" w:lineRule="auto"/>
        <w:jc w:val="both"/>
      </w:pPr>
      <w:r>
        <w:t>Team m</w:t>
      </w:r>
      <w:r w:rsidR="00FC1D0D">
        <w:t xml:space="preserve">embers had to </w:t>
      </w:r>
      <w:r>
        <w:t>learn</w:t>
      </w:r>
      <w:r w:rsidR="00FC1D0D">
        <w:t xml:space="preserve"> new </w:t>
      </w:r>
      <w:r>
        <w:t>skills/</w:t>
      </w:r>
      <w:r w:rsidR="00FC1D0D">
        <w:t>tools to accompanist the jobs they were assigned to.</w:t>
      </w:r>
    </w:p>
    <w:p w:rsidR="007212C7" w:rsidRDefault="007212C7" w:rsidP="000746B8">
      <w:pPr>
        <w:pStyle w:val="ListBullet"/>
        <w:numPr>
          <w:ilvl w:val="0"/>
          <w:numId w:val="0"/>
        </w:numPr>
        <w:spacing w:line="240" w:lineRule="auto"/>
        <w:ind w:left="360"/>
        <w:jc w:val="both"/>
      </w:pPr>
    </w:p>
    <w:p w:rsidR="00FC1D0D" w:rsidRDefault="00FC1D0D" w:rsidP="000746B8">
      <w:pPr>
        <w:pStyle w:val="ListBullet"/>
        <w:spacing w:line="240" w:lineRule="auto"/>
        <w:jc w:val="both"/>
      </w:pPr>
      <w:r>
        <w:t xml:space="preserve">One </w:t>
      </w:r>
      <w:r w:rsidR="006C17A3">
        <w:t xml:space="preserve">team </w:t>
      </w:r>
      <w:r>
        <w:t xml:space="preserve">member no-show/doing no work. Followed RMMM plan. Tired talking to him/her and discuss issue. </w:t>
      </w:r>
      <w:r w:rsidR="007212C7">
        <w:t>Encourage</w:t>
      </w:r>
      <w:r>
        <w:t xml:space="preserve"> him/her to come along </w:t>
      </w:r>
      <w:r w:rsidR="006C17A3">
        <w:t xml:space="preserve">to the team </w:t>
      </w:r>
      <w:r>
        <w:t>meetings and coding sessions</w:t>
      </w:r>
      <w:r w:rsidR="006C17A3">
        <w:t xml:space="preserve"> at night</w:t>
      </w:r>
      <w:r>
        <w:t xml:space="preserve">. However, we have </w:t>
      </w:r>
      <w:r w:rsidR="007212C7">
        <w:t>received</w:t>
      </w:r>
      <w:r>
        <w:t xml:space="preserve"> no positive feedback from him/her. Therefore, that person </w:t>
      </w:r>
      <w:r w:rsidR="006C17A3">
        <w:t>was</w:t>
      </w:r>
      <w:r>
        <w:t xml:space="preserve"> not assigned any </w:t>
      </w:r>
      <w:r w:rsidR="006C17A3">
        <w:t>work</w:t>
      </w:r>
      <w:r>
        <w:t xml:space="preserve"> for this prototype.</w:t>
      </w:r>
    </w:p>
    <w:p w:rsidR="007212C7" w:rsidRDefault="007212C7" w:rsidP="000746B8">
      <w:pPr>
        <w:pStyle w:val="ListBullet"/>
        <w:numPr>
          <w:ilvl w:val="0"/>
          <w:numId w:val="0"/>
        </w:numPr>
        <w:spacing w:line="240" w:lineRule="auto"/>
        <w:jc w:val="both"/>
      </w:pPr>
    </w:p>
    <w:p w:rsidR="00FC1D0D" w:rsidRDefault="00FC1D0D" w:rsidP="000746B8">
      <w:pPr>
        <w:pStyle w:val="ListBullet"/>
        <w:spacing w:line="240" w:lineRule="auto"/>
        <w:jc w:val="both"/>
      </w:pPr>
      <w:r>
        <w:t xml:space="preserve">One </w:t>
      </w:r>
      <w:r w:rsidR="006C17A3">
        <w:t xml:space="preserve">team </w:t>
      </w:r>
      <w:r>
        <w:t xml:space="preserve">member </w:t>
      </w:r>
      <w:r w:rsidR="007212C7">
        <w:t>likes</w:t>
      </w:r>
      <w:r>
        <w:t xml:space="preserve"> to work alone at home</w:t>
      </w:r>
      <w:r w:rsidR="006C17A3">
        <w:t>,</w:t>
      </w:r>
      <w:r>
        <w:t xml:space="preserve"> while the </w:t>
      </w:r>
      <w:r w:rsidR="006C17A3">
        <w:t xml:space="preserve">rest of the </w:t>
      </w:r>
      <w:r>
        <w:t>team preferred to work together</w:t>
      </w:r>
      <w:r w:rsidR="006C17A3">
        <w:t>,</w:t>
      </w:r>
      <w:r>
        <w:t xml:space="preserve"> coding sessions. </w:t>
      </w:r>
      <w:r w:rsidR="007212C7">
        <w:t>This difference was</w:t>
      </w:r>
      <w:r>
        <w:t xml:space="preserve"> not resolved as he/her wouldn’t come to the meetings at night</w:t>
      </w:r>
      <w:r w:rsidR="006C17A3">
        <w:t xml:space="preserve"> (most of the time)</w:t>
      </w:r>
      <w:r>
        <w:t xml:space="preserve">. We tried talking to him/her. </w:t>
      </w:r>
    </w:p>
    <w:p w:rsidR="007212C7" w:rsidRDefault="007212C7" w:rsidP="000746B8">
      <w:pPr>
        <w:pStyle w:val="ListBullet"/>
        <w:numPr>
          <w:ilvl w:val="0"/>
          <w:numId w:val="0"/>
        </w:numPr>
        <w:spacing w:line="240" w:lineRule="auto"/>
        <w:jc w:val="both"/>
      </w:pPr>
    </w:p>
    <w:p w:rsidR="00FC1D0D" w:rsidRDefault="00FC1D0D" w:rsidP="000746B8">
      <w:pPr>
        <w:pStyle w:val="ListBullet"/>
        <w:spacing w:line="240" w:lineRule="auto"/>
        <w:jc w:val="both"/>
      </w:pPr>
      <w:r>
        <w:t xml:space="preserve">We did some extra coding </w:t>
      </w:r>
      <w:r w:rsidR="007212C7">
        <w:t>sessions</w:t>
      </w:r>
      <w:r>
        <w:t xml:space="preserve"> at night</w:t>
      </w:r>
      <w:r w:rsidR="006C17A3">
        <w:t>, when</w:t>
      </w:r>
      <w:r>
        <w:t xml:space="preserve"> it was needed</w:t>
      </w:r>
      <w:r w:rsidR="006C17A3">
        <w:t>, in order to meet deadlines</w:t>
      </w:r>
      <w:r>
        <w:t>.</w:t>
      </w:r>
    </w:p>
    <w:p w:rsidR="007212C7" w:rsidRDefault="007212C7" w:rsidP="000746B8">
      <w:pPr>
        <w:pStyle w:val="ListBullet"/>
        <w:numPr>
          <w:ilvl w:val="0"/>
          <w:numId w:val="0"/>
        </w:numPr>
        <w:spacing w:line="240" w:lineRule="auto"/>
        <w:jc w:val="both"/>
      </w:pPr>
    </w:p>
    <w:p w:rsidR="00FC1D0D" w:rsidRDefault="00FC1D0D" w:rsidP="000746B8">
      <w:pPr>
        <w:pStyle w:val="ListBullet"/>
        <w:spacing w:line="240" w:lineRule="auto"/>
        <w:jc w:val="both"/>
      </w:pPr>
      <w:r>
        <w:t xml:space="preserve">Testing of the code </w:t>
      </w:r>
      <w:r w:rsidR="007212C7">
        <w:t>was</w:t>
      </w:r>
      <w:r>
        <w:t xml:space="preserve"> monitored regularly throughout the project.</w:t>
      </w:r>
    </w:p>
    <w:p w:rsidR="007212C7" w:rsidRDefault="007212C7" w:rsidP="000746B8">
      <w:pPr>
        <w:pStyle w:val="ListBullet"/>
        <w:numPr>
          <w:ilvl w:val="0"/>
          <w:numId w:val="0"/>
        </w:numPr>
        <w:spacing w:line="240" w:lineRule="auto"/>
        <w:jc w:val="both"/>
      </w:pPr>
    </w:p>
    <w:p w:rsidR="00FC1D0D" w:rsidRDefault="00FC1D0D" w:rsidP="000746B8">
      <w:pPr>
        <w:pStyle w:val="ListBullet"/>
        <w:spacing w:line="240" w:lineRule="auto"/>
        <w:jc w:val="both"/>
      </w:pPr>
      <w:r>
        <w:t>To encourage a positive working environment</w:t>
      </w:r>
      <w:r w:rsidR="006C17A3">
        <w:t>,</w:t>
      </w:r>
      <w:r>
        <w:t xml:space="preserve"> we </w:t>
      </w:r>
      <w:r w:rsidR="006C17A3">
        <w:t>had</w:t>
      </w:r>
      <w:r>
        <w:t xml:space="preserve"> conversions outside the project scope</w:t>
      </w:r>
      <w:r w:rsidR="006C17A3">
        <w:t>, during coding sessions</w:t>
      </w:r>
      <w:r>
        <w:t xml:space="preserve">. A happy </w:t>
      </w:r>
      <w:r w:rsidR="007212C7">
        <w:t>environment</w:t>
      </w:r>
      <w:r>
        <w:t xml:space="preserve"> is a healthier work habit.</w:t>
      </w:r>
    </w:p>
    <w:p w:rsidR="007212C7" w:rsidRDefault="007212C7" w:rsidP="000746B8">
      <w:pPr>
        <w:pStyle w:val="ListBullet"/>
        <w:numPr>
          <w:ilvl w:val="0"/>
          <w:numId w:val="0"/>
        </w:numPr>
        <w:spacing w:line="240" w:lineRule="auto"/>
        <w:jc w:val="both"/>
      </w:pPr>
    </w:p>
    <w:p w:rsidR="00CA4265" w:rsidRDefault="00FC1D0D" w:rsidP="000746B8">
      <w:pPr>
        <w:pStyle w:val="ListBullet"/>
        <w:spacing w:line="240" w:lineRule="auto"/>
        <w:jc w:val="both"/>
      </w:pPr>
      <w:r>
        <w:t xml:space="preserve">We cut back on some additional features due to the time constraint. Rather than adding extra </w:t>
      </w:r>
      <w:r w:rsidR="007212C7">
        <w:t>nice-to-have features</w:t>
      </w:r>
      <w:r w:rsidR="006C17A3">
        <w:t>,</w:t>
      </w:r>
      <w:r w:rsidR="007212C7">
        <w:t xml:space="preserve"> we focus on the must-have features</w:t>
      </w:r>
      <w:r w:rsidR="006C17A3">
        <w:t>, for the system</w:t>
      </w:r>
      <w:r w:rsidR="007212C7">
        <w:t xml:space="preserve">. </w:t>
      </w:r>
      <w:r w:rsidR="00CA4265">
        <w:br w:type="page"/>
      </w:r>
    </w:p>
    <w:p w:rsidR="00CA4265" w:rsidRDefault="00CA4265" w:rsidP="00CA4265">
      <w:pPr>
        <w:pStyle w:val="Heading2"/>
      </w:pPr>
      <w:bookmarkStart w:id="53" w:name="_Toc212012754"/>
      <w:r>
        <w:lastRenderedPageBreak/>
        <w:t>Database Schema</w:t>
      </w:r>
      <w:bookmarkEnd w:id="53"/>
    </w:p>
    <w:p w:rsidR="00A6444A" w:rsidRPr="00A6444A" w:rsidRDefault="00CA4265" w:rsidP="00A6444A">
      <w:pPr>
        <w:sectPr w:rsidR="00A6444A" w:rsidRPr="00A6444A" w:rsidSect="00A6444A">
          <w:pgSz w:w="15840" w:h="12240" w:orient="landscape" w:code="1"/>
          <w:pgMar w:top="1440" w:right="1440" w:bottom="1440" w:left="1440" w:header="720" w:footer="720" w:gutter="0"/>
          <w:cols w:space="709"/>
          <w:titlePg/>
          <w:docGrid w:linePitch="360"/>
        </w:sectPr>
      </w:pPr>
      <w:r>
        <w:rPr>
          <w:noProof/>
          <w:lang w:eastAsia="en-NZ"/>
        </w:rPr>
        <w:drawing>
          <wp:anchor distT="0" distB="0" distL="114300" distR="114300" simplePos="0" relativeHeight="251661312" behindDoc="0" locked="0" layoutInCell="1" allowOverlap="1">
            <wp:simplePos x="0" y="0"/>
            <wp:positionH relativeFrom="margin">
              <wp:align>center</wp:align>
            </wp:positionH>
            <wp:positionV relativeFrom="paragraph">
              <wp:posOffset>1270</wp:posOffset>
            </wp:positionV>
            <wp:extent cx="6315762" cy="5276850"/>
            <wp:effectExtent l="19050" t="0" r="8838"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l="5208" t="7593" r="32060" b="8518"/>
                    <a:stretch>
                      <a:fillRect/>
                    </a:stretch>
                  </pic:blipFill>
                  <pic:spPr bwMode="auto">
                    <a:xfrm>
                      <a:off x="0" y="0"/>
                      <a:ext cx="6319032" cy="5279582"/>
                    </a:xfrm>
                    <a:prstGeom prst="rect">
                      <a:avLst/>
                    </a:prstGeom>
                    <a:noFill/>
                    <a:ln w="9525">
                      <a:noFill/>
                      <a:miter lim="800000"/>
                      <a:headEnd/>
                      <a:tailEnd/>
                    </a:ln>
                  </pic:spPr>
                </pic:pic>
              </a:graphicData>
            </a:graphic>
          </wp:anchor>
        </w:drawing>
      </w:r>
    </w:p>
    <w:p w:rsidR="00786C61" w:rsidRPr="00A43BCF" w:rsidRDefault="00E93FA4" w:rsidP="00A43BCF">
      <w:pPr>
        <w:pStyle w:val="Heading2"/>
        <w:jc w:val="both"/>
      </w:pPr>
      <w:bookmarkStart w:id="54" w:name="_Toc212012755"/>
      <w:bookmarkEnd w:id="51"/>
      <w:r>
        <w:lastRenderedPageBreak/>
        <w:t xml:space="preserve">Commit </w:t>
      </w:r>
      <w:r w:rsidR="00A2133D">
        <w:t>Log Statistics</w:t>
      </w:r>
      <w:bookmarkEnd w:id="54"/>
    </w:p>
    <w:p w:rsidR="00FF2DF9" w:rsidRDefault="00FF2DF9" w:rsidP="007368AF">
      <w:pPr>
        <w:jc w:val="both"/>
      </w:pPr>
    </w:p>
    <w:p w:rsidR="00FF2DF9" w:rsidRDefault="00FF2DF9" w:rsidP="007368AF">
      <w:pPr>
        <w:jc w:val="both"/>
      </w:pPr>
      <w:r>
        <w:t>Commits from 17/07/08 to 17/10/08:</w:t>
      </w:r>
    </w:p>
    <w:p w:rsidR="00FF2DF9" w:rsidRDefault="00FF2DF9" w:rsidP="007368AF">
      <w:pPr>
        <w:jc w:val="both"/>
      </w:pPr>
    </w:p>
    <w:p w:rsidR="00266022" w:rsidRDefault="00FF2DF9" w:rsidP="007368AF">
      <w:pPr>
        <w:jc w:val="both"/>
      </w:pPr>
      <w:r>
        <w:rPr>
          <w:noProof/>
          <w:lang w:eastAsia="en-NZ"/>
        </w:rPr>
        <w:drawing>
          <wp:inline distT="0" distB="0" distL="0" distR="0">
            <wp:extent cx="5771429" cy="2732152"/>
            <wp:effectExtent l="19050" t="0" r="721"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srcRect/>
                    <a:stretch>
                      <a:fillRect/>
                    </a:stretch>
                  </pic:blipFill>
                  <pic:spPr bwMode="auto">
                    <a:xfrm>
                      <a:off x="0" y="0"/>
                      <a:ext cx="5771429" cy="2732152"/>
                    </a:xfrm>
                    <a:prstGeom prst="rect">
                      <a:avLst/>
                    </a:prstGeom>
                    <a:noFill/>
                    <a:ln w="9525">
                      <a:noFill/>
                      <a:miter lim="800000"/>
                      <a:headEnd/>
                      <a:tailEnd/>
                    </a:ln>
                  </pic:spPr>
                </pic:pic>
              </a:graphicData>
            </a:graphic>
          </wp:inline>
        </w:drawing>
      </w:r>
    </w:p>
    <w:p w:rsidR="00FF2DF9" w:rsidRDefault="00FF2DF9" w:rsidP="007368AF">
      <w:pPr>
        <w:jc w:val="both"/>
      </w:pPr>
    </w:p>
    <w:p w:rsidR="00FF2DF9" w:rsidRDefault="00FF2DF9" w:rsidP="007368AF">
      <w:pPr>
        <w:jc w:val="both"/>
      </w:pPr>
    </w:p>
    <w:p w:rsidR="00FF2DF9" w:rsidRDefault="00FF2DF9" w:rsidP="007368AF">
      <w:pPr>
        <w:jc w:val="both"/>
      </w:pPr>
      <w:r>
        <w:rPr>
          <w:noProof/>
          <w:lang w:eastAsia="en-NZ"/>
        </w:rPr>
        <w:drawing>
          <wp:inline distT="0" distB="0" distL="0" distR="0">
            <wp:extent cx="5750093" cy="2732152"/>
            <wp:effectExtent l="19050" t="0" r="3007"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srcRect/>
                    <a:stretch>
                      <a:fillRect/>
                    </a:stretch>
                  </pic:blipFill>
                  <pic:spPr bwMode="auto">
                    <a:xfrm>
                      <a:off x="0" y="0"/>
                      <a:ext cx="5750093" cy="2732152"/>
                    </a:xfrm>
                    <a:prstGeom prst="rect">
                      <a:avLst/>
                    </a:prstGeom>
                    <a:noFill/>
                    <a:ln w="9525">
                      <a:noFill/>
                      <a:miter lim="800000"/>
                      <a:headEnd/>
                      <a:tailEnd/>
                    </a:ln>
                  </pic:spPr>
                </pic:pic>
              </a:graphicData>
            </a:graphic>
          </wp:inline>
        </w:drawing>
      </w:r>
    </w:p>
    <w:p w:rsidR="00266022" w:rsidRDefault="00266022" w:rsidP="007368AF">
      <w:pPr>
        <w:jc w:val="both"/>
      </w:pPr>
    </w:p>
    <w:p w:rsidR="006E49A1" w:rsidRDefault="006E49A1" w:rsidP="00A971DB">
      <w:pPr>
        <w:pStyle w:val="Heading2"/>
        <w:ind w:left="0"/>
        <w:sectPr w:rsidR="006E49A1" w:rsidSect="00A6444A">
          <w:pgSz w:w="12240" w:h="15840" w:code="1"/>
          <w:pgMar w:top="1440" w:right="1440" w:bottom="1440" w:left="1440" w:header="720" w:footer="720" w:gutter="0"/>
          <w:cols w:space="709"/>
          <w:titlePg/>
          <w:docGrid w:linePitch="360"/>
        </w:sectPr>
      </w:pPr>
    </w:p>
    <w:p w:rsidR="009C6C91" w:rsidRDefault="009C6C91">
      <w:pPr>
        <w:rPr>
          <w:rFonts w:asciiTheme="majorHAnsi" w:hAnsiTheme="majorHAnsi"/>
          <w:color w:val="628BAD" w:themeColor="accent2" w:themeShade="BF"/>
          <w:spacing w:val="5"/>
          <w:szCs w:val="28"/>
        </w:rPr>
      </w:pPr>
    </w:p>
    <w:p w:rsidR="006E49A1" w:rsidRDefault="006E49A1" w:rsidP="009C6C91">
      <w:pPr>
        <w:pStyle w:val="Heading2"/>
        <w:sectPr w:rsidR="006E49A1" w:rsidSect="006E49A1">
          <w:type w:val="continuous"/>
          <w:pgSz w:w="12240" w:h="15840" w:code="1"/>
          <w:pgMar w:top="1440" w:right="1440" w:bottom="1440" w:left="1440" w:header="720" w:footer="720" w:gutter="0"/>
          <w:cols w:space="709"/>
          <w:titlePg/>
          <w:docGrid w:linePitch="360"/>
        </w:sectPr>
      </w:pPr>
      <w:bookmarkStart w:id="55" w:name="_Toc212012756"/>
      <w:r>
        <w:lastRenderedPageBreak/>
        <w:t>Prese</w:t>
      </w:r>
      <w:r w:rsidR="001856A5">
        <w:t>ntation Slides</w:t>
      </w:r>
      <w:bookmarkEnd w:id="55"/>
    </w:p>
    <w:p w:rsidR="00725931" w:rsidRDefault="00725931" w:rsidP="006E49A1">
      <w:r w:rsidRPr="006E49A1">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171pt" o:ole="">
            <v:imagedata r:id="rId18" o:title=""/>
          </v:shape>
          <o:OLEObject Type="Embed" ProgID="PowerPoint.Slide.12" ShapeID="_x0000_i1025" DrawAspect="Content" ObjectID="_1285754757" r:id="rId19"/>
        </w:object>
      </w:r>
    </w:p>
    <w:p w:rsidR="00725931" w:rsidRDefault="00725931" w:rsidP="006E49A1">
      <w:r w:rsidRPr="006E49A1">
        <w:object w:dxaOrig="7202" w:dyaOrig="5390">
          <v:shape id="_x0000_i1026" type="#_x0000_t75" style="width:225.75pt;height:168.75pt" o:ole="">
            <v:imagedata r:id="rId20" o:title=""/>
          </v:shape>
          <o:OLEObject Type="Embed" ProgID="PowerPoint.Slide.12" ShapeID="_x0000_i1026" DrawAspect="Content" ObjectID="_1285754758" r:id="rId21"/>
        </w:object>
      </w:r>
    </w:p>
    <w:p w:rsidR="006E49A1" w:rsidRDefault="00725931" w:rsidP="006E49A1">
      <w:r w:rsidRPr="006E49A1">
        <w:object w:dxaOrig="7202" w:dyaOrig="5390">
          <v:shape id="_x0000_i1033" type="#_x0000_t75" style="width:226.5pt;height:170.25pt" o:ole="">
            <v:imagedata r:id="rId22" o:title=""/>
          </v:shape>
          <o:OLEObject Type="Embed" ProgID="PowerPoint.Slide.12" ShapeID="_x0000_i1033" DrawAspect="Content" ObjectID="_1285754759" r:id="rId23"/>
        </w:object>
      </w:r>
    </w:p>
    <w:p w:rsidR="00725931" w:rsidRDefault="00725931" w:rsidP="006E49A1">
      <w:r w:rsidRPr="006E49A1">
        <w:object w:dxaOrig="7202" w:dyaOrig="5390">
          <v:shape id="_x0000_i1031" type="#_x0000_t75" style="width:227.25pt;height:170.25pt" o:ole="">
            <v:imagedata r:id="rId24" o:title=""/>
          </v:shape>
          <o:OLEObject Type="Embed" ProgID="PowerPoint.Slide.12" ShapeID="_x0000_i1031" DrawAspect="Content" ObjectID="_1285754760" r:id="rId25"/>
        </w:object>
      </w:r>
    </w:p>
    <w:p w:rsidR="006E49A1" w:rsidRDefault="00725931" w:rsidP="006E49A1">
      <w:r w:rsidRPr="006E49A1">
        <w:object w:dxaOrig="7202" w:dyaOrig="5390">
          <v:shape id="_x0000_i1032" type="#_x0000_t75" style="width:226.5pt;height:169.5pt" o:ole="">
            <v:imagedata r:id="rId26" o:title=""/>
          </v:shape>
          <o:OLEObject Type="Embed" ProgID="PowerPoint.Slide.12" ShapeID="_x0000_i1032" DrawAspect="Content" ObjectID="_1285754761" r:id="rId27"/>
        </w:object>
      </w:r>
    </w:p>
    <w:p w:rsidR="00725931" w:rsidRDefault="00725931" w:rsidP="006E49A1">
      <w:r w:rsidRPr="006E49A1">
        <w:object w:dxaOrig="7202" w:dyaOrig="5390">
          <v:shape id="_x0000_i1034" type="#_x0000_t75" style="width:226.5pt;height:170.25pt" o:ole="">
            <v:imagedata r:id="rId28" o:title=""/>
          </v:shape>
          <o:OLEObject Type="Embed" ProgID="PowerPoint.Slide.12" ShapeID="_x0000_i1034" DrawAspect="Content" ObjectID="_1285754762" r:id="rId29"/>
        </w:object>
      </w:r>
    </w:p>
    <w:p w:rsidR="00D93F08" w:rsidRDefault="00725931" w:rsidP="006E49A1">
      <w:r w:rsidRPr="006E49A1">
        <w:object w:dxaOrig="7202" w:dyaOrig="5390">
          <v:shape id="_x0000_i1027" type="#_x0000_t75" style="width:226.5pt;height:170.25pt;mso-position-vertical:absolute" o:ole="">
            <v:imagedata r:id="rId30" o:title=""/>
          </v:shape>
          <o:OLEObject Type="Embed" ProgID="PowerPoint.Slide.12" ShapeID="_x0000_i1027" DrawAspect="Content" ObjectID="_1285754763" r:id="rId31"/>
        </w:object>
      </w:r>
    </w:p>
    <w:p w:rsidR="006E49A1" w:rsidRDefault="00725931" w:rsidP="006E49A1">
      <w:r w:rsidRPr="006E49A1">
        <w:object w:dxaOrig="7202" w:dyaOrig="5390">
          <v:shape id="_x0000_i1028" type="#_x0000_t75" style="width:226.5pt;height:170.25pt" o:ole="">
            <v:imagedata r:id="rId32" o:title=""/>
          </v:shape>
          <o:OLEObject Type="Embed" ProgID="PowerPoint.Slide.12" ShapeID="_x0000_i1028" DrawAspect="Content" ObjectID="_1285754764" r:id="rId33"/>
        </w:object>
      </w:r>
    </w:p>
    <w:p w:rsidR="006E49A1" w:rsidRDefault="006E49A1" w:rsidP="006E49A1"/>
    <w:p w:rsidR="006E49A1" w:rsidRDefault="006E49A1" w:rsidP="006E49A1"/>
    <w:p w:rsidR="006E49A1" w:rsidRDefault="006E49A1" w:rsidP="006E49A1"/>
    <w:p w:rsidR="006E49A1" w:rsidRDefault="006E49A1" w:rsidP="006E49A1"/>
    <w:p w:rsidR="006E49A1" w:rsidRDefault="00725931" w:rsidP="006E49A1">
      <w:r w:rsidRPr="006E49A1">
        <w:object w:dxaOrig="7202" w:dyaOrig="5390">
          <v:shape id="_x0000_i1029" type="#_x0000_t75" style="width:226.5pt;height:170.25pt;mso-position-vertical:absolute" o:ole="">
            <v:imagedata r:id="rId34" o:title=""/>
          </v:shape>
          <o:OLEObject Type="Embed" ProgID="PowerPoint.Slide.12" ShapeID="_x0000_i1029" DrawAspect="Content" ObjectID="_1285754765" r:id="rId35"/>
        </w:object>
      </w:r>
    </w:p>
    <w:p w:rsidR="006E49A1" w:rsidRPr="006E49A1" w:rsidRDefault="00725931" w:rsidP="006E49A1">
      <w:r w:rsidRPr="006E49A1">
        <w:object w:dxaOrig="7202" w:dyaOrig="5390">
          <v:shape id="_x0000_i1030" type="#_x0000_t75" style="width:226.5pt;height:170.25pt" o:ole="">
            <v:imagedata r:id="rId36" o:title=""/>
          </v:shape>
          <o:OLEObject Type="Embed" ProgID="PowerPoint.Slide.12" ShapeID="_x0000_i1030" DrawAspect="Content" ObjectID="_1285754766" r:id="rId37"/>
        </w:object>
      </w:r>
    </w:p>
    <w:sectPr w:rsidR="006E49A1" w:rsidRPr="006E49A1" w:rsidSect="006E49A1">
      <w:type w:val="continuous"/>
      <w:pgSz w:w="12240" w:h="15840" w:code="1"/>
      <w:pgMar w:top="1440" w:right="1440" w:bottom="1440" w:left="1440" w:header="720" w:footer="720" w:gutter="0"/>
      <w:cols w:num="2" w:space="709"/>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0B28" w:rsidRDefault="00190B28">
      <w:pPr>
        <w:spacing w:after="0" w:line="240" w:lineRule="auto"/>
      </w:pPr>
      <w:r>
        <w:separator/>
      </w:r>
    </w:p>
  </w:endnote>
  <w:endnote w:type="continuationSeparator" w:id="1">
    <w:p w:rsidR="00190B28" w:rsidRDefault="00190B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Segoe UI"/>
    <w:panose1 w:val="020B0502020104020203"/>
    <w:charset w:val="00"/>
    <w:family w:val="swiss"/>
    <w:pitch w:val="variable"/>
    <w:sig w:usb0="00000007" w:usb1="00000000" w:usb2="00000000" w:usb3="00000000" w:csb0="00000003"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A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0CF" w:rsidRDefault="00B220CF">
    <w:pPr>
      <w:pStyle w:val="FooterLeft"/>
    </w:pPr>
    <w:r>
      <w:rPr>
        <w:color w:val="9FB8CD" w:themeColor="accent2"/>
      </w:rPr>
      <w:sym w:font="Wingdings 3" w:char="F07D"/>
    </w:r>
    <w:r>
      <w:t xml:space="preserve"> Page </w:t>
    </w:r>
    <w:fldSimple w:instr=" PAGE  \* Arabic  \* MERGEFORMAT ">
      <w:r w:rsidR="00C244B1">
        <w:rPr>
          <w:noProof/>
        </w:rPr>
        <w:t>16</w:t>
      </w:r>
    </w:fldSimple>
  </w:p>
  <w:p w:rsidR="00B220CF" w:rsidRDefault="00B220C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0CF" w:rsidRDefault="00B220CF">
    <w:pPr>
      <w:pStyle w:val="FooterRight"/>
    </w:pPr>
    <w:r>
      <w:rPr>
        <w:color w:val="9FB8CD" w:themeColor="accent2"/>
      </w:rPr>
      <w:sym w:font="Wingdings 3" w:char="F07D"/>
    </w:r>
    <w:r>
      <w:t xml:space="preserve"> Page </w:t>
    </w:r>
    <w:fldSimple w:instr=" PAGE  \* Arabic  \* MERGEFORMAT ">
      <w:r w:rsidR="00C244B1">
        <w:rPr>
          <w:noProof/>
        </w:rPr>
        <w:t>15</w:t>
      </w:r>
    </w:fldSimple>
  </w:p>
  <w:p w:rsidR="00B220CF" w:rsidRDefault="00B220C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0B28" w:rsidRDefault="00190B28">
      <w:pPr>
        <w:spacing w:after="0" w:line="240" w:lineRule="auto"/>
      </w:pPr>
      <w:r>
        <w:separator/>
      </w:r>
    </w:p>
  </w:footnote>
  <w:footnote w:type="continuationSeparator" w:id="1">
    <w:p w:rsidR="00190B28" w:rsidRDefault="00190B2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0CF" w:rsidRDefault="00B220CF">
    <w:pPr>
      <w:pStyle w:val="HeaderLeft"/>
      <w:jc w:val="right"/>
    </w:pPr>
    <w:r>
      <w:rPr>
        <w:color w:val="9FB8CD" w:themeColor="accent2"/>
      </w:rPr>
      <w:sym w:font="Wingdings 3" w:char="F07D"/>
    </w:r>
    <w:r>
      <w:t xml:space="preserve"> </w:t>
    </w:r>
    <w:sdt>
      <w:sdtPr>
        <w:alias w:val="Title"/>
        <w:id w:val="787123"/>
        <w:dataBinding w:prefixMappings="xmlns:ns0='http://schemas.openxmlformats.org/package/2006/metadata/core-properties' xmlns:ns1='http://purl.org/dc/elements/1.1/'" w:xpath="/ns0:coreProperties[1]/ns1:title[1]" w:storeItemID="{6C3C8BC8-F283-45AE-878A-BAB7291924A1}"/>
        <w:text/>
      </w:sdtPr>
      <w:sdtContent>
        <w:r>
          <w:t>Online Car Pooling System</w:t>
        </w:r>
      </w:sdtContent>
    </w:sdt>
  </w:p>
  <w:p w:rsidR="00B220CF" w:rsidRDefault="00B220CF">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0CF" w:rsidRDefault="00B220CF">
    <w:pPr>
      <w:pStyle w:val="HeaderRight"/>
      <w:jc w:val="left"/>
    </w:pPr>
    <w:r>
      <w:rPr>
        <w:color w:val="9FB8CD" w:themeColor="accent2"/>
      </w:rPr>
      <w:sym w:font="Wingdings 3" w:char="F07D"/>
    </w:r>
    <w:r>
      <w:t xml:space="preserve"> </w:t>
    </w:r>
    <w:sdt>
      <w:sdtPr>
        <w:alias w:val="Title"/>
        <w:id w:val="787124"/>
        <w:dataBinding w:prefixMappings="xmlns:ns0='http://schemas.openxmlformats.org/package/2006/metadata/core-properties' xmlns:ns1='http://purl.org/dc/elements/1.1/'" w:xpath="/ns0:coreProperties[1]/ns1:title[1]" w:storeItemID="{6C3C8BC8-F283-45AE-878A-BAB7291924A1}"/>
        <w:text/>
      </w:sdtPr>
      <w:sdtContent>
        <w:r>
          <w:t>Online Car Pooling System</w:t>
        </w:r>
      </w:sdtContent>
    </w:sdt>
  </w:p>
  <w:p w:rsidR="00B220CF" w:rsidRDefault="00B220C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3F0C434A"/>
    <w:lvl w:ilvl="0">
      <w:start w:val="1"/>
      <w:numFmt w:val="bullet"/>
      <w:pStyle w:val="ListBullet5"/>
      <w:lvlText w:val=""/>
      <w:lvlJc w:val="left"/>
      <w:pPr>
        <w:ind w:left="1800" w:hanging="360"/>
      </w:pPr>
      <w:rPr>
        <w:rFonts w:ascii="Symbol" w:hAnsi="Symbol" w:hint="default"/>
        <w:color w:val="9FB8CD" w:themeColor="accent2"/>
      </w:rPr>
    </w:lvl>
  </w:abstractNum>
  <w:abstractNum w:abstractNumId="1">
    <w:nsid w:val="FFFFFF81"/>
    <w:multiLevelType w:val="singleLevel"/>
    <w:tmpl w:val="78B8BCEC"/>
    <w:lvl w:ilvl="0">
      <w:start w:val="1"/>
      <w:numFmt w:val="bullet"/>
      <w:pStyle w:val="ListBullet4"/>
      <w:lvlText w:val=""/>
      <w:lvlJc w:val="left"/>
      <w:pPr>
        <w:ind w:left="1440" w:hanging="360"/>
      </w:pPr>
      <w:rPr>
        <w:rFonts w:ascii="Symbol" w:hAnsi="Symbol" w:hint="default"/>
        <w:outline w:val="0"/>
        <w:emboss w:val="0"/>
        <w:imprint w:val="0"/>
        <w:color w:val="628BAD" w:themeColor="accent2" w:themeShade="BF"/>
      </w:rPr>
    </w:lvl>
  </w:abstractNum>
  <w:abstractNum w:abstractNumId="2">
    <w:nsid w:val="FFFFFF82"/>
    <w:multiLevelType w:val="singleLevel"/>
    <w:tmpl w:val="3D9E3420"/>
    <w:lvl w:ilvl="0">
      <w:start w:val="1"/>
      <w:numFmt w:val="bullet"/>
      <w:pStyle w:val="ListBullet3"/>
      <w:lvlText w:val=""/>
      <w:lvlJc w:val="left"/>
      <w:pPr>
        <w:ind w:left="1080" w:hanging="360"/>
      </w:pPr>
      <w:rPr>
        <w:rFonts w:ascii="Wingdings 3" w:hAnsi="Wingdings 3" w:hint="default"/>
        <w:color w:val="808080" w:themeColor="background1" w:themeShade="80"/>
      </w:rPr>
    </w:lvl>
  </w:abstractNum>
  <w:abstractNum w:abstractNumId="3">
    <w:nsid w:val="FFFFFF83"/>
    <w:multiLevelType w:val="singleLevel"/>
    <w:tmpl w:val="5B846FA6"/>
    <w:lvl w:ilvl="0">
      <w:start w:val="1"/>
      <w:numFmt w:val="bullet"/>
      <w:pStyle w:val="ListBullet2"/>
      <w:lvlText w:val=""/>
      <w:lvlJc w:val="left"/>
      <w:pPr>
        <w:ind w:left="720" w:hanging="360"/>
      </w:pPr>
      <w:rPr>
        <w:rFonts w:ascii="Wingdings 3" w:hAnsi="Wingdings 3" w:hint="default"/>
        <w:color w:val="9FB8CD" w:themeColor="accent2"/>
      </w:rPr>
    </w:lvl>
  </w:abstractNum>
  <w:abstractNum w:abstractNumId="4">
    <w:nsid w:val="FFFFFF89"/>
    <w:multiLevelType w:val="singleLevel"/>
    <w:tmpl w:val="4E74257A"/>
    <w:lvl w:ilvl="0">
      <w:start w:val="1"/>
      <w:numFmt w:val="bullet"/>
      <w:pStyle w:val="ListBullet"/>
      <w:lvlText w:val=""/>
      <w:lvlJc w:val="left"/>
      <w:pPr>
        <w:ind w:left="360" w:hanging="360"/>
      </w:pPr>
      <w:rPr>
        <w:rFonts w:ascii="Wingdings 3" w:hAnsi="Wingdings 3" w:hint="default"/>
        <w:caps w:val="0"/>
        <w:strike w:val="0"/>
        <w:dstrike w:val="0"/>
        <w:outline w:val="0"/>
        <w:shadow w:val="0"/>
        <w:emboss w:val="0"/>
        <w:imprint w:val="0"/>
        <w:vanish w:val="0"/>
        <w:color w:val="628BAD" w:themeColor="accent2" w:themeShade="BF"/>
        <w:vertAlign w:val="baseline"/>
      </w:rPr>
    </w:lvl>
  </w:abstractNum>
  <w:abstractNum w:abstractNumId="5">
    <w:nsid w:val="2908458A"/>
    <w:multiLevelType w:val="multilevel"/>
    <w:tmpl w:val="ED7086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4"/>
  </w:num>
  <w:num w:numId="3">
    <w:abstractNumId w:val="3"/>
  </w:num>
  <w:num w:numId="4">
    <w:abstractNumId w:val="3"/>
  </w:num>
  <w:num w:numId="5">
    <w:abstractNumId w:val="2"/>
  </w:num>
  <w:num w:numId="6">
    <w:abstractNumId w:val="2"/>
  </w:num>
  <w:num w:numId="7">
    <w:abstractNumId w:val="1"/>
  </w:num>
  <w:num w:numId="8">
    <w:abstractNumId w:val="1"/>
  </w:num>
  <w:num w:numId="9">
    <w:abstractNumId w:val="0"/>
  </w:num>
  <w:num w:numId="10">
    <w:abstractNumId w:val="0"/>
  </w:num>
  <w:num w:numId="11">
    <w:abstractNumId w:val="4"/>
  </w:num>
  <w:num w:numId="12">
    <w:abstractNumId w:val="3"/>
  </w:num>
  <w:num w:numId="13">
    <w:abstractNumId w:val="2"/>
  </w:num>
  <w:num w:numId="14">
    <w:abstractNumId w:val="1"/>
  </w:num>
  <w:num w:numId="15">
    <w:abstractNumId w:val="0"/>
  </w:num>
  <w:num w:numId="1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evenAndOddHeaders/>
  <w:drawingGridHorizontalSpacing w:val="100"/>
  <w:displayHorizontalDrawingGridEvery w:val="2"/>
  <w:characterSpacingControl w:val="doNotCompress"/>
  <w:footnotePr>
    <w:footnote w:id="0"/>
    <w:footnote w:id="1"/>
  </w:footnotePr>
  <w:endnotePr>
    <w:endnote w:id="0"/>
    <w:endnote w:id="1"/>
  </w:endnotePr>
  <w:compat/>
  <w:rsids>
    <w:rsidRoot w:val="00801F9E"/>
    <w:rsid w:val="000010C8"/>
    <w:rsid w:val="000144CA"/>
    <w:rsid w:val="00027920"/>
    <w:rsid w:val="000405EC"/>
    <w:rsid w:val="00041C9A"/>
    <w:rsid w:val="0004636F"/>
    <w:rsid w:val="000534D4"/>
    <w:rsid w:val="00056B5E"/>
    <w:rsid w:val="0006249C"/>
    <w:rsid w:val="000746B8"/>
    <w:rsid w:val="000972FF"/>
    <w:rsid w:val="000B723B"/>
    <w:rsid w:val="000B7BA9"/>
    <w:rsid w:val="000C5F52"/>
    <w:rsid w:val="000D22BF"/>
    <w:rsid w:val="000D33F3"/>
    <w:rsid w:val="000D3C44"/>
    <w:rsid w:val="000D48AE"/>
    <w:rsid w:val="001062E3"/>
    <w:rsid w:val="00106FE5"/>
    <w:rsid w:val="00110EBF"/>
    <w:rsid w:val="00115B48"/>
    <w:rsid w:val="00117488"/>
    <w:rsid w:val="00137F5D"/>
    <w:rsid w:val="00177BDB"/>
    <w:rsid w:val="001814E0"/>
    <w:rsid w:val="001843AE"/>
    <w:rsid w:val="001856A5"/>
    <w:rsid w:val="00187F01"/>
    <w:rsid w:val="00190B28"/>
    <w:rsid w:val="00195F81"/>
    <w:rsid w:val="001967E9"/>
    <w:rsid w:val="001B42DA"/>
    <w:rsid w:val="001B6442"/>
    <w:rsid w:val="001B66A0"/>
    <w:rsid w:val="001B6E6F"/>
    <w:rsid w:val="001C4587"/>
    <w:rsid w:val="001E2916"/>
    <w:rsid w:val="001E42F7"/>
    <w:rsid w:val="001E6F85"/>
    <w:rsid w:val="001F1E49"/>
    <w:rsid w:val="001F4759"/>
    <w:rsid w:val="00205FF9"/>
    <w:rsid w:val="00206C2B"/>
    <w:rsid w:val="00210A43"/>
    <w:rsid w:val="00222501"/>
    <w:rsid w:val="002273A5"/>
    <w:rsid w:val="002345D8"/>
    <w:rsid w:val="0024631F"/>
    <w:rsid w:val="00250C17"/>
    <w:rsid w:val="00250FDA"/>
    <w:rsid w:val="0025130F"/>
    <w:rsid w:val="00263B4B"/>
    <w:rsid w:val="00266022"/>
    <w:rsid w:val="00271954"/>
    <w:rsid w:val="002800BB"/>
    <w:rsid w:val="002929BC"/>
    <w:rsid w:val="002A2361"/>
    <w:rsid w:val="002A3CC6"/>
    <w:rsid w:val="002A5402"/>
    <w:rsid w:val="002A60BE"/>
    <w:rsid w:val="002B1EDB"/>
    <w:rsid w:val="002B3DEC"/>
    <w:rsid w:val="002B7283"/>
    <w:rsid w:val="002C3899"/>
    <w:rsid w:val="002D5ABB"/>
    <w:rsid w:val="002F0DB4"/>
    <w:rsid w:val="002F1BE7"/>
    <w:rsid w:val="002F3386"/>
    <w:rsid w:val="002F7E56"/>
    <w:rsid w:val="00310C3F"/>
    <w:rsid w:val="00312613"/>
    <w:rsid w:val="00316719"/>
    <w:rsid w:val="00330965"/>
    <w:rsid w:val="003422C1"/>
    <w:rsid w:val="00347137"/>
    <w:rsid w:val="0036559F"/>
    <w:rsid w:val="00374A6C"/>
    <w:rsid w:val="00386B7A"/>
    <w:rsid w:val="00386C9A"/>
    <w:rsid w:val="0039171A"/>
    <w:rsid w:val="00395142"/>
    <w:rsid w:val="003B45FE"/>
    <w:rsid w:val="003D59BE"/>
    <w:rsid w:val="003E3982"/>
    <w:rsid w:val="003E4628"/>
    <w:rsid w:val="00405229"/>
    <w:rsid w:val="00405845"/>
    <w:rsid w:val="00405C0A"/>
    <w:rsid w:val="00411540"/>
    <w:rsid w:val="004207FA"/>
    <w:rsid w:val="00422F88"/>
    <w:rsid w:val="004234A0"/>
    <w:rsid w:val="00423EEA"/>
    <w:rsid w:val="00437C08"/>
    <w:rsid w:val="00452376"/>
    <w:rsid w:val="0045325E"/>
    <w:rsid w:val="00453947"/>
    <w:rsid w:val="00454B0B"/>
    <w:rsid w:val="00454EB7"/>
    <w:rsid w:val="00460137"/>
    <w:rsid w:val="00460906"/>
    <w:rsid w:val="00460EBC"/>
    <w:rsid w:val="00465A22"/>
    <w:rsid w:val="00467B0C"/>
    <w:rsid w:val="00482A0C"/>
    <w:rsid w:val="00492254"/>
    <w:rsid w:val="004922E6"/>
    <w:rsid w:val="00496667"/>
    <w:rsid w:val="00496DBE"/>
    <w:rsid w:val="004B795C"/>
    <w:rsid w:val="004C6228"/>
    <w:rsid w:val="004D1950"/>
    <w:rsid w:val="004D3758"/>
    <w:rsid w:val="004E0364"/>
    <w:rsid w:val="004E2A55"/>
    <w:rsid w:val="004F519E"/>
    <w:rsid w:val="004F52F5"/>
    <w:rsid w:val="004F7FFB"/>
    <w:rsid w:val="00500AEE"/>
    <w:rsid w:val="00515889"/>
    <w:rsid w:val="0052191A"/>
    <w:rsid w:val="005362B2"/>
    <w:rsid w:val="00546CD7"/>
    <w:rsid w:val="00547C2D"/>
    <w:rsid w:val="00563910"/>
    <w:rsid w:val="0056517E"/>
    <w:rsid w:val="0057365F"/>
    <w:rsid w:val="00573EB9"/>
    <w:rsid w:val="0057594E"/>
    <w:rsid w:val="00583E01"/>
    <w:rsid w:val="00592B58"/>
    <w:rsid w:val="00595C31"/>
    <w:rsid w:val="005A195A"/>
    <w:rsid w:val="005A716D"/>
    <w:rsid w:val="005B3F75"/>
    <w:rsid w:val="005B4FA5"/>
    <w:rsid w:val="005B7804"/>
    <w:rsid w:val="005C2D70"/>
    <w:rsid w:val="005D0A03"/>
    <w:rsid w:val="005E4C7A"/>
    <w:rsid w:val="005E6422"/>
    <w:rsid w:val="005F14A3"/>
    <w:rsid w:val="005F2625"/>
    <w:rsid w:val="006017EB"/>
    <w:rsid w:val="00603E46"/>
    <w:rsid w:val="00615DEC"/>
    <w:rsid w:val="00615FD5"/>
    <w:rsid w:val="00617307"/>
    <w:rsid w:val="00622A7B"/>
    <w:rsid w:val="006235C9"/>
    <w:rsid w:val="00626524"/>
    <w:rsid w:val="006325E5"/>
    <w:rsid w:val="00642AD6"/>
    <w:rsid w:val="00643294"/>
    <w:rsid w:val="00647453"/>
    <w:rsid w:val="006478D6"/>
    <w:rsid w:val="00650AC3"/>
    <w:rsid w:val="006522D8"/>
    <w:rsid w:val="006544FA"/>
    <w:rsid w:val="006644AC"/>
    <w:rsid w:val="00664D35"/>
    <w:rsid w:val="00671A82"/>
    <w:rsid w:val="006742CE"/>
    <w:rsid w:val="00682719"/>
    <w:rsid w:val="006864C8"/>
    <w:rsid w:val="006864D7"/>
    <w:rsid w:val="0069255A"/>
    <w:rsid w:val="00692E55"/>
    <w:rsid w:val="006A6F08"/>
    <w:rsid w:val="006B19C4"/>
    <w:rsid w:val="006C0466"/>
    <w:rsid w:val="006C17A3"/>
    <w:rsid w:val="006D3277"/>
    <w:rsid w:val="006D51A6"/>
    <w:rsid w:val="006D540C"/>
    <w:rsid w:val="006E49A1"/>
    <w:rsid w:val="006E5A16"/>
    <w:rsid w:val="006F5B99"/>
    <w:rsid w:val="006F5FE4"/>
    <w:rsid w:val="00711854"/>
    <w:rsid w:val="00716BD9"/>
    <w:rsid w:val="007212C7"/>
    <w:rsid w:val="00725931"/>
    <w:rsid w:val="007276A5"/>
    <w:rsid w:val="007368AF"/>
    <w:rsid w:val="007400DE"/>
    <w:rsid w:val="00756137"/>
    <w:rsid w:val="00761D27"/>
    <w:rsid w:val="00762479"/>
    <w:rsid w:val="00770A62"/>
    <w:rsid w:val="00771BFD"/>
    <w:rsid w:val="00771C47"/>
    <w:rsid w:val="0078365C"/>
    <w:rsid w:val="00786C61"/>
    <w:rsid w:val="00796BD0"/>
    <w:rsid w:val="007A312E"/>
    <w:rsid w:val="007A32C5"/>
    <w:rsid w:val="007B7EF0"/>
    <w:rsid w:val="007C40D3"/>
    <w:rsid w:val="007D2EC0"/>
    <w:rsid w:val="007D3227"/>
    <w:rsid w:val="007E0DB1"/>
    <w:rsid w:val="007E3FEB"/>
    <w:rsid w:val="007F2F89"/>
    <w:rsid w:val="007F5F87"/>
    <w:rsid w:val="007F7E70"/>
    <w:rsid w:val="00801F9E"/>
    <w:rsid w:val="008063C1"/>
    <w:rsid w:val="0080697D"/>
    <w:rsid w:val="00807FD8"/>
    <w:rsid w:val="00816DF6"/>
    <w:rsid w:val="00820770"/>
    <w:rsid w:val="0082540D"/>
    <w:rsid w:val="008317B3"/>
    <w:rsid w:val="008425C9"/>
    <w:rsid w:val="0084400A"/>
    <w:rsid w:val="008450AE"/>
    <w:rsid w:val="008459EE"/>
    <w:rsid w:val="00853339"/>
    <w:rsid w:val="008559D0"/>
    <w:rsid w:val="00864561"/>
    <w:rsid w:val="00865B7C"/>
    <w:rsid w:val="0088494D"/>
    <w:rsid w:val="008A194E"/>
    <w:rsid w:val="008A63A4"/>
    <w:rsid w:val="008B2484"/>
    <w:rsid w:val="008C614F"/>
    <w:rsid w:val="008C6BEB"/>
    <w:rsid w:val="008D54D2"/>
    <w:rsid w:val="008D57BA"/>
    <w:rsid w:val="008E021B"/>
    <w:rsid w:val="008F4B48"/>
    <w:rsid w:val="008F63BA"/>
    <w:rsid w:val="008F6774"/>
    <w:rsid w:val="00900FB1"/>
    <w:rsid w:val="00902F74"/>
    <w:rsid w:val="0091134C"/>
    <w:rsid w:val="009122FA"/>
    <w:rsid w:val="00913F7F"/>
    <w:rsid w:val="009302D1"/>
    <w:rsid w:val="00934DF2"/>
    <w:rsid w:val="0094302D"/>
    <w:rsid w:val="009510A4"/>
    <w:rsid w:val="0095532A"/>
    <w:rsid w:val="00965F52"/>
    <w:rsid w:val="00972112"/>
    <w:rsid w:val="00974619"/>
    <w:rsid w:val="00986599"/>
    <w:rsid w:val="0099136E"/>
    <w:rsid w:val="009922D8"/>
    <w:rsid w:val="009959CD"/>
    <w:rsid w:val="009A2D32"/>
    <w:rsid w:val="009A3C58"/>
    <w:rsid w:val="009B094F"/>
    <w:rsid w:val="009B401D"/>
    <w:rsid w:val="009C4B0D"/>
    <w:rsid w:val="009C6A9E"/>
    <w:rsid w:val="009C6C91"/>
    <w:rsid w:val="009C6E34"/>
    <w:rsid w:val="009D28F2"/>
    <w:rsid w:val="009D3FFA"/>
    <w:rsid w:val="009E198B"/>
    <w:rsid w:val="009E46F2"/>
    <w:rsid w:val="009F0BB1"/>
    <w:rsid w:val="00A14E07"/>
    <w:rsid w:val="00A20430"/>
    <w:rsid w:val="00A2133D"/>
    <w:rsid w:val="00A253B1"/>
    <w:rsid w:val="00A357AC"/>
    <w:rsid w:val="00A43BCF"/>
    <w:rsid w:val="00A54AA3"/>
    <w:rsid w:val="00A56466"/>
    <w:rsid w:val="00A62412"/>
    <w:rsid w:val="00A63CAA"/>
    <w:rsid w:val="00A6444A"/>
    <w:rsid w:val="00A70634"/>
    <w:rsid w:val="00A716E6"/>
    <w:rsid w:val="00A8326B"/>
    <w:rsid w:val="00A86AE8"/>
    <w:rsid w:val="00A9407F"/>
    <w:rsid w:val="00A94AA9"/>
    <w:rsid w:val="00A96B4A"/>
    <w:rsid w:val="00A971DB"/>
    <w:rsid w:val="00AA4E0B"/>
    <w:rsid w:val="00AA65EF"/>
    <w:rsid w:val="00AC4B5B"/>
    <w:rsid w:val="00AD5BDD"/>
    <w:rsid w:val="00AD78B2"/>
    <w:rsid w:val="00AE0209"/>
    <w:rsid w:val="00AE496B"/>
    <w:rsid w:val="00AE7927"/>
    <w:rsid w:val="00AF3B79"/>
    <w:rsid w:val="00B11660"/>
    <w:rsid w:val="00B220CF"/>
    <w:rsid w:val="00B24A94"/>
    <w:rsid w:val="00B33A76"/>
    <w:rsid w:val="00B4280E"/>
    <w:rsid w:val="00B743AA"/>
    <w:rsid w:val="00B84FBA"/>
    <w:rsid w:val="00B85237"/>
    <w:rsid w:val="00BB36CD"/>
    <w:rsid w:val="00BB3E29"/>
    <w:rsid w:val="00BB5B09"/>
    <w:rsid w:val="00BC42CA"/>
    <w:rsid w:val="00BC5332"/>
    <w:rsid w:val="00BE1826"/>
    <w:rsid w:val="00C01E9C"/>
    <w:rsid w:val="00C041C5"/>
    <w:rsid w:val="00C10C32"/>
    <w:rsid w:val="00C12496"/>
    <w:rsid w:val="00C15A26"/>
    <w:rsid w:val="00C244B1"/>
    <w:rsid w:val="00C368E9"/>
    <w:rsid w:val="00C414EB"/>
    <w:rsid w:val="00C55F8E"/>
    <w:rsid w:val="00C65284"/>
    <w:rsid w:val="00C666F9"/>
    <w:rsid w:val="00C75257"/>
    <w:rsid w:val="00C86BBA"/>
    <w:rsid w:val="00C977A6"/>
    <w:rsid w:val="00CA0C31"/>
    <w:rsid w:val="00CA3A64"/>
    <w:rsid w:val="00CA4265"/>
    <w:rsid w:val="00CD4EA7"/>
    <w:rsid w:val="00CD688F"/>
    <w:rsid w:val="00CF288F"/>
    <w:rsid w:val="00CF7A4A"/>
    <w:rsid w:val="00D004B9"/>
    <w:rsid w:val="00D07FA8"/>
    <w:rsid w:val="00D32059"/>
    <w:rsid w:val="00D57DDB"/>
    <w:rsid w:val="00D57FC3"/>
    <w:rsid w:val="00D6431D"/>
    <w:rsid w:val="00D65E22"/>
    <w:rsid w:val="00D70274"/>
    <w:rsid w:val="00D772CF"/>
    <w:rsid w:val="00D86C34"/>
    <w:rsid w:val="00D91616"/>
    <w:rsid w:val="00D93F08"/>
    <w:rsid w:val="00DA0AE9"/>
    <w:rsid w:val="00DB48BA"/>
    <w:rsid w:val="00DB7DE1"/>
    <w:rsid w:val="00DC0B60"/>
    <w:rsid w:val="00DC16B5"/>
    <w:rsid w:val="00DC4EDA"/>
    <w:rsid w:val="00DD06AE"/>
    <w:rsid w:val="00DD7AA6"/>
    <w:rsid w:val="00DE4E1D"/>
    <w:rsid w:val="00E0449E"/>
    <w:rsid w:val="00E07AA9"/>
    <w:rsid w:val="00E1103E"/>
    <w:rsid w:val="00E24996"/>
    <w:rsid w:val="00E41C5B"/>
    <w:rsid w:val="00E42ECA"/>
    <w:rsid w:val="00E569C7"/>
    <w:rsid w:val="00E5769C"/>
    <w:rsid w:val="00E60A6A"/>
    <w:rsid w:val="00E61940"/>
    <w:rsid w:val="00E66727"/>
    <w:rsid w:val="00E76150"/>
    <w:rsid w:val="00E768B5"/>
    <w:rsid w:val="00E873BD"/>
    <w:rsid w:val="00E9006D"/>
    <w:rsid w:val="00E92DDD"/>
    <w:rsid w:val="00E93FA4"/>
    <w:rsid w:val="00EA0859"/>
    <w:rsid w:val="00EB459E"/>
    <w:rsid w:val="00EB62A7"/>
    <w:rsid w:val="00EB69F8"/>
    <w:rsid w:val="00EB7390"/>
    <w:rsid w:val="00EC5A2B"/>
    <w:rsid w:val="00ED2D1A"/>
    <w:rsid w:val="00EE2948"/>
    <w:rsid w:val="00EE6678"/>
    <w:rsid w:val="00EE72E6"/>
    <w:rsid w:val="00EE7803"/>
    <w:rsid w:val="00EF2388"/>
    <w:rsid w:val="00EF312A"/>
    <w:rsid w:val="00EF5F4E"/>
    <w:rsid w:val="00F10645"/>
    <w:rsid w:val="00F113BA"/>
    <w:rsid w:val="00F226E3"/>
    <w:rsid w:val="00F50260"/>
    <w:rsid w:val="00F53651"/>
    <w:rsid w:val="00F55F45"/>
    <w:rsid w:val="00F60DAF"/>
    <w:rsid w:val="00F66CFF"/>
    <w:rsid w:val="00F84566"/>
    <w:rsid w:val="00F974BD"/>
    <w:rsid w:val="00FA0367"/>
    <w:rsid w:val="00FA22C4"/>
    <w:rsid w:val="00FA5284"/>
    <w:rsid w:val="00FB0146"/>
    <w:rsid w:val="00FB4FDD"/>
    <w:rsid w:val="00FC1D0D"/>
    <w:rsid w:val="00FC3DD6"/>
    <w:rsid w:val="00FC7FBC"/>
    <w:rsid w:val="00FD40C8"/>
    <w:rsid w:val="00FF2DF9"/>
    <w:rsid w:val="00FF4C55"/>
  </w:rsids>
  <m:mathPr>
    <m:mathFont m:val="Cambria Math"/>
    <m:brkBin m:val="before"/>
    <m:brkBinSub m:val="--"/>
    <m:smallFrac m:val="off"/>
    <m:dispDef/>
    <m:lMargin m:val="0"/>
    <m:rMargin m:val="0"/>
    <m:defJc m:val="centerGroup"/>
    <m:wrapIndent m:val="1440"/>
    <m:intLim m:val="undOvr"/>
    <m:naryLim m:val="subSup"/>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caption" w:semiHidden="0" w:uiPriority="35" w:unhideWhenUsed="0" w:qFormat="1"/>
    <w:lsdException w:name="List Bullet" w:uiPriority="36" w:qFormat="1"/>
    <w:lsdException w:name="List Bullet 2" w:uiPriority="36" w:qFormat="1"/>
    <w:lsdException w:name="List Bullet 3" w:uiPriority="36" w:qFormat="1"/>
    <w:lsdException w:name="List Bullet 4" w:uiPriority="36" w:qFormat="1"/>
    <w:lsdException w:name="List Bullet 5" w:uiPriority="36"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614F"/>
    <w:rPr>
      <w:rFonts w:cs="Times New Roman"/>
      <w:color w:val="000000" w:themeColor="text1"/>
      <w:sz w:val="20"/>
      <w:szCs w:val="20"/>
      <w:lang w:val="en-NZ" w:eastAsia="ja-JP"/>
    </w:rPr>
  </w:style>
  <w:style w:type="paragraph" w:styleId="Heading1">
    <w:name w:val="heading 1"/>
    <w:basedOn w:val="Normal"/>
    <w:next w:val="Normal"/>
    <w:link w:val="Heading1Char"/>
    <w:uiPriority w:val="9"/>
    <w:qFormat/>
    <w:rsid w:val="008C614F"/>
    <w:pPr>
      <w:pBdr>
        <w:top w:val="single" w:sz="6" w:space="1" w:color="9FB8CD" w:themeColor="accent2"/>
        <w:left w:val="single" w:sz="6" w:space="1" w:color="9FB8CD" w:themeColor="accent2"/>
        <w:bottom w:val="single" w:sz="6" w:space="1" w:color="9FB8CD" w:themeColor="accent2"/>
        <w:right w:val="single" w:sz="6" w:space="1" w:color="9FB8CD" w:themeColor="accent2"/>
      </w:pBdr>
      <w:shd w:val="clear" w:color="auto" w:fill="9FB8CD" w:themeFill="accent2"/>
      <w:spacing w:before="300" w:after="40"/>
      <w:outlineLvl w:val="0"/>
    </w:pPr>
    <w:rPr>
      <w:rFonts w:asciiTheme="majorHAnsi" w:hAnsiTheme="majorHAnsi"/>
      <w:color w:val="FFFFFF" w:themeColor="background1"/>
      <w:spacing w:val="5"/>
      <w:szCs w:val="32"/>
    </w:rPr>
  </w:style>
  <w:style w:type="paragraph" w:styleId="Heading2">
    <w:name w:val="heading 2"/>
    <w:basedOn w:val="Normal"/>
    <w:next w:val="Normal"/>
    <w:link w:val="Heading2Char"/>
    <w:uiPriority w:val="9"/>
    <w:qFormat/>
    <w:rsid w:val="008C614F"/>
    <w:pPr>
      <w:pBdr>
        <w:top w:val="single" w:sz="6" w:space="1" w:color="9FB8CD" w:themeColor="accent2"/>
        <w:left w:val="single" w:sz="48" w:space="1" w:color="9FB8CD" w:themeColor="accent2"/>
        <w:bottom w:val="single" w:sz="6" w:space="1" w:color="9FB8CD" w:themeColor="accent2"/>
        <w:right w:val="single" w:sz="6" w:space="1" w:color="9FB8CD" w:themeColor="accent2"/>
      </w:pBdr>
      <w:spacing w:before="240" w:after="80"/>
      <w:ind w:left="144"/>
      <w:outlineLvl w:val="1"/>
    </w:pPr>
    <w:rPr>
      <w:rFonts w:asciiTheme="majorHAnsi" w:hAnsiTheme="majorHAnsi"/>
      <w:color w:val="628BAD" w:themeColor="accent2" w:themeShade="BF"/>
      <w:spacing w:val="5"/>
      <w:szCs w:val="28"/>
    </w:rPr>
  </w:style>
  <w:style w:type="paragraph" w:styleId="Heading3">
    <w:name w:val="heading 3"/>
    <w:basedOn w:val="Normal"/>
    <w:next w:val="Normal"/>
    <w:link w:val="Heading3Char"/>
    <w:uiPriority w:val="9"/>
    <w:unhideWhenUsed/>
    <w:qFormat/>
    <w:rsid w:val="008C614F"/>
    <w:pPr>
      <w:pBdr>
        <w:top w:val="single" w:sz="6" w:space="1" w:color="A6A6A6" w:themeColor="background1" w:themeShade="A6"/>
        <w:left w:val="single" w:sz="48" w:space="1" w:color="A6A6A6" w:themeColor="background1" w:themeShade="A6"/>
        <w:bottom w:val="single" w:sz="6" w:space="1" w:color="A6A6A6" w:themeColor="background1" w:themeShade="A6"/>
        <w:right w:val="single" w:sz="6" w:space="1" w:color="A6A6A6" w:themeColor="background1" w:themeShade="A6"/>
      </w:pBdr>
      <w:spacing w:before="200" w:after="80"/>
      <w:ind w:left="144"/>
      <w:outlineLvl w:val="2"/>
    </w:pPr>
    <w:rPr>
      <w:rFonts w:asciiTheme="majorHAnsi" w:hAnsiTheme="majorHAnsi"/>
      <w:color w:val="595959" w:themeColor="text1" w:themeTint="A6"/>
      <w:spacing w:val="5"/>
      <w:szCs w:val="24"/>
    </w:rPr>
  </w:style>
  <w:style w:type="paragraph" w:styleId="Heading4">
    <w:name w:val="heading 4"/>
    <w:basedOn w:val="Normal"/>
    <w:next w:val="Normal"/>
    <w:link w:val="Heading4Char"/>
    <w:uiPriority w:val="9"/>
    <w:semiHidden/>
    <w:unhideWhenUsed/>
    <w:qFormat/>
    <w:rsid w:val="008C614F"/>
    <w:pPr>
      <w:pBdr>
        <w:bottom w:val="single" w:sz="6" w:space="1" w:color="A6A6A6" w:themeColor="background1" w:themeShade="A6"/>
      </w:pBdr>
      <w:spacing w:before="200" w:after="80"/>
      <w:outlineLvl w:val="3"/>
    </w:pPr>
    <w:rPr>
      <w:rFonts w:asciiTheme="majorHAnsi" w:hAnsiTheme="majorHAnsi"/>
      <w:color w:val="595959" w:themeColor="text1" w:themeTint="A6"/>
      <w:szCs w:val="22"/>
    </w:rPr>
  </w:style>
  <w:style w:type="paragraph" w:styleId="Heading5">
    <w:name w:val="heading 5"/>
    <w:basedOn w:val="Normal"/>
    <w:next w:val="Normal"/>
    <w:link w:val="Heading5Char"/>
    <w:uiPriority w:val="9"/>
    <w:semiHidden/>
    <w:unhideWhenUsed/>
    <w:qFormat/>
    <w:rsid w:val="008C614F"/>
    <w:pPr>
      <w:pBdr>
        <w:bottom w:val="dashed" w:sz="4" w:space="1" w:color="A6A6A6" w:themeColor="background1" w:themeShade="A6"/>
      </w:pBdr>
      <w:spacing w:before="200" w:after="80"/>
      <w:outlineLvl w:val="4"/>
    </w:pPr>
    <w:rPr>
      <w:rFonts w:asciiTheme="majorHAnsi" w:hAnsiTheme="majorHAnsi"/>
      <w:color w:val="404040" w:themeColor="text1" w:themeTint="BF"/>
      <w:szCs w:val="26"/>
    </w:rPr>
  </w:style>
  <w:style w:type="paragraph" w:styleId="Heading6">
    <w:name w:val="heading 6"/>
    <w:basedOn w:val="Normal"/>
    <w:next w:val="Normal"/>
    <w:link w:val="Heading6Char"/>
    <w:uiPriority w:val="9"/>
    <w:semiHidden/>
    <w:unhideWhenUsed/>
    <w:qFormat/>
    <w:rsid w:val="008C614F"/>
    <w:pPr>
      <w:spacing w:before="200" w:after="80"/>
      <w:outlineLvl w:val="5"/>
    </w:pPr>
    <w:rPr>
      <w:rFonts w:asciiTheme="majorHAnsi" w:hAnsiTheme="majorHAnsi"/>
      <w:b/>
      <w:color w:val="7F7F7F" w:themeColor="background1" w:themeShade="7F"/>
      <w:sz w:val="18"/>
    </w:rPr>
  </w:style>
  <w:style w:type="paragraph" w:styleId="Heading7">
    <w:name w:val="heading 7"/>
    <w:basedOn w:val="Normal"/>
    <w:next w:val="Normal"/>
    <w:link w:val="Heading7Char"/>
    <w:uiPriority w:val="9"/>
    <w:semiHidden/>
    <w:unhideWhenUsed/>
    <w:qFormat/>
    <w:rsid w:val="008C614F"/>
    <w:pPr>
      <w:spacing w:before="200" w:after="80"/>
      <w:outlineLvl w:val="6"/>
    </w:pPr>
    <w:rPr>
      <w:rFonts w:asciiTheme="majorHAnsi" w:hAnsiTheme="majorHAnsi"/>
      <w:b/>
      <w:i/>
      <w:color w:val="808080" w:themeColor="background1" w:themeShade="80"/>
      <w:sz w:val="18"/>
    </w:rPr>
  </w:style>
  <w:style w:type="paragraph" w:styleId="Heading8">
    <w:name w:val="heading 8"/>
    <w:basedOn w:val="Normal"/>
    <w:next w:val="Normal"/>
    <w:link w:val="Heading8Char"/>
    <w:uiPriority w:val="9"/>
    <w:semiHidden/>
    <w:unhideWhenUsed/>
    <w:qFormat/>
    <w:rsid w:val="008C614F"/>
    <w:pPr>
      <w:spacing w:before="200" w:after="80"/>
      <w:outlineLvl w:val="7"/>
    </w:pPr>
    <w:rPr>
      <w:rFonts w:asciiTheme="majorHAnsi" w:hAnsiTheme="majorHAnsi"/>
      <w:color w:val="9FB8CD" w:themeColor="accent2"/>
      <w:sz w:val="18"/>
    </w:rPr>
  </w:style>
  <w:style w:type="paragraph" w:styleId="Heading9">
    <w:name w:val="heading 9"/>
    <w:basedOn w:val="Normal"/>
    <w:next w:val="Normal"/>
    <w:link w:val="Heading9Char"/>
    <w:uiPriority w:val="9"/>
    <w:semiHidden/>
    <w:unhideWhenUsed/>
    <w:qFormat/>
    <w:rsid w:val="008C614F"/>
    <w:pPr>
      <w:spacing w:before="200" w:after="80"/>
      <w:outlineLvl w:val="8"/>
    </w:pPr>
    <w:rPr>
      <w:rFonts w:asciiTheme="majorHAnsi" w:hAnsiTheme="majorHAnsi"/>
      <w:i/>
      <w:color w:val="9FB8CD" w:themeColor="accent2"/>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614F"/>
    <w:rPr>
      <w:rFonts w:asciiTheme="majorHAnsi" w:hAnsiTheme="majorHAnsi" w:cs="Times New Roman"/>
      <w:color w:val="FFFFFF" w:themeColor="background1"/>
      <w:spacing w:val="5"/>
      <w:sz w:val="20"/>
      <w:szCs w:val="32"/>
      <w:shd w:val="clear" w:color="auto" w:fill="9FB8CD" w:themeFill="accent2"/>
      <w:lang w:eastAsia="ja-JP"/>
    </w:rPr>
  </w:style>
  <w:style w:type="character" w:customStyle="1" w:styleId="Heading2Char">
    <w:name w:val="Heading 2 Char"/>
    <w:basedOn w:val="DefaultParagraphFont"/>
    <w:link w:val="Heading2"/>
    <w:uiPriority w:val="9"/>
    <w:rsid w:val="008C614F"/>
    <w:rPr>
      <w:rFonts w:asciiTheme="majorHAnsi" w:hAnsiTheme="majorHAnsi" w:cs="Times New Roman"/>
      <w:color w:val="628BAD" w:themeColor="accent2" w:themeShade="BF"/>
      <w:spacing w:val="5"/>
      <w:sz w:val="20"/>
      <w:szCs w:val="28"/>
      <w:lang w:eastAsia="ja-JP"/>
    </w:rPr>
  </w:style>
  <w:style w:type="character" w:customStyle="1" w:styleId="Heading3Char">
    <w:name w:val="Heading 3 Char"/>
    <w:basedOn w:val="DefaultParagraphFont"/>
    <w:link w:val="Heading3"/>
    <w:uiPriority w:val="9"/>
    <w:rsid w:val="008C614F"/>
    <w:rPr>
      <w:rFonts w:asciiTheme="majorHAnsi" w:hAnsiTheme="majorHAnsi" w:cs="Times New Roman"/>
      <w:color w:val="595959" w:themeColor="text1" w:themeTint="A6"/>
      <w:spacing w:val="5"/>
      <w:sz w:val="20"/>
      <w:szCs w:val="24"/>
      <w:lang w:eastAsia="ja-JP"/>
    </w:rPr>
  </w:style>
  <w:style w:type="paragraph" w:styleId="Title">
    <w:name w:val="Title"/>
    <w:basedOn w:val="Normal"/>
    <w:link w:val="TitleChar"/>
    <w:uiPriority w:val="10"/>
    <w:qFormat/>
    <w:rsid w:val="008C614F"/>
    <w:pPr>
      <w:spacing w:line="240" w:lineRule="auto"/>
    </w:pPr>
    <w:rPr>
      <w:rFonts w:asciiTheme="majorHAnsi" w:hAnsiTheme="majorHAnsi"/>
      <w:color w:val="9FB8CD" w:themeColor="accent2"/>
      <w:sz w:val="52"/>
      <w:szCs w:val="48"/>
    </w:rPr>
  </w:style>
  <w:style w:type="character" w:customStyle="1" w:styleId="TitleChar">
    <w:name w:val="Title Char"/>
    <w:basedOn w:val="DefaultParagraphFont"/>
    <w:link w:val="Title"/>
    <w:uiPriority w:val="10"/>
    <w:rsid w:val="008C614F"/>
    <w:rPr>
      <w:rFonts w:asciiTheme="majorHAnsi" w:hAnsiTheme="majorHAnsi" w:cs="Times New Roman"/>
      <w:color w:val="9FB8CD" w:themeColor="accent2"/>
      <w:sz w:val="52"/>
      <w:szCs w:val="48"/>
      <w:lang w:eastAsia="ja-JP"/>
    </w:rPr>
  </w:style>
  <w:style w:type="paragraph" w:styleId="Subtitle">
    <w:name w:val="Subtitle"/>
    <w:basedOn w:val="Normal"/>
    <w:link w:val="SubtitleChar"/>
    <w:uiPriority w:val="11"/>
    <w:qFormat/>
    <w:rsid w:val="008C614F"/>
    <w:pPr>
      <w:spacing w:after="720" w:line="240" w:lineRule="auto"/>
    </w:pPr>
    <w:rPr>
      <w:rFonts w:asciiTheme="majorHAnsi" w:hAnsiTheme="majorHAnsi" w:cstheme="minorHAnsi"/>
      <w:color w:val="9FB8CD" w:themeColor="accent2"/>
      <w:sz w:val="24"/>
      <w:szCs w:val="24"/>
    </w:rPr>
  </w:style>
  <w:style w:type="character" w:customStyle="1" w:styleId="SubtitleChar">
    <w:name w:val="Subtitle Char"/>
    <w:basedOn w:val="DefaultParagraphFont"/>
    <w:link w:val="Subtitle"/>
    <w:uiPriority w:val="11"/>
    <w:rsid w:val="008C614F"/>
    <w:rPr>
      <w:rFonts w:asciiTheme="majorHAnsi" w:hAnsiTheme="majorHAnsi" w:cstheme="minorHAnsi"/>
      <w:color w:val="9FB8CD" w:themeColor="accent2"/>
      <w:sz w:val="24"/>
      <w:szCs w:val="24"/>
      <w:lang w:eastAsia="ja-JP"/>
    </w:rPr>
  </w:style>
  <w:style w:type="paragraph" w:styleId="Caption">
    <w:name w:val="caption"/>
    <w:basedOn w:val="Normal"/>
    <w:next w:val="Normal"/>
    <w:uiPriority w:val="35"/>
    <w:unhideWhenUsed/>
    <w:rsid w:val="008C614F"/>
    <w:pPr>
      <w:spacing w:after="0" w:line="240" w:lineRule="auto"/>
    </w:pPr>
    <w:rPr>
      <w:rFonts w:asciiTheme="majorHAnsi" w:hAnsiTheme="majorHAnsi"/>
      <w:bCs/>
      <w:color w:val="9FB8CD" w:themeColor="accent2"/>
      <w:sz w:val="16"/>
      <w:szCs w:val="18"/>
    </w:rPr>
  </w:style>
  <w:style w:type="paragraph" w:styleId="NoSpacing">
    <w:name w:val="No Spacing"/>
    <w:basedOn w:val="Normal"/>
    <w:uiPriority w:val="99"/>
    <w:qFormat/>
    <w:rsid w:val="008C614F"/>
    <w:pPr>
      <w:spacing w:after="0" w:line="240" w:lineRule="auto"/>
    </w:pPr>
  </w:style>
  <w:style w:type="paragraph" w:styleId="BalloonText">
    <w:name w:val="Balloon Text"/>
    <w:basedOn w:val="Normal"/>
    <w:link w:val="BalloonTextChar"/>
    <w:uiPriority w:val="99"/>
    <w:semiHidden/>
    <w:unhideWhenUsed/>
    <w:rsid w:val="008C614F"/>
    <w:rPr>
      <w:rFonts w:ascii="Tahoma" w:hAnsi="Tahoma" w:cs="Tahoma"/>
      <w:sz w:val="16"/>
      <w:szCs w:val="16"/>
    </w:rPr>
  </w:style>
  <w:style w:type="character" w:customStyle="1" w:styleId="BalloonTextChar">
    <w:name w:val="Balloon Text Char"/>
    <w:basedOn w:val="DefaultParagraphFont"/>
    <w:link w:val="BalloonText"/>
    <w:uiPriority w:val="99"/>
    <w:semiHidden/>
    <w:rsid w:val="008C614F"/>
    <w:rPr>
      <w:rFonts w:ascii="Tahoma" w:hAnsi="Tahoma" w:cs="Tahoma"/>
      <w:color w:val="000000" w:themeColor="text1"/>
      <w:sz w:val="16"/>
      <w:szCs w:val="16"/>
      <w:lang w:eastAsia="ja-JP"/>
    </w:rPr>
  </w:style>
  <w:style w:type="character" w:styleId="BookTitle">
    <w:name w:val="Book Title"/>
    <w:basedOn w:val="DefaultParagraphFont"/>
    <w:uiPriority w:val="33"/>
    <w:qFormat/>
    <w:rsid w:val="008C614F"/>
    <w:rPr>
      <w:rFonts w:asciiTheme="majorHAnsi" w:hAnsiTheme="majorHAnsi" w:cs="Times New Roman"/>
      <w:i/>
      <w:color w:val="8E736A" w:themeColor="accent6"/>
      <w:sz w:val="20"/>
      <w:szCs w:val="20"/>
    </w:rPr>
  </w:style>
  <w:style w:type="character" w:styleId="Emphasis">
    <w:name w:val="Emphasis"/>
    <w:uiPriority w:val="20"/>
    <w:qFormat/>
    <w:rsid w:val="008C614F"/>
    <w:rPr>
      <w:b/>
      <w:i/>
      <w:spacing w:val="0"/>
    </w:rPr>
  </w:style>
  <w:style w:type="paragraph" w:styleId="Footer">
    <w:name w:val="footer"/>
    <w:basedOn w:val="Normal"/>
    <w:link w:val="FooterChar"/>
    <w:uiPriority w:val="99"/>
    <w:unhideWhenUsed/>
    <w:rsid w:val="008C614F"/>
    <w:pPr>
      <w:tabs>
        <w:tab w:val="center" w:pos="4320"/>
        <w:tab w:val="right" w:pos="8640"/>
      </w:tabs>
    </w:pPr>
  </w:style>
  <w:style w:type="character" w:customStyle="1" w:styleId="FooterChar">
    <w:name w:val="Footer Char"/>
    <w:basedOn w:val="DefaultParagraphFont"/>
    <w:link w:val="Footer"/>
    <w:uiPriority w:val="99"/>
    <w:rsid w:val="008C614F"/>
    <w:rPr>
      <w:rFonts w:cs="Times New Roman"/>
      <w:color w:val="000000" w:themeColor="text1"/>
      <w:sz w:val="20"/>
      <w:szCs w:val="20"/>
      <w:lang w:eastAsia="ja-JP"/>
    </w:rPr>
  </w:style>
  <w:style w:type="paragraph" w:styleId="Header">
    <w:name w:val="header"/>
    <w:basedOn w:val="Normal"/>
    <w:link w:val="HeaderChar"/>
    <w:uiPriority w:val="99"/>
    <w:unhideWhenUsed/>
    <w:rsid w:val="008C614F"/>
    <w:pPr>
      <w:tabs>
        <w:tab w:val="center" w:pos="4320"/>
        <w:tab w:val="right" w:pos="8640"/>
      </w:tabs>
    </w:pPr>
  </w:style>
  <w:style w:type="character" w:customStyle="1" w:styleId="HeaderChar">
    <w:name w:val="Header Char"/>
    <w:basedOn w:val="DefaultParagraphFont"/>
    <w:link w:val="Header"/>
    <w:uiPriority w:val="99"/>
    <w:rsid w:val="008C614F"/>
    <w:rPr>
      <w:rFonts w:cs="Times New Roman"/>
      <w:color w:val="000000" w:themeColor="text1"/>
      <w:sz w:val="20"/>
      <w:szCs w:val="20"/>
      <w:lang w:eastAsia="ja-JP"/>
    </w:rPr>
  </w:style>
  <w:style w:type="character" w:customStyle="1" w:styleId="Heading4Char">
    <w:name w:val="Heading 4 Char"/>
    <w:basedOn w:val="DefaultParagraphFont"/>
    <w:link w:val="Heading4"/>
    <w:uiPriority w:val="9"/>
    <w:semiHidden/>
    <w:rsid w:val="008C614F"/>
    <w:rPr>
      <w:rFonts w:asciiTheme="majorHAnsi" w:hAnsiTheme="majorHAnsi" w:cs="Times New Roman"/>
      <w:color w:val="595959" w:themeColor="text1" w:themeTint="A6"/>
      <w:sz w:val="20"/>
      <w:lang w:eastAsia="ja-JP"/>
    </w:rPr>
  </w:style>
  <w:style w:type="character" w:customStyle="1" w:styleId="Heading5Char">
    <w:name w:val="Heading 5 Char"/>
    <w:basedOn w:val="DefaultParagraphFont"/>
    <w:link w:val="Heading5"/>
    <w:uiPriority w:val="9"/>
    <w:semiHidden/>
    <w:rsid w:val="008C614F"/>
    <w:rPr>
      <w:rFonts w:asciiTheme="majorHAnsi" w:hAnsiTheme="majorHAnsi" w:cs="Times New Roman"/>
      <w:color w:val="404040" w:themeColor="text1" w:themeTint="BF"/>
      <w:sz w:val="20"/>
      <w:szCs w:val="26"/>
      <w:lang w:eastAsia="ja-JP"/>
    </w:rPr>
  </w:style>
  <w:style w:type="character" w:customStyle="1" w:styleId="Heading6Char">
    <w:name w:val="Heading 6 Char"/>
    <w:basedOn w:val="DefaultParagraphFont"/>
    <w:link w:val="Heading6"/>
    <w:uiPriority w:val="9"/>
    <w:semiHidden/>
    <w:rsid w:val="008C614F"/>
    <w:rPr>
      <w:rFonts w:asciiTheme="majorHAnsi" w:hAnsiTheme="majorHAnsi" w:cs="Times New Roman"/>
      <w:b/>
      <w:color w:val="7F7F7F" w:themeColor="background1" w:themeShade="7F"/>
      <w:sz w:val="18"/>
      <w:szCs w:val="20"/>
      <w:lang w:eastAsia="ja-JP"/>
    </w:rPr>
  </w:style>
  <w:style w:type="character" w:customStyle="1" w:styleId="Heading7Char">
    <w:name w:val="Heading 7 Char"/>
    <w:basedOn w:val="DefaultParagraphFont"/>
    <w:link w:val="Heading7"/>
    <w:uiPriority w:val="9"/>
    <w:semiHidden/>
    <w:rsid w:val="008C614F"/>
    <w:rPr>
      <w:rFonts w:asciiTheme="majorHAnsi" w:hAnsiTheme="majorHAnsi" w:cs="Times New Roman"/>
      <w:b/>
      <w:i/>
      <w:color w:val="808080" w:themeColor="background1" w:themeShade="80"/>
      <w:sz w:val="18"/>
      <w:szCs w:val="20"/>
      <w:lang w:eastAsia="ja-JP"/>
    </w:rPr>
  </w:style>
  <w:style w:type="character" w:customStyle="1" w:styleId="Heading8Char">
    <w:name w:val="Heading 8 Char"/>
    <w:basedOn w:val="DefaultParagraphFont"/>
    <w:link w:val="Heading8"/>
    <w:uiPriority w:val="9"/>
    <w:semiHidden/>
    <w:rsid w:val="008C614F"/>
    <w:rPr>
      <w:rFonts w:asciiTheme="majorHAnsi" w:hAnsiTheme="majorHAnsi" w:cs="Times New Roman"/>
      <w:color w:val="9FB8CD" w:themeColor="accent2"/>
      <w:sz w:val="18"/>
      <w:szCs w:val="20"/>
      <w:lang w:eastAsia="ja-JP"/>
    </w:rPr>
  </w:style>
  <w:style w:type="character" w:customStyle="1" w:styleId="Heading9Char">
    <w:name w:val="Heading 9 Char"/>
    <w:basedOn w:val="DefaultParagraphFont"/>
    <w:link w:val="Heading9"/>
    <w:uiPriority w:val="9"/>
    <w:semiHidden/>
    <w:rsid w:val="008C614F"/>
    <w:rPr>
      <w:rFonts w:asciiTheme="majorHAnsi" w:hAnsiTheme="majorHAnsi" w:cs="Times New Roman"/>
      <w:i/>
      <w:color w:val="9FB8CD" w:themeColor="accent2"/>
      <w:sz w:val="18"/>
      <w:szCs w:val="20"/>
      <w:lang w:eastAsia="ja-JP"/>
    </w:rPr>
  </w:style>
  <w:style w:type="character" w:styleId="IntenseEmphasis">
    <w:name w:val="Intense Emphasis"/>
    <w:basedOn w:val="DefaultParagraphFont"/>
    <w:uiPriority w:val="21"/>
    <w:qFormat/>
    <w:rsid w:val="008C614F"/>
    <w:rPr>
      <w:rFonts w:cs="Times New Roman"/>
      <w:b/>
      <w:i/>
      <w:color w:val="BAC737" w:themeColor="accent3" w:themeShade="BF"/>
      <w:sz w:val="20"/>
      <w:szCs w:val="20"/>
    </w:rPr>
  </w:style>
  <w:style w:type="paragraph" w:styleId="IntenseQuote">
    <w:name w:val="Intense Quote"/>
    <w:basedOn w:val="Normal"/>
    <w:link w:val="IntenseQuoteChar"/>
    <w:uiPriority w:val="30"/>
    <w:qFormat/>
    <w:rsid w:val="008C614F"/>
    <w:pPr>
      <w:pBdr>
        <w:top w:val="single" w:sz="6" w:space="10" w:color="628BAD" w:themeColor="accent2" w:themeShade="BF"/>
        <w:left w:val="single" w:sz="6" w:space="10" w:color="628BAD" w:themeColor="accent2" w:themeShade="BF"/>
        <w:bottom w:val="single" w:sz="6" w:space="10" w:color="628BAD" w:themeColor="accent2" w:themeShade="BF"/>
        <w:right w:val="single" w:sz="6" w:space="10" w:color="628BAD" w:themeColor="accent2" w:themeShade="BF"/>
      </w:pBdr>
      <w:shd w:val="clear" w:color="auto" w:fill="9FB8CD" w:themeFill="accent2"/>
      <w:ind w:left="720" w:right="720"/>
      <w:jc w:val="center"/>
    </w:pPr>
    <w:rPr>
      <w:rFonts w:asciiTheme="majorHAnsi" w:hAnsiTheme="majorHAnsi"/>
      <w:i/>
      <w:color w:val="FFFFFF" w:themeColor="background1"/>
    </w:rPr>
  </w:style>
  <w:style w:type="character" w:customStyle="1" w:styleId="IntenseQuoteChar">
    <w:name w:val="Intense Quote Char"/>
    <w:basedOn w:val="DefaultParagraphFont"/>
    <w:link w:val="IntenseQuote"/>
    <w:uiPriority w:val="30"/>
    <w:rsid w:val="008C614F"/>
    <w:rPr>
      <w:rFonts w:asciiTheme="majorHAnsi" w:hAnsiTheme="majorHAnsi" w:cs="Times New Roman"/>
      <w:i/>
      <w:color w:val="FFFFFF" w:themeColor="background1"/>
      <w:sz w:val="20"/>
      <w:szCs w:val="20"/>
      <w:shd w:val="clear" w:color="auto" w:fill="9FB8CD" w:themeFill="accent2"/>
      <w:lang w:eastAsia="ja-JP"/>
    </w:rPr>
  </w:style>
  <w:style w:type="character" w:styleId="IntenseReference">
    <w:name w:val="Intense Reference"/>
    <w:basedOn w:val="DefaultParagraphFont"/>
    <w:uiPriority w:val="32"/>
    <w:qFormat/>
    <w:rsid w:val="008C614F"/>
    <w:rPr>
      <w:rFonts w:cs="Times New Roman"/>
      <w:b/>
      <w:color w:val="525A7D" w:themeColor="accent1" w:themeShade="BF"/>
      <w:sz w:val="20"/>
      <w:szCs w:val="20"/>
      <w:u w:val="single"/>
    </w:rPr>
  </w:style>
  <w:style w:type="paragraph" w:styleId="ListBullet">
    <w:name w:val="List Bullet"/>
    <w:basedOn w:val="Normal"/>
    <w:uiPriority w:val="36"/>
    <w:unhideWhenUsed/>
    <w:qFormat/>
    <w:rsid w:val="008C614F"/>
    <w:pPr>
      <w:numPr>
        <w:numId w:val="11"/>
      </w:numPr>
      <w:spacing w:after="120"/>
      <w:contextualSpacing/>
    </w:pPr>
  </w:style>
  <w:style w:type="paragraph" w:styleId="ListBullet2">
    <w:name w:val="List Bullet 2"/>
    <w:basedOn w:val="Normal"/>
    <w:uiPriority w:val="36"/>
    <w:unhideWhenUsed/>
    <w:qFormat/>
    <w:rsid w:val="008C614F"/>
    <w:pPr>
      <w:numPr>
        <w:numId w:val="12"/>
      </w:numPr>
      <w:spacing w:after="120"/>
      <w:contextualSpacing/>
    </w:pPr>
  </w:style>
  <w:style w:type="paragraph" w:styleId="ListBullet3">
    <w:name w:val="List Bullet 3"/>
    <w:basedOn w:val="Normal"/>
    <w:uiPriority w:val="36"/>
    <w:unhideWhenUsed/>
    <w:qFormat/>
    <w:rsid w:val="008C614F"/>
    <w:pPr>
      <w:numPr>
        <w:numId w:val="13"/>
      </w:numPr>
      <w:spacing w:after="120"/>
      <w:contextualSpacing/>
    </w:pPr>
  </w:style>
  <w:style w:type="paragraph" w:styleId="ListBullet4">
    <w:name w:val="List Bullet 4"/>
    <w:basedOn w:val="Normal"/>
    <w:uiPriority w:val="36"/>
    <w:unhideWhenUsed/>
    <w:qFormat/>
    <w:rsid w:val="008C614F"/>
    <w:pPr>
      <w:numPr>
        <w:numId w:val="14"/>
      </w:numPr>
      <w:spacing w:after="120"/>
      <w:contextualSpacing/>
    </w:pPr>
  </w:style>
  <w:style w:type="paragraph" w:styleId="ListBullet5">
    <w:name w:val="List Bullet 5"/>
    <w:basedOn w:val="Normal"/>
    <w:uiPriority w:val="36"/>
    <w:unhideWhenUsed/>
    <w:qFormat/>
    <w:rsid w:val="008C614F"/>
    <w:pPr>
      <w:numPr>
        <w:numId w:val="15"/>
      </w:numPr>
      <w:spacing w:after="120"/>
      <w:contextualSpacing/>
    </w:pPr>
  </w:style>
  <w:style w:type="character" w:styleId="PlaceholderText">
    <w:name w:val="Placeholder Text"/>
    <w:basedOn w:val="DefaultParagraphFont"/>
    <w:uiPriority w:val="99"/>
    <w:semiHidden/>
    <w:rsid w:val="008C614F"/>
    <w:rPr>
      <w:color w:val="808080"/>
    </w:rPr>
  </w:style>
  <w:style w:type="paragraph" w:styleId="Quote">
    <w:name w:val="Quote"/>
    <w:basedOn w:val="Normal"/>
    <w:link w:val="QuoteChar"/>
    <w:uiPriority w:val="29"/>
    <w:qFormat/>
    <w:rsid w:val="008C614F"/>
    <w:rPr>
      <w:i/>
      <w:color w:val="7F7F7F" w:themeColor="background1" w:themeShade="7F"/>
    </w:rPr>
  </w:style>
  <w:style w:type="character" w:customStyle="1" w:styleId="QuoteChar">
    <w:name w:val="Quote Char"/>
    <w:basedOn w:val="DefaultParagraphFont"/>
    <w:link w:val="Quote"/>
    <w:uiPriority w:val="29"/>
    <w:rsid w:val="008C614F"/>
    <w:rPr>
      <w:rFonts w:cs="Times New Roman"/>
      <w:i/>
      <w:color w:val="7F7F7F" w:themeColor="background1" w:themeShade="7F"/>
      <w:sz w:val="20"/>
      <w:szCs w:val="20"/>
      <w:lang w:eastAsia="ja-JP"/>
    </w:rPr>
  </w:style>
  <w:style w:type="character" w:styleId="Strong">
    <w:name w:val="Strong"/>
    <w:uiPriority w:val="22"/>
    <w:qFormat/>
    <w:rsid w:val="008C614F"/>
    <w:rPr>
      <w:rFonts w:asciiTheme="minorHAnsi" w:hAnsiTheme="minorHAnsi"/>
      <w:b/>
      <w:color w:val="9FB8CD" w:themeColor="accent2"/>
    </w:rPr>
  </w:style>
  <w:style w:type="character" w:styleId="SubtleEmphasis">
    <w:name w:val="Subtle Emphasis"/>
    <w:basedOn w:val="DefaultParagraphFont"/>
    <w:uiPriority w:val="19"/>
    <w:qFormat/>
    <w:rsid w:val="008C614F"/>
    <w:rPr>
      <w:rFonts w:cs="Times New Roman"/>
      <w:i/>
      <w:color w:val="737373" w:themeColor="text1" w:themeTint="8C"/>
      <w:kern w:val="16"/>
      <w:sz w:val="20"/>
      <w:szCs w:val="24"/>
    </w:rPr>
  </w:style>
  <w:style w:type="character" w:styleId="SubtleReference">
    <w:name w:val="Subtle Reference"/>
    <w:basedOn w:val="DefaultParagraphFont"/>
    <w:uiPriority w:val="31"/>
    <w:qFormat/>
    <w:rsid w:val="008C614F"/>
    <w:rPr>
      <w:rFonts w:cs="Times New Roman"/>
      <w:color w:val="737373" w:themeColor="text1" w:themeTint="8C"/>
      <w:sz w:val="20"/>
      <w:szCs w:val="20"/>
      <w:u w:val="single"/>
    </w:rPr>
  </w:style>
  <w:style w:type="table" w:styleId="TableGrid">
    <w:name w:val="Table Grid"/>
    <w:basedOn w:val="TableNormal"/>
    <w:uiPriority w:val="1"/>
    <w:rsid w:val="008C614F"/>
    <w:pPr>
      <w:spacing w:after="0" w:line="240" w:lineRule="auto"/>
    </w:pPr>
    <w:rPr>
      <w:rFonts w:cs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OC1">
    <w:name w:val="toc 1"/>
    <w:basedOn w:val="Normal"/>
    <w:next w:val="Normal"/>
    <w:autoRedefine/>
    <w:uiPriority w:val="39"/>
    <w:unhideWhenUsed/>
    <w:qFormat/>
    <w:rsid w:val="008D57BA"/>
    <w:pPr>
      <w:tabs>
        <w:tab w:val="right" w:leader="dot" w:pos="4536"/>
      </w:tabs>
      <w:spacing w:after="40" w:line="240" w:lineRule="auto"/>
    </w:pPr>
    <w:rPr>
      <w:smallCaps/>
      <w:noProof/>
      <w:color w:val="9FB8CD" w:themeColor="accent2"/>
    </w:rPr>
  </w:style>
  <w:style w:type="paragraph" w:styleId="TOC2">
    <w:name w:val="toc 2"/>
    <w:basedOn w:val="Normal"/>
    <w:next w:val="Normal"/>
    <w:autoRedefine/>
    <w:uiPriority w:val="39"/>
    <w:unhideWhenUsed/>
    <w:qFormat/>
    <w:rsid w:val="005F2625"/>
    <w:pPr>
      <w:tabs>
        <w:tab w:val="right" w:leader="dot" w:pos="4253"/>
      </w:tabs>
      <w:spacing w:after="40" w:line="240" w:lineRule="auto"/>
      <w:ind w:left="216"/>
    </w:pPr>
    <w:rPr>
      <w:smallCaps/>
      <w:noProof/>
    </w:rPr>
  </w:style>
  <w:style w:type="paragraph" w:styleId="TOC3">
    <w:name w:val="toc 3"/>
    <w:basedOn w:val="Normal"/>
    <w:next w:val="Normal"/>
    <w:autoRedefine/>
    <w:uiPriority w:val="39"/>
    <w:semiHidden/>
    <w:unhideWhenUsed/>
    <w:qFormat/>
    <w:rsid w:val="008C614F"/>
    <w:pPr>
      <w:tabs>
        <w:tab w:val="right" w:leader="dot" w:pos="8630"/>
      </w:tabs>
      <w:spacing w:after="40" w:line="240" w:lineRule="auto"/>
      <w:ind w:left="446"/>
    </w:pPr>
    <w:rPr>
      <w:smallCaps/>
      <w:noProof/>
    </w:rPr>
  </w:style>
  <w:style w:type="paragraph" w:styleId="TOC4">
    <w:name w:val="toc 4"/>
    <w:basedOn w:val="Normal"/>
    <w:next w:val="Normal"/>
    <w:autoRedefine/>
    <w:uiPriority w:val="99"/>
    <w:semiHidden/>
    <w:unhideWhenUsed/>
    <w:qFormat/>
    <w:rsid w:val="008C614F"/>
    <w:pPr>
      <w:tabs>
        <w:tab w:val="right" w:leader="dot" w:pos="8630"/>
      </w:tabs>
      <w:spacing w:after="40" w:line="240" w:lineRule="auto"/>
      <w:ind w:left="662"/>
    </w:pPr>
    <w:rPr>
      <w:smallCaps/>
      <w:noProof/>
    </w:rPr>
  </w:style>
  <w:style w:type="paragraph" w:styleId="TOC5">
    <w:name w:val="toc 5"/>
    <w:basedOn w:val="Normal"/>
    <w:next w:val="Normal"/>
    <w:autoRedefine/>
    <w:uiPriority w:val="99"/>
    <w:semiHidden/>
    <w:unhideWhenUsed/>
    <w:qFormat/>
    <w:rsid w:val="008C614F"/>
    <w:pPr>
      <w:tabs>
        <w:tab w:val="right" w:leader="dot" w:pos="8630"/>
      </w:tabs>
      <w:spacing w:after="40" w:line="240" w:lineRule="auto"/>
      <w:ind w:left="878"/>
    </w:pPr>
    <w:rPr>
      <w:smallCaps/>
      <w:noProof/>
    </w:rPr>
  </w:style>
  <w:style w:type="paragraph" w:styleId="TOC6">
    <w:name w:val="toc 6"/>
    <w:basedOn w:val="Normal"/>
    <w:next w:val="Normal"/>
    <w:autoRedefine/>
    <w:uiPriority w:val="99"/>
    <w:semiHidden/>
    <w:unhideWhenUsed/>
    <w:qFormat/>
    <w:rsid w:val="008C614F"/>
    <w:pPr>
      <w:tabs>
        <w:tab w:val="right" w:leader="dot" w:pos="8630"/>
      </w:tabs>
      <w:spacing w:after="40" w:line="240" w:lineRule="auto"/>
      <w:ind w:left="1094"/>
    </w:pPr>
    <w:rPr>
      <w:smallCaps/>
      <w:noProof/>
    </w:rPr>
  </w:style>
  <w:style w:type="paragraph" w:styleId="TOC7">
    <w:name w:val="toc 7"/>
    <w:basedOn w:val="Normal"/>
    <w:next w:val="Normal"/>
    <w:autoRedefine/>
    <w:uiPriority w:val="99"/>
    <w:semiHidden/>
    <w:unhideWhenUsed/>
    <w:qFormat/>
    <w:rsid w:val="008C614F"/>
    <w:pPr>
      <w:tabs>
        <w:tab w:val="right" w:leader="dot" w:pos="8630"/>
      </w:tabs>
      <w:spacing w:after="40" w:line="240" w:lineRule="auto"/>
      <w:ind w:left="1325"/>
    </w:pPr>
    <w:rPr>
      <w:smallCaps/>
      <w:noProof/>
    </w:rPr>
  </w:style>
  <w:style w:type="paragraph" w:styleId="TOC8">
    <w:name w:val="toc 8"/>
    <w:basedOn w:val="Normal"/>
    <w:next w:val="Normal"/>
    <w:autoRedefine/>
    <w:uiPriority w:val="99"/>
    <w:semiHidden/>
    <w:unhideWhenUsed/>
    <w:qFormat/>
    <w:rsid w:val="008C614F"/>
    <w:pPr>
      <w:tabs>
        <w:tab w:val="right" w:leader="dot" w:pos="8630"/>
      </w:tabs>
      <w:spacing w:after="40" w:line="240" w:lineRule="auto"/>
      <w:ind w:left="1540"/>
    </w:pPr>
    <w:rPr>
      <w:smallCaps/>
      <w:noProof/>
    </w:rPr>
  </w:style>
  <w:style w:type="paragraph" w:styleId="TOC9">
    <w:name w:val="toc 9"/>
    <w:basedOn w:val="Normal"/>
    <w:next w:val="Normal"/>
    <w:autoRedefine/>
    <w:uiPriority w:val="99"/>
    <w:semiHidden/>
    <w:unhideWhenUsed/>
    <w:qFormat/>
    <w:rsid w:val="008C614F"/>
    <w:pPr>
      <w:tabs>
        <w:tab w:val="right" w:leader="dot" w:pos="8630"/>
      </w:tabs>
      <w:spacing w:after="40" w:line="240" w:lineRule="auto"/>
      <w:ind w:left="1760"/>
    </w:pPr>
    <w:rPr>
      <w:smallCaps/>
      <w:noProof/>
    </w:rPr>
  </w:style>
  <w:style w:type="paragraph" w:customStyle="1" w:styleId="FooterLeft">
    <w:name w:val="Footer Left"/>
    <w:basedOn w:val="Normal"/>
    <w:next w:val="Normal"/>
    <w:uiPriority w:val="35"/>
    <w:qFormat/>
    <w:rsid w:val="008C614F"/>
    <w:pPr>
      <w:pBdr>
        <w:top w:val="dashed" w:sz="4" w:space="18" w:color="7F7F7F" w:themeColor="text1" w:themeTint="80"/>
      </w:pBdr>
      <w:tabs>
        <w:tab w:val="center" w:pos="4320"/>
        <w:tab w:val="right" w:pos="8640"/>
      </w:tabs>
      <w:spacing w:line="240" w:lineRule="auto"/>
      <w:contextualSpacing/>
    </w:pPr>
    <w:rPr>
      <w:color w:val="7F7F7F" w:themeColor="text1" w:themeTint="80"/>
      <w:szCs w:val="18"/>
    </w:rPr>
  </w:style>
  <w:style w:type="paragraph" w:customStyle="1" w:styleId="FooterRight">
    <w:name w:val="Footer Right"/>
    <w:basedOn w:val="Footer"/>
    <w:uiPriority w:val="35"/>
    <w:qFormat/>
    <w:rsid w:val="008C614F"/>
    <w:pPr>
      <w:pBdr>
        <w:top w:val="dashed" w:sz="4" w:space="18" w:color="7F7F7F"/>
      </w:pBdr>
      <w:spacing w:line="240" w:lineRule="auto"/>
      <w:contextualSpacing/>
      <w:jc w:val="right"/>
    </w:pPr>
    <w:rPr>
      <w:color w:val="7F7F7F" w:themeColor="text1" w:themeTint="80"/>
      <w:szCs w:val="18"/>
    </w:rPr>
  </w:style>
  <w:style w:type="paragraph" w:customStyle="1" w:styleId="HeaderFirstPage">
    <w:name w:val="Header First Page"/>
    <w:basedOn w:val="Normal"/>
    <w:next w:val="Normal"/>
    <w:qFormat/>
    <w:rsid w:val="008C614F"/>
    <w:pPr>
      <w:pBdr>
        <w:bottom w:val="dashed" w:sz="4" w:space="18" w:color="7F7F7F"/>
      </w:pBdr>
      <w:tabs>
        <w:tab w:val="center" w:pos="4320"/>
        <w:tab w:val="right" w:pos="8640"/>
      </w:tabs>
      <w:spacing w:line="396" w:lineRule="auto"/>
    </w:pPr>
    <w:rPr>
      <w:color w:val="7F7F7F" w:themeColor="text1" w:themeTint="80"/>
    </w:rPr>
  </w:style>
  <w:style w:type="paragraph" w:customStyle="1" w:styleId="HeaderLeft">
    <w:name w:val="Header Left"/>
    <w:basedOn w:val="Header"/>
    <w:uiPriority w:val="35"/>
    <w:qFormat/>
    <w:rsid w:val="008C614F"/>
    <w:pPr>
      <w:pBdr>
        <w:bottom w:val="dashed" w:sz="4" w:space="18" w:color="7F7F7F" w:themeColor="text1" w:themeTint="80"/>
      </w:pBdr>
      <w:spacing w:line="396" w:lineRule="auto"/>
    </w:pPr>
    <w:rPr>
      <w:color w:val="7F7F7F" w:themeColor="text1" w:themeTint="80"/>
    </w:rPr>
  </w:style>
  <w:style w:type="paragraph" w:customStyle="1" w:styleId="HeaderRight">
    <w:name w:val="Header Right"/>
    <w:basedOn w:val="Header"/>
    <w:uiPriority w:val="35"/>
    <w:qFormat/>
    <w:rsid w:val="008C614F"/>
    <w:pPr>
      <w:pBdr>
        <w:bottom w:val="dashed" w:sz="4" w:space="18" w:color="7F7F7F"/>
      </w:pBdr>
      <w:jc w:val="right"/>
    </w:pPr>
    <w:rPr>
      <w:color w:val="7F7F7F" w:themeColor="text1" w:themeTint="80"/>
    </w:rPr>
  </w:style>
  <w:style w:type="paragraph" w:customStyle="1" w:styleId="RecipientsName">
    <w:name w:val="Recipient's Name"/>
    <w:basedOn w:val="Normal"/>
    <w:uiPriority w:val="1"/>
    <w:qFormat/>
    <w:rsid w:val="008C614F"/>
    <w:pPr>
      <w:spacing w:after="0" w:line="240" w:lineRule="auto"/>
      <w:jc w:val="right"/>
    </w:pPr>
    <w:rPr>
      <w:rFonts w:asciiTheme="majorHAnsi" w:hAnsiTheme="majorHAnsi"/>
      <w:noProof/>
      <w:color w:val="525A7D" w:themeColor="accent1" w:themeShade="BF"/>
      <w:sz w:val="36"/>
      <w:szCs w:val="36"/>
    </w:rPr>
  </w:style>
  <w:style w:type="paragraph" w:customStyle="1" w:styleId="SendersAddress">
    <w:name w:val="Sender's Address"/>
    <w:basedOn w:val="Normal"/>
    <w:uiPriority w:val="2"/>
    <w:qFormat/>
    <w:rsid w:val="008C614F"/>
    <w:pPr>
      <w:spacing w:before="200" w:after="0"/>
      <w:contextualSpacing/>
      <w:jc w:val="right"/>
    </w:pPr>
    <w:rPr>
      <w:color w:val="9FB8CD" w:themeColor="accent2"/>
      <w:sz w:val="18"/>
      <w:szCs w:val="18"/>
    </w:rPr>
  </w:style>
  <w:style w:type="paragraph" w:styleId="TOCHeading">
    <w:name w:val="TOC Heading"/>
    <w:basedOn w:val="Heading1"/>
    <w:next w:val="Normal"/>
    <w:uiPriority w:val="39"/>
    <w:unhideWhenUsed/>
    <w:qFormat/>
    <w:rsid w:val="008A63A4"/>
    <w:pPr>
      <w:keepNext/>
      <w:keepLines/>
      <w:pBdr>
        <w:top w:val="none" w:sz="0" w:space="0" w:color="auto"/>
        <w:left w:val="none" w:sz="0" w:space="0" w:color="auto"/>
        <w:bottom w:val="none" w:sz="0" w:space="0" w:color="auto"/>
        <w:right w:val="none" w:sz="0" w:space="0" w:color="auto"/>
      </w:pBdr>
      <w:shd w:val="clear" w:color="auto" w:fill="auto"/>
      <w:spacing w:before="480" w:after="0"/>
      <w:outlineLvl w:val="9"/>
    </w:pPr>
    <w:rPr>
      <w:rFonts w:eastAsiaTheme="majorEastAsia" w:cstheme="majorBidi"/>
      <w:b/>
      <w:bCs/>
      <w:color w:val="525A7D" w:themeColor="accent1" w:themeShade="BF"/>
      <w:spacing w:val="0"/>
      <w:sz w:val="28"/>
      <w:szCs w:val="28"/>
      <w:lang w:eastAsia="en-US"/>
    </w:rPr>
  </w:style>
  <w:style w:type="character" w:styleId="Hyperlink">
    <w:name w:val="Hyperlink"/>
    <w:basedOn w:val="DefaultParagraphFont"/>
    <w:uiPriority w:val="99"/>
    <w:unhideWhenUsed/>
    <w:rsid w:val="008A63A4"/>
    <w:rPr>
      <w:color w:val="B292CA" w:themeColor="hyperlink"/>
      <w:u w:val="single"/>
    </w:rPr>
  </w:style>
  <w:style w:type="paragraph" w:styleId="ListParagraph">
    <w:name w:val="List Paragraph"/>
    <w:basedOn w:val="Normal"/>
    <w:uiPriority w:val="34"/>
    <w:qFormat/>
    <w:rsid w:val="00EE72E6"/>
    <w:pPr>
      <w:ind w:left="720"/>
      <w:contextualSpacing/>
    </w:pPr>
  </w:style>
  <w:style w:type="paragraph" w:styleId="FootnoteText">
    <w:name w:val="footnote text"/>
    <w:basedOn w:val="Normal"/>
    <w:link w:val="FootnoteTextChar"/>
    <w:uiPriority w:val="99"/>
    <w:semiHidden/>
    <w:unhideWhenUsed/>
    <w:rsid w:val="00E569C7"/>
    <w:pPr>
      <w:spacing w:after="0" w:line="240" w:lineRule="auto"/>
    </w:pPr>
  </w:style>
  <w:style w:type="character" w:customStyle="1" w:styleId="FootnoteTextChar">
    <w:name w:val="Footnote Text Char"/>
    <w:basedOn w:val="DefaultParagraphFont"/>
    <w:link w:val="FootnoteText"/>
    <w:uiPriority w:val="99"/>
    <w:semiHidden/>
    <w:rsid w:val="00E569C7"/>
    <w:rPr>
      <w:rFonts w:cs="Times New Roman"/>
      <w:color w:val="000000" w:themeColor="text1"/>
      <w:sz w:val="20"/>
      <w:szCs w:val="20"/>
      <w:lang w:eastAsia="ja-JP"/>
    </w:rPr>
  </w:style>
  <w:style w:type="character" w:styleId="FootnoteReference">
    <w:name w:val="footnote reference"/>
    <w:basedOn w:val="DefaultParagraphFont"/>
    <w:uiPriority w:val="99"/>
    <w:semiHidden/>
    <w:unhideWhenUsed/>
    <w:rsid w:val="00E569C7"/>
    <w:rPr>
      <w:vertAlign w:val="superscript"/>
    </w:rPr>
  </w:style>
  <w:style w:type="character" w:styleId="FollowedHyperlink">
    <w:name w:val="FollowedHyperlink"/>
    <w:basedOn w:val="DefaultParagraphFont"/>
    <w:uiPriority w:val="99"/>
    <w:semiHidden/>
    <w:unhideWhenUsed/>
    <w:rsid w:val="00395142"/>
    <w:rPr>
      <w:color w:val="800080"/>
      <w:u w:val="single"/>
    </w:rPr>
  </w:style>
  <w:style w:type="paragraph" w:customStyle="1" w:styleId="xl65">
    <w:name w:val="xl65"/>
    <w:basedOn w:val="Normal"/>
    <w:rsid w:val="00395142"/>
    <w:pPr>
      <w:pBdr>
        <w:bottom w:val="single" w:sz="12" w:space="0" w:color="A8C0DE"/>
      </w:pBdr>
      <w:spacing w:before="100" w:beforeAutospacing="1" w:after="100" w:afterAutospacing="1" w:line="240" w:lineRule="auto"/>
    </w:pPr>
    <w:rPr>
      <w:rFonts w:ascii="Times New Roman" w:eastAsia="Times New Roman" w:hAnsi="Times New Roman"/>
      <w:b/>
      <w:bCs/>
      <w:color w:val="1F497D"/>
      <w:sz w:val="26"/>
      <w:szCs w:val="26"/>
      <w:lang w:val="en-US" w:eastAsia="zh-CN"/>
    </w:rPr>
  </w:style>
  <w:style w:type="paragraph" w:customStyle="1" w:styleId="xl66">
    <w:name w:val="xl66"/>
    <w:basedOn w:val="Normal"/>
    <w:rsid w:val="00395142"/>
    <w:pPr>
      <w:pBdr>
        <w:bottom w:val="single" w:sz="8" w:space="0" w:color="95B3D7"/>
      </w:pBdr>
      <w:spacing w:before="100" w:beforeAutospacing="1" w:after="100" w:afterAutospacing="1" w:line="240" w:lineRule="auto"/>
    </w:pPr>
    <w:rPr>
      <w:rFonts w:ascii="Times New Roman" w:eastAsia="Times New Roman" w:hAnsi="Times New Roman"/>
      <w:b/>
      <w:bCs/>
      <w:color w:val="1F497D"/>
      <w:sz w:val="24"/>
      <w:szCs w:val="24"/>
      <w:lang w:val="en-US" w:eastAsia="zh-CN"/>
    </w:rPr>
  </w:style>
  <w:style w:type="paragraph" w:customStyle="1" w:styleId="xl67">
    <w:name w:val="xl67"/>
    <w:basedOn w:val="Normal"/>
    <w:rsid w:val="00395142"/>
    <w:pPr>
      <w:spacing w:before="100" w:beforeAutospacing="1" w:after="100" w:afterAutospacing="1" w:line="240" w:lineRule="auto"/>
    </w:pPr>
    <w:rPr>
      <w:rFonts w:ascii="Times New Roman" w:eastAsia="Times New Roman" w:hAnsi="Times New Roman"/>
      <w:i/>
      <w:iCs/>
      <w:color w:val="7F7F7F"/>
      <w:sz w:val="24"/>
      <w:szCs w:val="24"/>
      <w:lang w:val="en-US" w:eastAsia="zh-CN"/>
    </w:rPr>
  </w:style>
  <w:style w:type="paragraph" w:customStyle="1" w:styleId="xl68">
    <w:name w:val="xl68"/>
    <w:basedOn w:val="Normal"/>
    <w:rsid w:val="00395142"/>
    <w:pPr>
      <w:spacing w:before="100" w:beforeAutospacing="1" w:after="100" w:afterAutospacing="1" w:line="240" w:lineRule="auto"/>
    </w:pPr>
    <w:rPr>
      <w:rFonts w:ascii="Times New Roman" w:eastAsia="Times New Roman" w:hAnsi="Times New Roman"/>
      <w:b/>
      <w:bCs/>
      <w:color w:val="000000"/>
      <w:sz w:val="24"/>
      <w:szCs w:val="24"/>
      <w:lang w:val="en-US" w:eastAsia="zh-CN"/>
    </w:rPr>
  </w:style>
  <w:style w:type="paragraph" w:customStyle="1" w:styleId="xl69">
    <w:name w:val="xl69"/>
    <w:basedOn w:val="Normal"/>
    <w:rsid w:val="00395142"/>
    <w:pPr>
      <w:pBdr>
        <w:bottom w:val="single" w:sz="8" w:space="0" w:color="95B3D7"/>
      </w:pBdr>
      <w:spacing w:before="100" w:beforeAutospacing="1" w:after="100" w:afterAutospacing="1" w:line="240" w:lineRule="auto"/>
    </w:pPr>
    <w:rPr>
      <w:rFonts w:ascii="Times New Roman" w:eastAsia="Times New Roman" w:hAnsi="Times New Roman"/>
      <w:b/>
      <w:bCs/>
      <w:color w:val="003366"/>
      <w:sz w:val="24"/>
      <w:szCs w:val="24"/>
      <w:lang w:val="en-US" w:eastAsia="zh-CN"/>
    </w:rPr>
  </w:style>
  <w:style w:type="paragraph" w:customStyle="1" w:styleId="xl70">
    <w:name w:val="xl70"/>
    <w:basedOn w:val="Normal"/>
    <w:rsid w:val="00395142"/>
    <w:pPr>
      <w:spacing w:before="100" w:beforeAutospacing="1" w:after="100" w:afterAutospacing="1" w:line="240" w:lineRule="auto"/>
    </w:pPr>
    <w:rPr>
      <w:rFonts w:ascii="Times New Roman" w:eastAsia="Times New Roman" w:hAnsi="Times New Roman"/>
      <w:color w:val="000000"/>
      <w:sz w:val="24"/>
      <w:szCs w:val="24"/>
      <w:lang w:val="en-US" w:eastAsia="zh-CN"/>
    </w:rPr>
  </w:style>
  <w:style w:type="paragraph" w:customStyle="1" w:styleId="xl71">
    <w:name w:val="xl71"/>
    <w:basedOn w:val="Normal"/>
    <w:rsid w:val="00395142"/>
    <w:pPr>
      <w:pBdr>
        <w:top w:val="single" w:sz="4" w:space="0" w:color="4F81BD"/>
        <w:bottom w:val="double" w:sz="6" w:space="0" w:color="4F81BD"/>
      </w:pBdr>
      <w:spacing w:before="100" w:beforeAutospacing="1" w:after="100" w:afterAutospacing="1" w:line="240" w:lineRule="auto"/>
    </w:pPr>
    <w:rPr>
      <w:rFonts w:ascii="Times New Roman" w:eastAsia="Times New Roman" w:hAnsi="Times New Roman"/>
      <w:b/>
      <w:bCs/>
      <w:color w:val="auto"/>
      <w:sz w:val="24"/>
      <w:szCs w:val="24"/>
      <w:lang w:val="en-US" w:eastAsia="zh-CN"/>
    </w:rPr>
  </w:style>
  <w:style w:type="paragraph" w:customStyle="1" w:styleId="xl73">
    <w:name w:val="xl73"/>
    <w:basedOn w:val="Normal"/>
    <w:rsid w:val="00395142"/>
    <w:pPr>
      <w:pBdr>
        <w:top w:val="single" w:sz="4" w:space="0" w:color="4F81BD"/>
        <w:bottom w:val="double" w:sz="6" w:space="0" w:color="4F81BD"/>
      </w:pBdr>
      <w:spacing w:before="100" w:beforeAutospacing="1" w:after="100" w:afterAutospacing="1" w:line="240" w:lineRule="auto"/>
    </w:pPr>
    <w:rPr>
      <w:rFonts w:ascii="Times New Roman" w:eastAsia="Times New Roman" w:hAnsi="Times New Roman"/>
      <w:b/>
      <w:bCs/>
      <w:color w:val="auto"/>
      <w:sz w:val="24"/>
      <w:szCs w:val="24"/>
      <w:lang w:val="en-US" w:eastAsia="zh-CN"/>
    </w:rPr>
  </w:style>
  <w:style w:type="paragraph" w:customStyle="1" w:styleId="xl74">
    <w:name w:val="xl74"/>
    <w:basedOn w:val="Normal"/>
    <w:rsid w:val="00395142"/>
    <w:pPr>
      <w:spacing w:before="100" w:beforeAutospacing="1" w:after="100" w:afterAutospacing="1" w:line="240" w:lineRule="auto"/>
      <w:jc w:val="center"/>
    </w:pPr>
    <w:rPr>
      <w:rFonts w:ascii="Times New Roman" w:eastAsia="Times New Roman" w:hAnsi="Times New Roman"/>
      <w:color w:val="auto"/>
      <w:sz w:val="24"/>
      <w:szCs w:val="24"/>
      <w:lang w:val="en-US" w:eastAsia="zh-CN"/>
    </w:rPr>
  </w:style>
  <w:style w:type="paragraph" w:customStyle="1" w:styleId="xl75">
    <w:name w:val="xl75"/>
    <w:basedOn w:val="Normal"/>
    <w:rsid w:val="00395142"/>
    <w:pPr>
      <w:pBdr>
        <w:bottom w:val="single" w:sz="8" w:space="0" w:color="95B3D7"/>
      </w:pBdr>
      <w:spacing w:before="100" w:beforeAutospacing="1" w:after="100" w:afterAutospacing="1" w:line="240" w:lineRule="auto"/>
      <w:jc w:val="center"/>
    </w:pPr>
    <w:rPr>
      <w:rFonts w:ascii="Times New Roman" w:eastAsia="Times New Roman" w:hAnsi="Times New Roman"/>
      <w:b/>
      <w:bCs/>
      <w:color w:val="1F497D"/>
      <w:sz w:val="24"/>
      <w:szCs w:val="24"/>
      <w:lang w:val="en-US" w:eastAsia="zh-CN"/>
    </w:rPr>
  </w:style>
  <w:style w:type="paragraph" w:customStyle="1" w:styleId="xl76">
    <w:name w:val="xl76"/>
    <w:basedOn w:val="Normal"/>
    <w:rsid w:val="00395142"/>
    <w:pPr>
      <w:shd w:val="clear" w:color="000000" w:fill="DBE5F1"/>
      <w:spacing w:before="100" w:beforeAutospacing="1" w:after="100" w:afterAutospacing="1" w:line="240" w:lineRule="auto"/>
      <w:jc w:val="center"/>
    </w:pPr>
    <w:rPr>
      <w:rFonts w:ascii="Times New Roman" w:eastAsia="Times New Roman" w:hAnsi="Times New Roman"/>
      <w:b/>
      <w:bCs/>
      <w:color w:val="000000"/>
      <w:sz w:val="24"/>
      <w:szCs w:val="24"/>
      <w:lang w:val="en-US" w:eastAsia="zh-CN"/>
    </w:rPr>
  </w:style>
  <w:style w:type="paragraph" w:customStyle="1" w:styleId="xl77">
    <w:name w:val="xl77"/>
    <w:basedOn w:val="Normal"/>
    <w:rsid w:val="00395142"/>
    <w:pPr>
      <w:shd w:val="clear" w:color="000000" w:fill="DBE5F1"/>
      <w:spacing w:before="100" w:beforeAutospacing="1" w:after="100" w:afterAutospacing="1" w:line="240" w:lineRule="auto"/>
      <w:jc w:val="center"/>
    </w:pPr>
    <w:rPr>
      <w:rFonts w:ascii="Times New Roman" w:eastAsia="Times New Roman" w:hAnsi="Times New Roman"/>
      <w:b/>
      <w:bCs/>
      <w:color w:val="000000"/>
      <w:sz w:val="24"/>
      <w:szCs w:val="24"/>
      <w:lang w:val="en-US" w:eastAsia="zh-CN"/>
    </w:rPr>
  </w:style>
  <w:style w:type="paragraph" w:customStyle="1" w:styleId="xl78">
    <w:name w:val="xl78"/>
    <w:basedOn w:val="Normal"/>
    <w:rsid w:val="00395142"/>
    <w:pPr>
      <w:pBdr>
        <w:bottom w:val="single" w:sz="12" w:space="0" w:color="4F81BD"/>
      </w:pBdr>
      <w:spacing w:before="100" w:beforeAutospacing="1" w:after="100" w:afterAutospacing="1" w:line="240" w:lineRule="auto"/>
    </w:pPr>
    <w:rPr>
      <w:rFonts w:ascii="Times New Roman" w:eastAsia="Times New Roman" w:hAnsi="Times New Roman"/>
      <w:b/>
      <w:bCs/>
      <w:color w:val="1F497D"/>
      <w:sz w:val="30"/>
      <w:szCs w:val="30"/>
      <w:lang w:val="en-US" w:eastAsia="zh-CN"/>
    </w:rPr>
  </w:style>
</w:styles>
</file>

<file path=word/webSettings.xml><?xml version="1.0" encoding="utf-8"?>
<w:webSettings xmlns:r="http://schemas.openxmlformats.org/officeDocument/2006/relationships" xmlns:w="http://schemas.openxmlformats.org/wordprocessingml/2006/main">
  <w:divs>
    <w:div w:id="97143547">
      <w:bodyDiv w:val="1"/>
      <w:marLeft w:val="0"/>
      <w:marRight w:val="0"/>
      <w:marTop w:val="0"/>
      <w:marBottom w:val="0"/>
      <w:divBdr>
        <w:top w:val="none" w:sz="0" w:space="0" w:color="auto"/>
        <w:left w:val="none" w:sz="0" w:space="0" w:color="auto"/>
        <w:bottom w:val="none" w:sz="0" w:space="0" w:color="auto"/>
        <w:right w:val="none" w:sz="0" w:space="0" w:color="auto"/>
      </w:divBdr>
    </w:div>
    <w:div w:id="132453060">
      <w:bodyDiv w:val="1"/>
      <w:marLeft w:val="0"/>
      <w:marRight w:val="0"/>
      <w:marTop w:val="0"/>
      <w:marBottom w:val="0"/>
      <w:divBdr>
        <w:top w:val="none" w:sz="0" w:space="0" w:color="auto"/>
        <w:left w:val="none" w:sz="0" w:space="0" w:color="auto"/>
        <w:bottom w:val="none" w:sz="0" w:space="0" w:color="auto"/>
        <w:right w:val="none" w:sz="0" w:space="0" w:color="auto"/>
      </w:divBdr>
    </w:div>
    <w:div w:id="213854995">
      <w:bodyDiv w:val="1"/>
      <w:marLeft w:val="0"/>
      <w:marRight w:val="0"/>
      <w:marTop w:val="0"/>
      <w:marBottom w:val="0"/>
      <w:divBdr>
        <w:top w:val="none" w:sz="0" w:space="0" w:color="auto"/>
        <w:left w:val="none" w:sz="0" w:space="0" w:color="auto"/>
        <w:bottom w:val="none" w:sz="0" w:space="0" w:color="auto"/>
        <w:right w:val="none" w:sz="0" w:space="0" w:color="auto"/>
      </w:divBdr>
    </w:div>
    <w:div w:id="242956339">
      <w:bodyDiv w:val="1"/>
      <w:marLeft w:val="0"/>
      <w:marRight w:val="0"/>
      <w:marTop w:val="0"/>
      <w:marBottom w:val="0"/>
      <w:divBdr>
        <w:top w:val="none" w:sz="0" w:space="0" w:color="auto"/>
        <w:left w:val="none" w:sz="0" w:space="0" w:color="auto"/>
        <w:bottom w:val="none" w:sz="0" w:space="0" w:color="auto"/>
        <w:right w:val="none" w:sz="0" w:space="0" w:color="auto"/>
      </w:divBdr>
    </w:div>
    <w:div w:id="282662581">
      <w:bodyDiv w:val="1"/>
      <w:marLeft w:val="0"/>
      <w:marRight w:val="0"/>
      <w:marTop w:val="0"/>
      <w:marBottom w:val="0"/>
      <w:divBdr>
        <w:top w:val="none" w:sz="0" w:space="0" w:color="auto"/>
        <w:left w:val="none" w:sz="0" w:space="0" w:color="auto"/>
        <w:bottom w:val="none" w:sz="0" w:space="0" w:color="auto"/>
        <w:right w:val="none" w:sz="0" w:space="0" w:color="auto"/>
      </w:divBdr>
    </w:div>
    <w:div w:id="393893743">
      <w:bodyDiv w:val="1"/>
      <w:marLeft w:val="0"/>
      <w:marRight w:val="0"/>
      <w:marTop w:val="0"/>
      <w:marBottom w:val="0"/>
      <w:divBdr>
        <w:top w:val="none" w:sz="0" w:space="0" w:color="auto"/>
        <w:left w:val="none" w:sz="0" w:space="0" w:color="auto"/>
        <w:bottom w:val="none" w:sz="0" w:space="0" w:color="auto"/>
        <w:right w:val="none" w:sz="0" w:space="0" w:color="auto"/>
      </w:divBdr>
    </w:div>
    <w:div w:id="395666533">
      <w:bodyDiv w:val="1"/>
      <w:marLeft w:val="0"/>
      <w:marRight w:val="0"/>
      <w:marTop w:val="0"/>
      <w:marBottom w:val="0"/>
      <w:divBdr>
        <w:top w:val="none" w:sz="0" w:space="0" w:color="auto"/>
        <w:left w:val="none" w:sz="0" w:space="0" w:color="auto"/>
        <w:bottom w:val="none" w:sz="0" w:space="0" w:color="auto"/>
        <w:right w:val="none" w:sz="0" w:space="0" w:color="auto"/>
      </w:divBdr>
    </w:div>
    <w:div w:id="546527221">
      <w:bodyDiv w:val="1"/>
      <w:marLeft w:val="0"/>
      <w:marRight w:val="0"/>
      <w:marTop w:val="0"/>
      <w:marBottom w:val="0"/>
      <w:divBdr>
        <w:top w:val="none" w:sz="0" w:space="0" w:color="auto"/>
        <w:left w:val="none" w:sz="0" w:space="0" w:color="auto"/>
        <w:bottom w:val="none" w:sz="0" w:space="0" w:color="auto"/>
        <w:right w:val="none" w:sz="0" w:space="0" w:color="auto"/>
      </w:divBdr>
    </w:div>
    <w:div w:id="743529763">
      <w:bodyDiv w:val="1"/>
      <w:marLeft w:val="0"/>
      <w:marRight w:val="0"/>
      <w:marTop w:val="0"/>
      <w:marBottom w:val="0"/>
      <w:divBdr>
        <w:top w:val="none" w:sz="0" w:space="0" w:color="auto"/>
        <w:left w:val="none" w:sz="0" w:space="0" w:color="auto"/>
        <w:bottom w:val="none" w:sz="0" w:space="0" w:color="auto"/>
        <w:right w:val="none" w:sz="0" w:space="0" w:color="auto"/>
      </w:divBdr>
    </w:div>
    <w:div w:id="781648169">
      <w:bodyDiv w:val="1"/>
      <w:marLeft w:val="0"/>
      <w:marRight w:val="0"/>
      <w:marTop w:val="0"/>
      <w:marBottom w:val="0"/>
      <w:divBdr>
        <w:top w:val="none" w:sz="0" w:space="0" w:color="auto"/>
        <w:left w:val="none" w:sz="0" w:space="0" w:color="auto"/>
        <w:bottom w:val="none" w:sz="0" w:space="0" w:color="auto"/>
        <w:right w:val="none" w:sz="0" w:space="0" w:color="auto"/>
      </w:divBdr>
    </w:div>
    <w:div w:id="815338987">
      <w:bodyDiv w:val="1"/>
      <w:marLeft w:val="0"/>
      <w:marRight w:val="0"/>
      <w:marTop w:val="0"/>
      <w:marBottom w:val="0"/>
      <w:divBdr>
        <w:top w:val="none" w:sz="0" w:space="0" w:color="auto"/>
        <w:left w:val="none" w:sz="0" w:space="0" w:color="auto"/>
        <w:bottom w:val="none" w:sz="0" w:space="0" w:color="auto"/>
        <w:right w:val="none" w:sz="0" w:space="0" w:color="auto"/>
      </w:divBdr>
    </w:div>
    <w:div w:id="857231911">
      <w:bodyDiv w:val="1"/>
      <w:marLeft w:val="0"/>
      <w:marRight w:val="0"/>
      <w:marTop w:val="0"/>
      <w:marBottom w:val="0"/>
      <w:divBdr>
        <w:top w:val="none" w:sz="0" w:space="0" w:color="auto"/>
        <w:left w:val="none" w:sz="0" w:space="0" w:color="auto"/>
        <w:bottom w:val="none" w:sz="0" w:space="0" w:color="auto"/>
        <w:right w:val="none" w:sz="0" w:space="0" w:color="auto"/>
      </w:divBdr>
    </w:div>
    <w:div w:id="881286651">
      <w:bodyDiv w:val="1"/>
      <w:marLeft w:val="0"/>
      <w:marRight w:val="0"/>
      <w:marTop w:val="0"/>
      <w:marBottom w:val="0"/>
      <w:divBdr>
        <w:top w:val="none" w:sz="0" w:space="0" w:color="auto"/>
        <w:left w:val="none" w:sz="0" w:space="0" w:color="auto"/>
        <w:bottom w:val="none" w:sz="0" w:space="0" w:color="auto"/>
        <w:right w:val="none" w:sz="0" w:space="0" w:color="auto"/>
      </w:divBdr>
    </w:div>
    <w:div w:id="889654532">
      <w:bodyDiv w:val="1"/>
      <w:marLeft w:val="0"/>
      <w:marRight w:val="0"/>
      <w:marTop w:val="0"/>
      <w:marBottom w:val="0"/>
      <w:divBdr>
        <w:top w:val="none" w:sz="0" w:space="0" w:color="auto"/>
        <w:left w:val="none" w:sz="0" w:space="0" w:color="auto"/>
        <w:bottom w:val="none" w:sz="0" w:space="0" w:color="auto"/>
        <w:right w:val="none" w:sz="0" w:space="0" w:color="auto"/>
      </w:divBdr>
    </w:div>
    <w:div w:id="893546111">
      <w:bodyDiv w:val="1"/>
      <w:marLeft w:val="0"/>
      <w:marRight w:val="0"/>
      <w:marTop w:val="0"/>
      <w:marBottom w:val="0"/>
      <w:divBdr>
        <w:top w:val="none" w:sz="0" w:space="0" w:color="auto"/>
        <w:left w:val="none" w:sz="0" w:space="0" w:color="auto"/>
        <w:bottom w:val="none" w:sz="0" w:space="0" w:color="auto"/>
        <w:right w:val="none" w:sz="0" w:space="0" w:color="auto"/>
      </w:divBdr>
    </w:div>
    <w:div w:id="939797152">
      <w:bodyDiv w:val="1"/>
      <w:marLeft w:val="0"/>
      <w:marRight w:val="0"/>
      <w:marTop w:val="0"/>
      <w:marBottom w:val="0"/>
      <w:divBdr>
        <w:top w:val="none" w:sz="0" w:space="0" w:color="auto"/>
        <w:left w:val="none" w:sz="0" w:space="0" w:color="auto"/>
        <w:bottom w:val="none" w:sz="0" w:space="0" w:color="auto"/>
        <w:right w:val="none" w:sz="0" w:space="0" w:color="auto"/>
      </w:divBdr>
    </w:div>
    <w:div w:id="1064523527">
      <w:bodyDiv w:val="1"/>
      <w:marLeft w:val="0"/>
      <w:marRight w:val="0"/>
      <w:marTop w:val="0"/>
      <w:marBottom w:val="0"/>
      <w:divBdr>
        <w:top w:val="none" w:sz="0" w:space="0" w:color="auto"/>
        <w:left w:val="none" w:sz="0" w:space="0" w:color="auto"/>
        <w:bottom w:val="none" w:sz="0" w:space="0" w:color="auto"/>
        <w:right w:val="none" w:sz="0" w:space="0" w:color="auto"/>
      </w:divBdr>
    </w:div>
    <w:div w:id="1095441706">
      <w:bodyDiv w:val="1"/>
      <w:marLeft w:val="0"/>
      <w:marRight w:val="0"/>
      <w:marTop w:val="0"/>
      <w:marBottom w:val="0"/>
      <w:divBdr>
        <w:top w:val="none" w:sz="0" w:space="0" w:color="auto"/>
        <w:left w:val="none" w:sz="0" w:space="0" w:color="auto"/>
        <w:bottom w:val="none" w:sz="0" w:space="0" w:color="auto"/>
        <w:right w:val="none" w:sz="0" w:space="0" w:color="auto"/>
      </w:divBdr>
    </w:div>
    <w:div w:id="1120418319">
      <w:bodyDiv w:val="1"/>
      <w:marLeft w:val="0"/>
      <w:marRight w:val="0"/>
      <w:marTop w:val="0"/>
      <w:marBottom w:val="0"/>
      <w:divBdr>
        <w:top w:val="none" w:sz="0" w:space="0" w:color="auto"/>
        <w:left w:val="none" w:sz="0" w:space="0" w:color="auto"/>
        <w:bottom w:val="none" w:sz="0" w:space="0" w:color="auto"/>
        <w:right w:val="none" w:sz="0" w:space="0" w:color="auto"/>
      </w:divBdr>
    </w:div>
    <w:div w:id="1368213618">
      <w:bodyDiv w:val="1"/>
      <w:marLeft w:val="0"/>
      <w:marRight w:val="0"/>
      <w:marTop w:val="0"/>
      <w:marBottom w:val="0"/>
      <w:divBdr>
        <w:top w:val="none" w:sz="0" w:space="0" w:color="auto"/>
        <w:left w:val="none" w:sz="0" w:space="0" w:color="auto"/>
        <w:bottom w:val="none" w:sz="0" w:space="0" w:color="auto"/>
        <w:right w:val="none" w:sz="0" w:space="0" w:color="auto"/>
      </w:divBdr>
    </w:div>
    <w:div w:id="1431393989">
      <w:bodyDiv w:val="1"/>
      <w:marLeft w:val="0"/>
      <w:marRight w:val="0"/>
      <w:marTop w:val="0"/>
      <w:marBottom w:val="0"/>
      <w:divBdr>
        <w:top w:val="none" w:sz="0" w:space="0" w:color="auto"/>
        <w:left w:val="none" w:sz="0" w:space="0" w:color="auto"/>
        <w:bottom w:val="none" w:sz="0" w:space="0" w:color="auto"/>
        <w:right w:val="none" w:sz="0" w:space="0" w:color="auto"/>
      </w:divBdr>
    </w:div>
    <w:div w:id="1469324523">
      <w:bodyDiv w:val="1"/>
      <w:marLeft w:val="0"/>
      <w:marRight w:val="0"/>
      <w:marTop w:val="0"/>
      <w:marBottom w:val="0"/>
      <w:divBdr>
        <w:top w:val="none" w:sz="0" w:space="0" w:color="auto"/>
        <w:left w:val="none" w:sz="0" w:space="0" w:color="auto"/>
        <w:bottom w:val="none" w:sz="0" w:space="0" w:color="auto"/>
        <w:right w:val="none" w:sz="0" w:space="0" w:color="auto"/>
      </w:divBdr>
    </w:div>
    <w:div w:id="1574776693">
      <w:bodyDiv w:val="1"/>
      <w:marLeft w:val="0"/>
      <w:marRight w:val="0"/>
      <w:marTop w:val="0"/>
      <w:marBottom w:val="0"/>
      <w:divBdr>
        <w:top w:val="none" w:sz="0" w:space="0" w:color="auto"/>
        <w:left w:val="none" w:sz="0" w:space="0" w:color="auto"/>
        <w:bottom w:val="none" w:sz="0" w:space="0" w:color="auto"/>
        <w:right w:val="none" w:sz="0" w:space="0" w:color="auto"/>
      </w:divBdr>
    </w:div>
    <w:div w:id="1592396353">
      <w:bodyDiv w:val="1"/>
      <w:marLeft w:val="0"/>
      <w:marRight w:val="0"/>
      <w:marTop w:val="0"/>
      <w:marBottom w:val="0"/>
      <w:divBdr>
        <w:top w:val="none" w:sz="0" w:space="0" w:color="auto"/>
        <w:left w:val="none" w:sz="0" w:space="0" w:color="auto"/>
        <w:bottom w:val="none" w:sz="0" w:space="0" w:color="auto"/>
        <w:right w:val="none" w:sz="0" w:space="0" w:color="auto"/>
      </w:divBdr>
    </w:div>
    <w:div w:id="1624193384">
      <w:bodyDiv w:val="1"/>
      <w:marLeft w:val="0"/>
      <w:marRight w:val="0"/>
      <w:marTop w:val="0"/>
      <w:marBottom w:val="0"/>
      <w:divBdr>
        <w:top w:val="none" w:sz="0" w:space="0" w:color="auto"/>
        <w:left w:val="none" w:sz="0" w:space="0" w:color="auto"/>
        <w:bottom w:val="none" w:sz="0" w:space="0" w:color="auto"/>
        <w:right w:val="none" w:sz="0" w:space="0" w:color="auto"/>
      </w:divBdr>
    </w:div>
    <w:div w:id="1720668906">
      <w:bodyDiv w:val="1"/>
      <w:marLeft w:val="0"/>
      <w:marRight w:val="0"/>
      <w:marTop w:val="0"/>
      <w:marBottom w:val="0"/>
      <w:divBdr>
        <w:top w:val="none" w:sz="0" w:space="0" w:color="auto"/>
        <w:left w:val="none" w:sz="0" w:space="0" w:color="auto"/>
        <w:bottom w:val="none" w:sz="0" w:space="0" w:color="auto"/>
        <w:right w:val="none" w:sz="0" w:space="0" w:color="auto"/>
      </w:divBdr>
    </w:div>
    <w:div w:id="1864434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Office_PowerPoint_Slide2.sldx"/><Relationship Id="rId34" Type="http://schemas.openxmlformats.org/officeDocument/2006/relationships/image" Target="media/image13.emf"/><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package" Target="embeddings/Microsoft_Office_PowerPoint_Slide4.sldx"/><Relationship Id="rId33" Type="http://schemas.openxmlformats.org/officeDocument/2006/relationships/package" Target="embeddings/Microsoft_Office_PowerPoint_Slide8.sldx"/><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emf"/><Relationship Id="rId29" Type="http://schemas.openxmlformats.org/officeDocument/2006/relationships/package" Target="embeddings/Microsoft_Office_PowerPoint_Slide6.sldx"/><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Office_PowerPoint_Slide10.sldx"/><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package" Target="embeddings/Microsoft_Office_PowerPoint_Slide3.sldx"/><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header" Target="header1.xml"/><Relationship Id="rId19" Type="http://schemas.openxmlformats.org/officeDocument/2006/relationships/package" Target="embeddings/Microsoft_Office_PowerPoint_Slide1.sldx"/><Relationship Id="rId31" Type="http://schemas.openxmlformats.org/officeDocument/2006/relationships/package" Target="embeddings/Microsoft_Office_PowerPoint_Slide7.sl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jpeg"/><Relationship Id="rId22" Type="http://schemas.openxmlformats.org/officeDocument/2006/relationships/image" Target="media/image7.emf"/><Relationship Id="rId27" Type="http://schemas.openxmlformats.org/officeDocument/2006/relationships/package" Target="embeddings/Microsoft_Office_PowerPoint_Slide5.sldx"/><Relationship Id="rId30" Type="http://schemas.openxmlformats.org/officeDocument/2006/relationships/image" Target="media/image11.emf"/><Relationship Id="rId35" Type="http://schemas.openxmlformats.org/officeDocument/2006/relationships/package" Target="embeddings/Microsoft_Office_PowerPoint_Slide9.sl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1033\OriginReport.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rigin">
  <a:themeElements>
    <a:clrScheme name="Origin">
      <a:dk1>
        <a:sysClr val="windowText" lastClr="000000"/>
      </a:dk1>
      <a:lt1>
        <a:sysClr val="window" lastClr="FFFFFF"/>
      </a:lt1>
      <a:dk2>
        <a:srgbClr val="464653"/>
      </a:dk2>
      <a:lt2>
        <a:srgbClr val="DDE9EC"/>
      </a:lt2>
      <a:accent1>
        <a:srgbClr val="727CA3"/>
      </a:accent1>
      <a:accent2>
        <a:srgbClr val="9FB8CD"/>
      </a:accent2>
      <a:accent3>
        <a:srgbClr val="D2DA7A"/>
      </a:accent3>
      <a:accent4>
        <a:srgbClr val="FADA7A"/>
      </a:accent4>
      <a:accent5>
        <a:srgbClr val="B88472"/>
      </a:accent5>
      <a:accent6>
        <a:srgbClr val="8E736A"/>
      </a:accent6>
      <a:hlink>
        <a:srgbClr val="B292CA"/>
      </a:hlink>
      <a:folHlink>
        <a:srgbClr val="6B5680"/>
      </a:folHlink>
    </a:clrScheme>
    <a:fontScheme name="Origin">
      <a:majorFont>
        <a:latin typeface="Bookman Old Style"/>
        <a:ea typeface=""/>
        <a:cs typeface=""/>
        <a:font script="Grek" typeface="Cambria"/>
        <a:font script="Cyrl" typeface="Cambria"/>
        <a:font script="Jpan" typeface="HG明朝E"/>
        <a:font script="Hang" typeface="돋움"/>
        <a:font script="Hans" typeface="宋体"/>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Gill Sans MT"/>
        <a:ea typeface=""/>
        <a:cs typeface=""/>
        <a:font script="Grek" typeface="Calibri"/>
        <a:font script="Cyrl" typeface="Calibri"/>
        <a:font script="Jpan" typeface="ＭＳ Ｐゴシック"/>
        <a:font script="Hang" typeface="맑은 고딕"/>
        <a:font script="Hans" typeface="华文新魏"/>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rigin">
      <a:fillStyleLst>
        <a:solidFill>
          <a:schemeClr val="phClr"/>
        </a:solidFill>
        <a:gradFill rotWithShape="1">
          <a:gsLst>
            <a:gs pos="0">
              <a:schemeClr val="phClr">
                <a:tint val="45000"/>
                <a:satMod val="200000"/>
              </a:schemeClr>
            </a:gs>
            <a:gs pos="30000">
              <a:schemeClr val="phClr">
                <a:tint val="61000"/>
                <a:satMod val="200000"/>
              </a:schemeClr>
            </a:gs>
            <a:gs pos="45000">
              <a:schemeClr val="phClr">
                <a:tint val="66000"/>
                <a:satMod val="200000"/>
              </a:schemeClr>
            </a:gs>
            <a:gs pos="55000">
              <a:schemeClr val="phClr">
                <a:tint val="66000"/>
                <a:satMod val="200000"/>
              </a:schemeClr>
            </a:gs>
            <a:gs pos="73000">
              <a:schemeClr val="phClr">
                <a:tint val="61000"/>
                <a:satMod val="200000"/>
              </a:schemeClr>
            </a:gs>
            <a:gs pos="100000">
              <a:schemeClr val="phClr">
                <a:tint val="45000"/>
                <a:satMod val="200000"/>
              </a:schemeClr>
            </a:gs>
          </a:gsLst>
          <a:lin ang="950000" scaled="1"/>
        </a:gradFill>
        <a:gradFill rotWithShape="1">
          <a:gsLst>
            <a:gs pos="0">
              <a:schemeClr val="phClr">
                <a:shade val="63000"/>
              </a:schemeClr>
            </a:gs>
            <a:gs pos="30000">
              <a:schemeClr val="phClr">
                <a:shade val="90000"/>
                <a:satMod val="110000"/>
              </a:schemeClr>
            </a:gs>
            <a:gs pos="45000">
              <a:schemeClr val="phClr">
                <a:shade val="100000"/>
                <a:satMod val="118000"/>
              </a:schemeClr>
            </a:gs>
            <a:gs pos="55000">
              <a:schemeClr val="phClr">
                <a:shade val="100000"/>
                <a:satMod val="118000"/>
              </a:schemeClr>
            </a:gs>
            <a:gs pos="73000">
              <a:schemeClr val="phClr">
                <a:shade val="90000"/>
                <a:satMod val="110000"/>
              </a:schemeClr>
            </a:gs>
            <a:gs pos="100000">
              <a:schemeClr val="phClr">
                <a:shade val="63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3000" dir="5400000" rotWithShape="0">
              <a:srgbClr val="000000">
                <a:alpha val="40000"/>
              </a:srgbClr>
            </a:outerShdw>
          </a:effectLst>
          <a:scene3d>
            <a:camera prst="orthographicFront" fov="0">
              <a:rot lat="0" lon="0" rev="0"/>
            </a:camera>
            <a:lightRig rig="balanced" dir="t">
              <a:rot lat="0" lon="0" rev="0"/>
            </a:lightRig>
          </a:scene3d>
          <a:sp3d prstMaterial="matte">
            <a:bevelT w="0" h="0"/>
            <a:contourClr>
              <a:schemeClr val="phClr">
                <a:tint val="100000"/>
                <a:shade val="100000"/>
                <a:hueMod val="100000"/>
                <a:satMod val="100000"/>
              </a:schemeClr>
            </a:contourClr>
          </a:sp3d>
        </a:effectStyle>
        <a:effectStyle>
          <a:effectLst>
            <a:outerShdw blurRad="50800" dist="25400" dir="5400000" rotWithShape="0">
              <a:srgbClr val="000000">
                <a:alpha val="50000"/>
              </a:srgbClr>
            </a:outerShdw>
          </a:effectLst>
          <a:scene3d>
            <a:camera prst="orthographicFront" fov="0">
              <a:rot lat="0" lon="0" rev="0"/>
            </a:camera>
            <a:lightRig rig="soft" dir="t">
              <a:rot lat="0" lon="0" rev="2700000"/>
            </a:lightRig>
          </a:scene3d>
          <a:sp3d prstMaterial="matte">
            <a:bevelT w="50800" h="50800"/>
            <a:contourClr>
              <a:schemeClr val="phClr"/>
            </a:contourClr>
          </a:sp3d>
        </a:effectStyle>
      </a:effectStyleLst>
      <a:bgFillStyleLst>
        <a:solidFill>
          <a:schemeClr val="phClr"/>
        </a:solidFill>
        <a:gradFill rotWithShape="1">
          <a:gsLst>
            <a:gs pos="0">
              <a:schemeClr val="phClr">
                <a:shade val="60000"/>
                <a:satMod val="300000"/>
              </a:schemeClr>
            </a:gs>
            <a:gs pos="30000">
              <a:schemeClr val="phClr">
                <a:shade val="80000"/>
                <a:satMod val="230000"/>
              </a:schemeClr>
            </a:gs>
            <a:gs pos="100000">
              <a:schemeClr val="phClr">
                <a:tint val="97000"/>
                <a:satMod val="220000"/>
              </a:schemeClr>
            </a:gs>
          </a:gsLst>
          <a:lin ang="16200000" scaled="1"/>
        </a:gradFill>
        <a:blipFill>
          <a:blip xmlns:r="http://schemas.openxmlformats.org/officeDocument/2006/relationships" r:embed="rId1">
            <a:duotone>
              <a:schemeClr val="phClr">
                <a:shade val="6000"/>
                <a:satMod val="120000"/>
              </a:schemeClr>
              <a:schemeClr val="phClr">
                <a:tint val="90000"/>
              </a:schemeClr>
            </a:duotone>
          </a:blip>
          <a:tile tx="0" ty="0" sx="35000" sy="40000" flip="x"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2008-10-17T00:00:00</PublishDate>
  <Abstract/>
  <CompanyAddress/>
  <CompanyPhone/>
  <CompanyFax/>
  <CompanyEmail/>
</CoverPageProperties>
</file>

<file path=customXml/item2.xml><?xml version="1.0" encoding="utf-8"?>
<tns:customPropertyEditors xmlns:tns="http://schemas.microsoft.com/office/2006/customDocumentInformationPanel">
  <tns:showOnOpen/>
  <tns:defaultPropertyEditorNamespace/>
</tns:customPropertyEditor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B7AC0EB-8D1A-4EA4-8723-1ECA00F8AF21}">
  <ds:schemaRefs>
    <ds:schemaRef ds:uri="http://schemas.microsoft.com/office/2006/customDocumentInformationPanel"/>
  </ds:schemaRefs>
</ds:datastoreItem>
</file>

<file path=customXml/itemProps3.xml><?xml version="1.0" encoding="utf-8"?>
<ds:datastoreItem xmlns:ds="http://schemas.openxmlformats.org/officeDocument/2006/customXml" ds:itemID="{65557D6D-8698-4641-A92D-8CABA0CB5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OriginReport.Dotx</Template>
  <TotalTime>2190</TotalTime>
  <Pages>16</Pages>
  <Words>4534</Words>
  <Characters>25845</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Online Car Pooling System</vt:lpstr>
    </vt:vector>
  </TitlesOfParts>
  <Company>GrabbaRide</Company>
  <LinksUpToDate>false</LinksUpToDate>
  <CharactersWithSpaces>30319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Online Car Pooling System</dc:title>
  <dc:subject>Software Development 3</dc:subject>
  <dc:creator>Adrian Macneil, Thomas Burge, Michelle Cho, Amy Palamountain, Nicholas Sarten, Thomas Satherley</dc:creator>
  <cp:lastModifiedBy>Michelle</cp:lastModifiedBy>
  <cp:revision>202</cp:revision>
  <cp:lastPrinted>2008-10-16T23:58:00Z</cp:lastPrinted>
  <dcterms:created xsi:type="dcterms:W3CDTF">2008-10-09T10:05:00Z</dcterms:created>
  <dcterms:modified xsi:type="dcterms:W3CDTF">2008-10-17T00:17:00Z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LCID">
    <vt:i4>1033</vt:i4>
  </property>
  <property fmtid="{D5CDD505-2E9C-101B-9397-08002B2CF9AE}" pid="3" name="_Version">
    <vt:lpwstr>0809</vt:lpwstr>
  </property>
</Properties>
</file>