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635" w:rsidRDefault="00880635" w:rsidP="00F62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tbl>
      <w:tblPr>
        <w:tblW w:w="9889" w:type="dxa"/>
        <w:tblLook w:val="00A0"/>
      </w:tblPr>
      <w:tblGrid>
        <w:gridCol w:w="6345"/>
        <w:gridCol w:w="3544"/>
      </w:tblGrid>
      <w:tr w:rsidR="00880635" w:rsidRPr="002A4A00" w:rsidTr="00567BD7">
        <w:tc>
          <w:tcPr>
            <w:tcW w:w="6345" w:type="dxa"/>
          </w:tcPr>
          <w:p w:rsidR="00880635" w:rsidRPr="00567BD7" w:rsidRDefault="00880635" w:rsidP="00567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lang w:val="uk-UA" w:eastAsia="uk-UA"/>
              </w:rPr>
            </w:pPr>
          </w:p>
        </w:tc>
        <w:tc>
          <w:tcPr>
            <w:tcW w:w="3544" w:type="dxa"/>
          </w:tcPr>
          <w:p w:rsidR="00880635" w:rsidRPr="00567BD7" w:rsidRDefault="00880635" w:rsidP="00567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szCs w:val="22"/>
                <w:lang w:val="uk-UA" w:eastAsia="uk-UA"/>
              </w:rPr>
            </w:pPr>
            <w:r w:rsidRPr="00567BD7">
              <w:rPr>
                <w:sz w:val="22"/>
                <w:szCs w:val="22"/>
                <w:lang w:val="uk-UA"/>
              </w:rPr>
              <w:t xml:space="preserve">Додаток до рішення № 642 ХХХІ сесії Новороздільської міської ради </w:t>
            </w:r>
            <w:r w:rsidRPr="00567BD7">
              <w:rPr>
                <w:sz w:val="22"/>
                <w:szCs w:val="22"/>
                <w:lang w:val="en-US"/>
              </w:rPr>
              <w:t>V</w:t>
            </w:r>
            <w:r w:rsidRPr="00567BD7">
              <w:rPr>
                <w:sz w:val="22"/>
                <w:szCs w:val="22"/>
                <w:lang w:val="uk-UA"/>
              </w:rPr>
              <w:t>ІІ демократичного скликання від 06.03.2018 року</w:t>
            </w:r>
          </w:p>
        </w:tc>
      </w:tr>
    </w:tbl>
    <w:p w:rsidR="00880635" w:rsidRDefault="00880635" w:rsidP="00F62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880635" w:rsidRDefault="00880635" w:rsidP="005C1FB3">
      <w:pPr>
        <w:ind w:firstLine="709"/>
        <w:jc w:val="center"/>
        <w:outlineLvl w:val="1"/>
        <w:rPr>
          <w:b/>
          <w:bCs/>
          <w:lang w:val="uk-UA"/>
        </w:rPr>
      </w:pPr>
      <w:r>
        <w:rPr>
          <w:b/>
          <w:bCs/>
        </w:rPr>
        <w:t>СТАТУТ</w:t>
      </w:r>
      <w:r>
        <w:rPr>
          <w:b/>
          <w:bCs/>
          <w:lang w:val="uk-UA"/>
        </w:rPr>
        <w:t xml:space="preserve"> </w:t>
      </w:r>
    </w:p>
    <w:p w:rsidR="00880635" w:rsidRDefault="00880635" w:rsidP="005C1FB3">
      <w:pPr>
        <w:ind w:firstLine="709"/>
        <w:jc w:val="center"/>
        <w:outlineLvl w:val="1"/>
        <w:rPr>
          <w:b/>
          <w:bCs/>
          <w:lang w:val="uk-UA"/>
        </w:rPr>
      </w:pPr>
      <w:r w:rsidRPr="00E4134F">
        <w:rPr>
          <w:b/>
          <w:bCs/>
          <w:lang w:val="uk-UA"/>
        </w:rPr>
        <w:t xml:space="preserve">НОВОРОЗДІЛЬСЬКОГО </w:t>
      </w:r>
      <w:r w:rsidRPr="00E4134F">
        <w:rPr>
          <w:b/>
          <w:bCs/>
        </w:rPr>
        <w:t>ДОШКІЛЬН</w:t>
      </w:r>
      <w:r w:rsidRPr="00E4134F">
        <w:rPr>
          <w:b/>
          <w:bCs/>
          <w:lang w:val="uk-UA"/>
        </w:rPr>
        <w:t>ОГО</w:t>
      </w:r>
      <w:r w:rsidRPr="00E4134F">
        <w:rPr>
          <w:b/>
          <w:bCs/>
        </w:rPr>
        <w:t xml:space="preserve"> </w:t>
      </w:r>
    </w:p>
    <w:p w:rsidR="00880635" w:rsidRDefault="00880635" w:rsidP="005C1FB3">
      <w:pPr>
        <w:ind w:firstLine="709"/>
        <w:jc w:val="center"/>
        <w:outlineLvl w:val="1"/>
        <w:rPr>
          <w:b/>
          <w:bCs/>
          <w:lang w:val="uk-UA"/>
        </w:rPr>
      </w:pPr>
      <w:r w:rsidRPr="00E4134F">
        <w:rPr>
          <w:b/>
          <w:bCs/>
        </w:rPr>
        <w:t>НАВЧАЛЬН</w:t>
      </w:r>
      <w:r w:rsidRPr="00E4134F">
        <w:rPr>
          <w:b/>
          <w:bCs/>
          <w:lang w:val="uk-UA"/>
        </w:rPr>
        <w:t>ОГО</w:t>
      </w:r>
      <w:r w:rsidRPr="00E4134F">
        <w:rPr>
          <w:b/>
          <w:bCs/>
        </w:rPr>
        <w:t xml:space="preserve"> ЗАКЛАД</w:t>
      </w:r>
      <w:r w:rsidRPr="00E4134F">
        <w:rPr>
          <w:b/>
          <w:bCs/>
          <w:lang w:val="uk-UA"/>
        </w:rPr>
        <w:t>У</w:t>
      </w:r>
      <w:r>
        <w:rPr>
          <w:b/>
          <w:bCs/>
          <w:lang w:val="uk-UA"/>
        </w:rPr>
        <w:t xml:space="preserve"> </w:t>
      </w:r>
      <w:r w:rsidRPr="00E4134F">
        <w:rPr>
          <w:b/>
          <w:bCs/>
          <w:lang w:val="uk-UA"/>
        </w:rPr>
        <w:t>«</w:t>
      </w:r>
      <w:r>
        <w:rPr>
          <w:b/>
          <w:bCs/>
          <w:lang w:val="uk-UA"/>
        </w:rPr>
        <w:t>МАЛЯТКО</w:t>
      </w:r>
      <w:r w:rsidRPr="00E4134F">
        <w:rPr>
          <w:b/>
          <w:bCs/>
          <w:lang w:val="uk-UA"/>
        </w:rPr>
        <w:t>»</w:t>
      </w:r>
      <w:r>
        <w:rPr>
          <w:b/>
          <w:bCs/>
          <w:lang w:val="uk-UA"/>
        </w:rPr>
        <w:t xml:space="preserve"> </w:t>
      </w:r>
    </w:p>
    <w:p w:rsidR="00880635" w:rsidRDefault="00880635" w:rsidP="005C1FB3">
      <w:pPr>
        <w:ind w:firstLine="709"/>
        <w:jc w:val="center"/>
        <w:outlineLvl w:val="1"/>
        <w:rPr>
          <w:b/>
          <w:bCs/>
          <w:lang w:val="uk-UA"/>
        </w:rPr>
      </w:pPr>
      <w:r w:rsidRPr="00E4134F">
        <w:rPr>
          <w:b/>
          <w:bCs/>
          <w:lang w:val="uk-UA"/>
        </w:rPr>
        <w:t>НОВОРОЗДІЛЬ</w:t>
      </w:r>
      <w:r w:rsidRPr="00952827">
        <w:rPr>
          <w:b/>
          <w:bCs/>
          <w:lang w:val="uk-UA"/>
        </w:rPr>
        <w:t>СЬКОЇ МІСЬКОЇ РАДИ</w:t>
      </w:r>
      <w:r>
        <w:rPr>
          <w:b/>
          <w:bCs/>
          <w:lang w:val="uk-UA"/>
        </w:rPr>
        <w:t xml:space="preserve"> </w:t>
      </w:r>
    </w:p>
    <w:p w:rsidR="00880635" w:rsidRDefault="00880635" w:rsidP="005C1FB3">
      <w:pPr>
        <w:ind w:firstLine="709"/>
        <w:jc w:val="center"/>
        <w:outlineLvl w:val="1"/>
        <w:rPr>
          <w:b/>
          <w:bCs/>
          <w:lang w:val="uk-UA"/>
        </w:rPr>
      </w:pPr>
      <w:r>
        <w:rPr>
          <w:b/>
          <w:bCs/>
          <w:lang w:val="uk-UA"/>
        </w:rPr>
        <w:t xml:space="preserve">ЛЬВІВСЬКОЇ ОБЛАСТІ  </w:t>
      </w:r>
      <w:r w:rsidRPr="00952827">
        <w:rPr>
          <w:b/>
          <w:bCs/>
          <w:lang w:val="uk-UA"/>
        </w:rPr>
        <w:t>(ЯСЛА-САДОК)</w:t>
      </w:r>
      <w:r>
        <w:rPr>
          <w:b/>
          <w:bCs/>
          <w:lang w:val="uk-UA"/>
        </w:rPr>
        <w:t xml:space="preserve"> </w:t>
      </w:r>
    </w:p>
    <w:p w:rsidR="00880635" w:rsidRDefault="00880635" w:rsidP="005C1FB3">
      <w:pPr>
        <w:ind w:firstLine="709"/>
        <w:jc w:val="center"/>
        <w:outlineLvl w:val="1"/>
        <w:rPr>
          <w:b/>
          <w:bCs/>
          <w:lang w:val="uk-UA"/>
        </w:rPr>
      </w:pPr>
      <w:r w:rsidRPr="00952827">
        <w:rPr>
          <w:b/>
          <w:bCs/>
          <w:lang w:val="uk-UA"/>
        </w:rPr>
        <w:t>(НОВА РЕДАКЦІЯ)</w:t>
      </w:r>
      <w:r w:rsidRPr="00952827">
        <w:rPr>
          <w:b/>
          <w:bCs/>
          <w:lang w:val="uk-UA"/>
        </w:rPr>
        <w:br/>
      </w:r>
    </w:p>
    <w:p w:rsidR="00880635" w:rsidRDefault="00880635" w:rsidP="00292E9E">
      <w:pPr>
        <w:ind w:firstLine="709"/>
        <w:jc w:val="center"/>
        <w:rPr>
          <w:b/>
          <w:lang w:val="uk-UA"/>
        </w:rPr>
      </w:pPr>
    </w:p>
    <w:p w:rsidR="00880635" w:rsidRPr="001B02DB" w:rsidRDefault="00880635" w:rsidP="00292E9E">
      <w:pPr>
        <w:ind w:firstLine="709"/>
        <w:jc w:val="center"/>
        <w:rPr>
          <w:b/>
          <w:lang w:val="uk-UA"/>
        </w:rPr>
      </w:pPr>
      <w:r w:rsidRPr="001B02DB">
        <w:rPr>
          <w:b/>
          <w:lang w:val="uk-UA"/>
        </w:rPr>
        <w:t>1.</w:t>
      </w:r>
      <w:r>
        <w:rPr>
          <w:b/>
          <w:lang w:val="uk-UA"/>
        </w:rPr>
        <w:t xml:space="preserve"> </w:t>
      </w:r>
      <w:r w:rsidRPr="001B02DB">
        <w:rPr>
          <w:b/>
          <w:lang w:val="uk-UA"/>
        </w:rPr>
        <w:t>ЗАГАЛЬНІ  ПОЛОЖЕННЯ</w:t>
      </w:r>
    </w:p>
    <w:p w:rsidR="00880635" w:rsidRPr="001B02DB" w:rsidRDefault="00880635" w:rsidP="00292E9E">
      <w:pPr>
        <w:ind w:firstLine="709"/>
        <w:jc w:val="both"/>
        <w:rPr>
          <w:color w:val="000000"/>
          <w:lang w:val="uk-UA" w:eastAsia="uk-UA"/>
        </w:rPr>
      </w:pPr>
      <w:r w:rsidRPr="001B02DB">
        <w:rPr>
          <w:lang w:val="uk-UA"/>
        </w:rPr>
        <w:t>1.1. Новороздільський дошкільний навчальний заклад «Малятко» Новороздільської міської ради Львівської області (ясла-садок), далі – дошкільний заклад, заснований  Новороздільською міською радою (надалі – Засновник) на комунальній власності територіальної громади міста Новий Розділ, підпорядковується та підзвітний відділу освіти  Новороздільської міської ради (надалі – відділ освіти),</w:t>
      </w:r>
      <w:r w:rsidRPr="001B02DB">
        <w:rPr>
          <w:color w:val="000000"/>
          <w:lang w:val="uk-UA" w:eastAsia="uk-UA"/>
        </w:rPr>
        <w:t xml:space="preserve"> підконтрольний Виконавчому комітету Новороздільської міської ради та Новороздільській міській раді.</w:t>
      </w:r>
    </w:p>
    <w:p w:rsidR="00880635" w:rsidRPr="001B02DB" w:rsidRDefault="00880635" w:rsidP="00292E9E">
      <w:pPr>
        <w:ind w:firstLine="709"/>
        <w:jc w:val="both"/>
        <w:rPr>
          <w:lang w:val="uk-UA"/>
        </w:rPr>
      </w:pPr>
      <w:r w:rsidRPr="001B02DB">
        <w:rPr>
          <w:lang w:val="uk-UA"/>
        </w:rPr>
        <w:t>1.2. Засновником дошкільного закладу є Новороздільська міська рада. Засновник або уповноважений нею орган здійснює фінансування дошкільного закладу, його матеріально-технічне забезпечення, надає необхідні будівлі з обладнанням і матеріалами, організовує будівництво і</w:t>
      </w:r>
      <w:r>
        <w:rPr>
          <w:lang w:val="uk-UA"/>
        </w:rPr>
        <w:t xml:space="preserve"> </w:t>
      </w:r>
      <w:r w:rsidRPr="001B02DB">
        <w:rPr>
          <w:lang w:val="uk-UA"/>
        </w:rPr>
        <w:t xml:space="preserve">ремонт приміщень, їх господарське обслуговування, харчування та медичне обслуговування дітей. </w:t>
      </w:r>
    </w:p>
    <w:p w:rsidR="00880635" w:rsidRPr="001B02DB" w:rsidRDefault="00880635" w:rsidP="00292E9E">
      <w:pPr>
        <w:ind w:firstLine="709"/>
        <w:jc w:val="both"/>
        <w:rPr>
          <w:lang w:val="uk-UA"/>
        </w:rPr>
      </w:pPr>
      <w:r w:rsidRPr="001B02DB">
        <w:rPr>
          <w:lang w:val="uk-UA"/>
        </w:rPr>
        <w:t>1.3. Дошкільний заклад у своїй діяльності керується Конституцією України,</w:t>
      </w:r>
      <w:r>
        <w:rPr>
          <w:lang w:val="uk-UA"/>
        </w:rPr>
        <w:t xml:space="preserve"> </w:t>
      </w:r>
      <w:r w:rsidRPr="001B02DB">
        <w:rPr>
          <w:lang w:val="uk-UA"/>
        </w:rPr>
        <w:t>Законами України «Про освіту», «Про дошкільну освіту»,</w:t>
      </w:r>
      <w:r>
        <w:rPr>
          <w:lang w:val="uk-UA"/>
        </w:rPr>
        <w:t xml:space="preserve"> </w:t>
      </w:r>
      <w:r w:rsidRPr="001B02DB">
        <w:rPr>
          <w:lang w:val="uk-UA"/>
        </w:rPr>
        <w:t>Положенням про дошкільний навчальний</w:t>
      </w:r>
      <w:r w:rsidRPr="001B02DB">
        <w:t xml:space="preserve"> заклад </w:t>
      </w:r>
      <w:r w:rsidRPr="001B02DB">
        <w:rPr>
          <w:lang w:val="uk-UA"/>
        </w:rPr>
        <w:t xml:space="preserve">України </w:t>
      </w:r>
      <w:r w:rsidRPr="001B02DB">
        <w:t>(</w:t>
      </w:r>
      <w:r w:rsidRPr="001B02DB">
        <w:rPr>
          <w:lang w:val="uk-UA"/>
        </w:rPr>
        <w:t>далі – Положення</w:t>
      </w:r>
      <w:r w:rsidRPr="001B02DB">
        <w:t>)</w:t>
      </w:r>
      <w:r w:rsidRPr="001B02DB">
        <w:rPr>
          <w:lang w:val="uk-UA"/>
        </w:rPr>
        <w:t>, затвердженим Постановою Кабінету Міністрів України від 12 березня 2003 року №305, рішеннями Новороздільської міської ради,</w:t>
      </w:r>
      <w:r>
        <w:rPr>
          <w:lang w:val="uk-UA"/>
        </w:rPr>
        <w:t xml:space="preserve"> </w:t>
      </w:r>
      <w:r w:rsidRPr="001B02DB">
        <w:rPr>
          <w:lang w:val="uk-UA"/>
        </w:rPr>
        <w:t>виконавчого комітету, розпорядженнями</w:t>
      </w:r>
      <w:r>
        <w:rPr>
          <w:lang w:val="uk-UA"/>
        </w:rPr>
        <w:t xml:space="preserve"> </w:t>
      </w:r>
      <w:r w:rsidRPr="001B02DB">
        <w:rPr>
          <w:lang w:val="uk-UA"/>
        </w:rPr>
        <w:t>міського голови, іншими нормативно-правовими актами та цим Статутом.</w:t>
      </w:r>
    </w:p>
    <w:p w:rsidR="00880635" w:rsidRPr="001B02DB" w:rsidRDefault="00880635" w:rsidP="00292E9E">
      <w:pPr>
        <w:ind w:firstLine="709"/>
        <w:jc w:val="both"/>
        <w:rPr>
          <w:lang w:val="uk-UA"/>
        </w:rPr>
      </w:pPr>
      <w:r w:rsidRPr="001B02DB">
        <w:rPr>
          <w:lang w:val="uk-UA"/>
        </w:rPr>
        <w:t>1.4. Дошкільний заклад є юридичною особою, має Статут, печатку із своїм найменуванням, штамп, а також реєстраційний рахунок в органах Державного казначейства.</w:t>
      </w:r>
    </w:p>
    <w:p w:rsidR="00880635" w:rsidRPr="001B02DB" w:rsidRDefault="00880635" w:rsidP="00292E9E">
      <w:pPr>
        <w:ind w:firstLine="709"/>
        <w:jc w:val="both"/>
        <w:outlineLvl w:val="0"/>
        <w:rPr>
          <w:bCs/>
          <w:kern w:val="36"/>
          <w:lang w:val="uk-UA"/>
        </w:rPr>
      </w:pPr>
      <w:r w:rsidRPr="001B02DB">
        <w:rPr>
          <w:lang w:val="uk-UA"/>
        </w:rPr>
        <w:t xml:space="preserve">1.5. </w:t>
      </w:r>
      <w:r w:rsidRPr="001B02DB">
        <w:rPr>
          <w:bCs/>
          <w:kern w:val="36"/>
          <w:lang w:val="uk-UA"/>
        </w:rPr>
        <w:t xml:space="preserve">Юридична адреса дошкільного закладу: </w:t>
      </w:r>
    </w:p>
    <w:p w:rsidR="00880635" w:rsidRPr="001B02DB" w:rsidRDefault="00880635" w:rsidP="00292E9E">
      <w:pPr>
        <w:ind w:firstLine="709"/>
        <w:jc w:val="both"/>
        <w:outlineLvl w:val="0"/>
        <w:rPr>
          <w:bCs/>
          <w:kern w:val="36"/>
          <w:lang w:val="uk-UA"/>
        </w:rPr>
      </w:pPr>
      <w:r w:rsidRPr="001B02DB">
        <w:rPr>
          <w:bCs/>
          <w:kern w:val="36"/>
          <w:lang w:val="uk-UA"/>
        </w:rPr>
        <w:t>81652, Львівська область, місто Новий Розділ, пр. Шевченка, 32-В.</w:t>
      </w:r>
    </w:p>
    <w:p w:rsidR="00880635" w:rsidRPr="00292E9E" w:rsidRDefault="00880635" w:rsidP="00292E9E">
      <w:pPr>
        <w:ind w:firstLine="709"/>
        <w:jc w:val="both"/>
        <w:rPr>
          <w:b/>
          <w:lang w:val="uk-UA"/>
        </w:rPr>
      </w:pPr>
      <w:r w:rsidRPr="001B02DB">
        <w:rPr>
          <w:bCs/>
          <w:kern w:val="36"/>
          <w:lang w:val="uk-UA"/>
        </w:rPr>
        <w:t xml:space="preserve">1.6. </w:t>
      </w:r>
      <w:r w:rsidRPr="001B02DB">
        <w:rPr>
          <w:lang w:val="uk-UA"/>
        </w:rPr>
        <w:t xml:space="preserve">Повна назва: </w:t>
      </w:r>
      <w:r w:rsidRPr="00292E9E">
        <w:rPr>
          <w:b/>
          <w:lang w:val="uk-UA"/>
        </w:rPr>
        <w:t>Новороздільський дошкільний навчальний заклад «Малятко» Новороздільської міської ради Львівської області (ясла-садок).</w:t>
      </w:r>
    </w:p>
    <w:p w:rsidR="00880635" w:rsidRPr="001B02DB" w:rsidRDefault="00880635" w:rsidP="00292E9E">
      <w:pPr>
        <w:ind w:firstLine="709"/>
        <w:jc w:val="both"/>
        <w:rPr>
          <w:lang w:val="uk-UA"/>
        </w:rPr>
      </w:pPr>
      <w:r w:rsidRPr="001B02DB">
        <w:rPr>
          <w:bCs/>
          <w:kern w:val="36"/>
          <w:lang w:val="uk-UA"/>
        </w:rPr>
        <w:t xml:space="preserve">1.7. </w:t>
      </w:r>
      <w:r w:rsidRPr="001B02DB">
        <w:rPr>
          <w:lang w:val="uk-UA"/>
        </w:rPr>
        <w:t>Головною метою дошкільного закладу є забезпечення реалізації права громадян на здобуття дошкільної освіти, задоволення потреб громадян у нагляді, догляді та оздоровлення дітей, створення умов для їх фізичного, розумового і духовного розвитку.</w:t>
      </w:r>
    </w:p>
    <w:p w:rsidR="00880635" w:rsidRPr="001B02DB" w:rsidRDefault="00880635" w:rsidP="00292E9E">
      <w:pPr>
        <w:ind w:firstLine="709"/>
        <w:jc w:val="both"/>
        <w:rPr>
          <w:lang w:val="uk-UA"/>
        </w:rPr>
      </w:pPr>
      <w:r w:rsidRPr="001B02DB">
        <w:rPr>
          <w:lang w:val="uk-UA"/>
        </w:rPr>
        <w:t>1.8. Діяльність дошкільного закладу направлена на реалізацію основних завдань дошкільної освіти: збереження та зміцнення фізичного і психічного здоров’я дітей, формування їх особистості, розвиток творчих здібностей та нахилів, забезпечення соціальної адаптації та готовності продовжувати освіту.</w:t>
      </w:r>
    </w:p>
    <w:p w:rsidR="00880635" w:rsidRPr="001B02DB" w:rsidRDefault="00880635" w:rsidP="00292E9E">
      <w:pPr>
        <w:ind w:firstLine="709"/>
        <w:jc w:val="both"/>
        <w:rPr>
          <w:lang w:val="uk-UA"/>
        </w:rPr>
      </w:pPr>
      <w:r w:rsidRPr="001B02DB">
        <w:rPr>
          <w:lang w:val="uk-UA"/>
        </w:rPr>
        <w:t>1.9. Дошкільний заклад самостійно приймає рішення і здійснює діяльність у межах компетенції, передбаченої чинним законодавством, Положенням та даним Статутом.</w:t>
      </w:r>
    </w:p>
    <w:p w:rsidR="00880635" w:rsidRPr="001B02DB" w:rsidRDefault="00880635" w:rsidP="00292E9E">
      <w:pPr>
        <w:ind w:firstLine="709"/>
        <w:jc w:val="both"/>
        <w:rPr>
          <w:lang w:val="uk-UA"/>
        </w:rPr>
      </w:pPr>
      <w:r w:rsidRPr="001B02DB">
        <w:rPr>
          <w:lang w:val="uk-UA"/>
        </w:rPr>
        <w:t>1.10. Дошкільний заклад несе відповідальність перед Засновником,</w:t>
      </w:r>
      <w:r>
        <w:rPr>
          <w:lang w:val="uk-UA"/>
        </w:rPr>
        <w:t xml:space="preserve"> </w:t>
      </w:r>
      <w:r w:rsidRPr="001B02DB">
        <w:rPr>
          <w:lang w:val="uk-UA"/>
        </w:rPr>
        <w:t xml:space="preserve">суспільством і державою за: </w:t>
      </w:r>
    </w:p>
    <w:p w:rsidR="00880635" w:rsidRPr="001B02DB" w:rsidRDefault="00880635" w:rsidP="00292E9E">
      <w:pPr>
        <w:ind w:firstLine="709"/>
        <w:jc w:val="both"/>
        <w:rPr>
          <w:lang w:val="uk-UA"/>
        </w:rPr>
      </w:pPr>
      <w:r w:rsidRPr="001B02DB">
        <w:rPr>
          <w:lang w:val="uk-UA"/>
        </w:rPr>
        <w:t xml:space="preserve">- реалізацію головних завдань дошкільної освіти, визначених Законом України «Про дошкільну освіту»;                                                                                           </w:t>
      </w:r>
    </w:p>
    <w:p w:rsidR="00880635" w:rsidRPr="001B02DB" w:rsidRDefault="00880635" w:rsidP="00292E9E">
      <w:pPr>
        <w:ind w:firstLine="709"/>
        <w:jc w:val="both"/>
        <w:rPr>
          <w:lang w:val="uk-UA"/>
        </w:rPr>
      </w:pPr>
      <w:r w:rsidRPr="001B02DB">
        <w:rPr>
          <w:lang w:val="uk-UA"/>
        </w:rPr>
        <w:t xml:space="preserve">- забезпечення рівня дошкільної освіти у межах державних вимог до її змісту, рівня та обсягу;                                                                                                          </w:t>
      </w:r>
    </w:p>
    <w:p w:rsidR="00880635" w:rsidRPr="001B02DB" w:rsidRDefault="00880635" w:rsidP="00292E9E">
      <w:pPr>
        <w:ind w:firstLine="709"/>
        <w:jc w:val="both"/>
        <w:rPr>
          <w:lang w:val="uk-UA"/>
        </w:rPr>
      </w:pPr>
      <w:r w:rsidRPr="001B02DB">
        <w:rPr>
          <w:lang w:val="uk-UA"/>
        </w:rPr>
        <w:t>- дотримання фінансової дисципліни та збереження матеріально-технічної бази.</w:t>
      </w:r>
    </w:p>
    <w:p w:rsidR="00880635" w:rsidRPr="001B02DB" w:rsidRDefault="00880635" w:rsidP="00292E9E">
      <w:pPr>
        <w:ind w:firstLine="709"/>
        <w:jc w:val="both"/>
        <w:rPr>
          <w:lang w:val="uk-UA"/>
        </w:rPr>
      </w:pPr>
      <w:r w:rsidRPr="001B02DB">
        <w:t>1.1</w:t>
      </w:r>
      <w:r w:rsidRPr="001B02DB">
        <w:rPr>
          <w:lang w:val="uk-UA"/>
        </w:rPr>
        <w:t>1</w:t>
      </w:r>
      <w:r w:rsidRPr="001B02DB">
        <w:t>.</w:t>
      </w:r>
      <w:r>
        <w:rPr>
          <w:lang w:val="uk-UA"/>
        </w:rPr>
        <w:t xml:space="preserve"> </w:t>
      </w:r>
      <w:r w:rsidRPr="001B02DB">
        <w:rPr>
          <w:lang w:val="uk-UA"/>
        </w:rPr>
        <w:t>Взаємовідносини між дошкільним закладом, юридичними і фізичними</w:t>
      </w:r>
      <w:r w:rsidRPr="001B02DB">
        <w:t xml:space="preserve"> особами </w:t>
      </w:r>
      <w:r w:rsidRPr="001B02DB">
        <w:rPr>
          <w:lang w:val="uk-UA"/>
        </w:rPr>
        <w:t>визначаються угодами, що укладені між ними. Дошкільний заклад має право укладати угоди, набувати прав та нести  обов’язки, бути позивачем та відповідачем у суді</w:t>
      </w:r>
      <w:r w:rsidRPr="001B02DB">
        <w:t>.</w:t>
      </w:r>
    </w:p>
    <w:p w:rsidR="00880635" w:rsidRPr="001B02DB" w:rsidRDefault="00880635" w:rsidP="00292E9E">
      <w:pPr>
        <w:ind w:firstLine="709"/>
        <w:jc w:val="center"/>
        <w:rPr>
          <w:b/>
          <w:lang w:val="uk-UA"/>
        </w:rPr>
      </w:pPr>
      <w:r w:rsidRPr="001B02DB">
        <w:rPr>
          <w:b/>
          <w:lang w:val="uk-UA"/>
        </w:rPr>
        <w:t>2. КОМПЛЕКТУВАННЯ ДОШКІЛЬНОГО  ЗАКЛАДУ</w:t>
      </w:r>
    </w:p>
    <w:p w:rsidR="00880635" w:rsidRPr="001B02DB" w:rsidRDefault="00880635" w:rsidP="00292E9E">
      <w:pPr>
        <w:ind w:firstLine="709"/>
        <w:jc w:val="both"/>
        <w:rPr>
          <w:lang w:val="uk-UA"/>
        </w:rPr>
      </w:pPr>
      <w:r w:rsidRPr="001B02DB">
        <w:rPr>
          <w:lang w:val="uk-UA"/>
        </w:rPr>
        <w:t>2.1. Кількість місць в дошкільному закладі встановлюється виконавчим комітетом Новороздільської міської ради, спираючись на санітарно-гігієнічні нормативи.</w:t>
      </w:r>
    </w:p>
    <w:p w:rsidR="00880635" w:rsidRPr="001B02DB" w:rsidRDefault="00880635" w:rsidP="00292E9E">
      <w:pPr>
        <w:ind w:firstLine="709"/>
        <w:jc w:val="both"/>
        <w:rPr>
          <w:lang w:val="uk-UA"/>
        </w:rPr>
      </w:pPr>
      <w:r w:rsidRPr="001B02DB">
        <w:rPr>
          <w:lang w:val="uk-UA"/>
        </w:rPr>
        <w:t xml:space="preserve">2.2. Прийом дітей до дошкільного навчального закладу здійснюється керівником протягом календарного року на підставі: </w:t>
      </w:r>
    </w:p>
    <w:p w:rsidR="00880635" w:rsidRPr="001B02DB" w:rsidRDefault="00880635" w:rsidP="00292E9E">
      <w:pPr>
        <w:ind w:firstLine="709"/>
        <w:jc w:val="both"/>
        <w:rPr>
          <w:lang w:val="uk-UA"/>
        </w:rPr>
      </w:pPr>
      <w:r w:rsidRPr="001B02DB">
        <w:rPr>
          <w:lang w:val="uk-UA"/>
        </w:rPr>
        <w:t xml:space="preserve">- заяви батьків або осіб, які їх замінюють;                                                                                           - медичної довідки про стан здоров’я дитини;                                                                                        - довідки дільничного лікаря про епідеміологічне оточення;                                                             - свідоцтва про народження. </w:t>
      </w:r>
    </w:p>
    <w:p w:rsidR="00880635" w:rsidRPr="001B02DB" w:rsidRDefault="00880635" w:rsidP="00292E9E">
      <w:pPr>
        <w:ind w:firstLine="709"/>
        <w:jc w:val="both"/>
        <w:rPr>
          <w:lang w:val="uk-UA"/>
        </w:rPr>
      </w:pPr>
      <w:r w:rsidRPr="001B02DB">
        <w:rPr>
          <w:lang w:val="uk-UA"/>
        </w:rPr>
        <w:t>Під час прийому дитини до дошкільного навчального закладу, керівник зобов’язаний ознайомити батьків або осіб, що їх замінюють, із Статутом дошкільного закладу, іншими документами, що регламентують його діяльність.</w:t>
      </w:r>
    </w:p>
    <w:p w:rsidR="00880635" w:rsidRPr="001B02DB" w:rsidRDefault="00880635" w:rsidP="00292E9E">
      <w:pPr>
        <w:ind w:firstLine="709"/>
        <w:jc w:val="both"/>
        <w:rPr>
          <w:lang w:val="uk-UA"/>
        </w:rPr>
      </w:pPr>
      <w:r w:rsidRPr="001B02DB">
        <w:rPr>
          <w:lang w:val="uk-UA"/>
        </w:rPr>
        <w:t>2.3. Групи комплектуються за віковими (одновікові та різновікові) ознаками.</w:t>
      </w:r>
    </w:p>
    <w:p w:rsidR="00880635" w:rsidRPr="001B02DB" w:rsidRDefault="00880635" w:rsidP="00292E9E">
      <w:pPr>
        <w:ind w:firstLine="709"/>
        <w:jc w:val="both"/>
        <w:rPr>
          <w:lang w:val="uk-UA"/>
        </w:rPr>
      </w:pPr>
      <w:r w:rsidRPr="001B02DB">
        <w:rPr>
          <w:lang w:val="uk-UA"/>
        </w:rPr>
        <w:t xml:space="preserve">2.4. У дошкільному закладі функціонують групи загального розвитку. У разі потреби виконавчим комітетом Новороздільської міської ради можуть створюватися групи спеціальні, санаторні, соціально – педагогічного патронату, групи з короткотривалим перебуванням дітей. </w:t>
      </w:r>
    </w:p>
    <w:p w:rsidR="00880635" w:rsidRPr="001B02DB" w:rsidRDefault="00880635" w:rsidP="00292E9E">
      <w:pPr>
        <w:ind w:firstLine="709"/>
        <w:jc w:val="both"/>
        <w:rPr>
          <w:lang w:val="uk-UA"/>
        </w:rPr>
      </w:pPr>
      <w:r w:rsidRPr="001B02DB">
        <w:rPr>
          <w:lang w:val="uk-UA"/>
        </w:rPr>
        <w:t>2.5. Дошкільний заклад має групи з денним режимом перебування дітей.</w:t>
      </w:r>
    </w:p>
    <w:p w:rsidR="00880635" w:rsidRPr="001B02DB" w:rsidRDefault="00880635" w:rsidP="00292E9E">
      <w:pPr>
        <w:ind w:firstLine="709"/>
        <w:jc w:val="both"/>
        <w:rPr>
          <w:lang w:val="uk-UA"/>
        </w:rPr>
      </w:pPr>
      <w:r w:rsidRPr="001B02DB">
        <w:rPr>
          <w:lang w:val="uk-UA"/>
        </w:rPr>
        <w:t xml:space="preserve">2.6. Наповнюваність груп дітьми визначається нормативними документами Міністерства освіти, санітарно – гігієнічними нормами і правилами утримання дітей у дошкільних навчальних закладах з урахуванням побажань батьків або осіб, які їх замінюють.                                                                               </w:t>
      </w:r>
    </w:p>
    <w:p w:rsidR="00880635" w:rsidRPr="001B02DB" w:rsidRDefault="00880635" w:rsidP="00292E9E">
      <w:pPr>
        <w:ind w:firstLine="709"/>
        <w:jc w:val="both"/>
        <w:rPr>
          <w:lang w:val="uk-UA"/>
        </w:rPr>
      </w:pPr>
      <w:r w:rsidRPr="001B02DB">
        <w:rPr>
          <w:lang w:val="uk-UA"/>
        </w:rPr>
        <w:t>Засновник може встановлювати меншу від нормативів наповнюваність груп дітьми у дошкільному навчальному закладі.</w:t>
      </w:r>
    </w:p>
    <w:p w:rsidR="00880635" w:rsidRPr="001B02DB" w:rsidRDefault="00880635" w:rsidP="00292E9E">
      <w:pPr>
        <w:ind w:firstLine="709"/>
        <w:jc w:val="both"/>
        <w:rPr>
          <w:lang w:val="uk-UA"/>
        </w:rPr>
      </w:pPr>
      <w:r w:rsidRPr="001B02DB">
        <w:rPr>
          <w:lang w:val="uk-UA"/>
        </w:rPr>
        <w:t>2.7. За дитиною зберігається місце у дошкільному закладі у разі її хвороби, карантину, санаторного лікування, хвороби матері, на час відпустки батьків або</w:t>
      </w:r>
      <w:r>
        <w:rPr>
          <w:lang w:val="uk-UA"/>
        </w:rPr>
        <w:t xml:space="preserve"> </w:t>
      </w:r>
      <w:r w:rsidRPr="001B02DB">
        <w:rPr>
          <w:lang w:val="uk-UA"/>
        </w:rPr>
        <w:t>осіб, які їх замінюють, а також у літній оздоровчий період (75 днів).</w:t>
      </w:r>
    </w:p>
    <w:p w:rsidR="00880635" w:rsidRPr="001B02DB" w:rsidRDefault="00880635" w:rsidP="00292E9E">
      <w:pPr>
        <w:ind w:firstLine="709"/>
        <w:jc w:val="both"/>
        <w:rPr>
          <w:lang w:val="uk-UA"/>
        </w:rPr>
      </w:pPr>
      <w:r w:rsidRPr="001B02DB">
        <w:rPr>
          <w:lang w:val="uk-UA"/>
        </w:rPr>
        <w:t xml:space="preserve">2.8. Відрахування дітей із дошкільного закладу може здійснюватися:  </w:t>
      </w:r>
    </w:p>
    <w:p w:rsidR="00880635" w:rsidRPr="001B02DB" w:rsidRDefault="00880635" w:rsidP="00292E9E">
      <w:pPr>
        <w:ind w:firstLine="709"/>
        <w:jc w:val="both"/>
        <w:rPr>
          <w:lang w:val="uk-UA"/>
        </w:rPr>
      </w:pPr>
      <w:r w:rsidRPr="001B02DB">
        <w:rPr>
          <w:lang w:val="uk-UA"/>
        </w:rPr>
        <w:t xml:space="preserve">- за бажанням батьків, або осіб, які їх замінюють; </w:t>
      </w:r>
    </w:p>
    <w:p w:rsidR="00880635" w:rsidRPr="001B02DB" w:rsidRDefault="00880635" w:rsidP="00292E9E">
      <w:pPr>
        <w:ind w:firstLine="709"/>
        <w:jc w:val="both"/>
        <w:rPr>
          <w:lang w:val="uk-UA"/>
        </w:rPr>
      </w:pPr>
      <w:r w:rsidRPr="001B02DB">
        <w:rPr>
          <w:lang w:val="uk-UA"/>
        </w:rPr>
        <w:t>- на підставі медичного висновку про стан здоров'я дитини, що</w:t>
      </w:r>
      <w:r>
        <w:rPr>
          <w:lang w:val="uk-UA"/>
        </w:rPr>
        <w:t xml:space="preserve"> </w:t>
      </w:r>
      <w:r w:rsidRPr="001B02DB">
        <w:rPr>
          <w:lang w:val="uk-UA"/>
        </w:rPr>
        <w:t xml:space="preserve">виключає можливість її подальшого перебування в дошкільному закладі цього типу; </w:t>
      </w:r>
    </w:p>
    <w:p w:rsidR="00880635" w:rsidRPr="001B02DB" w:rsidRDefault="00880635" w:rsidP="00292E9E">
      <w:pPr>
        <w:ind w:firstLine="709"/>
        <w:jc w:val="both"/>
        <w:rPr>
          <w:lang w:val="uk-UA"/>
        </w:rPr>
      </w:pPr>
      <w:r w:rsidRPr="001B02DB">
        <w:rPr>
          <w:lang w:val="uk-UA"/>
        </w:rPr>
        <w:t xml:space="preserve">- у разі невідвідування дитиною дошкільного закладу без поважних причин більше двох місяців; </w:t>
      </w:r>
    </w:p>
    <w:p w:rsidR="00880635" w:rsidRPr="001B02DB" w:rsidRDefault="00880635" w:rsidP="00292E9E">
      <w:pPr>
        <w:ind w:firstLine="709"/>
        <w:jc w:val="both"/>
        <w:rPr>
          <w:lang w:val="uk-UA"/>
        </w:rPr>
      </w:pPr>
      <w:r w:rsidRPr="001B02DB">
        <w:rPr>
          <w:lang w:val="uk-UA"/>
        </w:rPr>
        <w:t>- у разі несплати без поважних причин батьками або особами, які їх замінюють, плати за харчування дитини протягом встановленого терміну (до 10 числа кожного місяця).</w:t>
      </w:r>
    </w:p>
    <w:p w:rsidR="00880635" w:rsidRPr="001B02DB" w:rsidRDefault="00880635" w:rsidP="00292E9E">
      <w:pPr>
        <w:ind w:firstLine="709"/>
        <w:jc w:val="both"/>
      </w:pPr>
      <w:r w:rsidRPr="001B02DB">
        <w:rPr>
          <w:lang w:val="uk-UA"/>
        </w:rPr>
        <w:t>2.9. Термін письмового повідомлення батьків або осіб, які</w:t>
      </w:r>
      <w:r>
        <w:rPr>
          <w:lang w:val="uk-UA"/>
        </w:rPr>
        <w:t xml:space="preserve"> </w:t>
      </w:r>
      <w:r w:rsidRPr="001B02DB">
        <w:rPr>
          <w:lang w:val="uk-UA"/>
        </w:rPr>
        <w:t>їх</w:t>
      </w:r>
      <w:r>
        <w:rPr>
          <w:lang w:val="uk-UA"/>
        </w:rPr>
        <w:t xml:space="preserve"> </w:t>
      </w:r>
      <w:r w:rsidRPr="001B02DB">
        <w:rPr>
          <w:lang w:val="uk-UA"/>
        </w:rPr>
        <w:t>замінюють, про відрахування дитини становить не менше 10-ти календарних днів</w:t>
      </w:r>
      <w:r w:rsidRPr="001B02DB">
        <w:t>.</w:t>
      </w:r>
    </w:p>
    <w:p w:rsidR="00880635" w:rsidRDefault="00880635" w:rsidP="00292E9E">
      <w:pPr>
        <w:ind w:firstLine="709"/>
        <w:jc w:val="both"/>
        <w:rPr>
          <w:b/>
          <w:lang w:val="uk-UA"/>
        </w:rPr>
      </w:pPr>
    </w:p>
    <w:p w:rsidR="00880635" w:rsidRPr="001B02DB" w:rsidRDefault="00880635" w:rsidP="00292E9E">
      <w:pPr>
        <w:ind w:firstLine="709"/>
        <w:jc w:val="center"/>
        <w:rPr>
          <w:b/>
          <w:lang w:val="uk-UA"/>
        </w:rPr>
      </w:pPr>
      <w:r w:rsidRPr="001B02DB">
        <w:rPr>
          <w:b/>
          <w:lang w:val="uk-UA"/>
        </w:rPr>
        <w:t>3.</w:t>
      </w:r>
      <w:r>
        <w:rPr>
          <w:b/>
          <w:lang w:val="uk-UA"/>
        </w:rPr>
        <w:t xml:space="preserve"> </w:t>
      </w:r>
      <w:r w:rsidRPr="001B02DB">
        <w:rPr>
          <w:b/>
          <w:lang w:val="uk-UA"/>
        </w:rPr>
        <w:t>РЕЖИМ  РОБОТИ  ДОШКІЛЬНОГО  ЗАКЛАДУ</w:t>
      </w:r>
    </w:p>
    <w:p w:rsidR="00880635" w:rsidRDefault="00880635" w:rsidP="00292E9E">
      <w:pPr>
        <w:ind w:firstLine="709"/>
        <w:jc w:val="both"/>
        <w:rPr>
          <w:lang w:val="uk-UA"/>
        </w:rPr>
      </w:pPr>
      <w:r w:rsidRPr="001B02DB">
        <w:t xml:space="preserve">3.1. Режим </w:t>
      </w:r>
      <w:r w:rsidRPr="001B02DB">
        <w:rPr>
          <w:lang w:val="uk-UA"/>
        </w:rPr>
        <w:t>роботи дошкільного</w:t>
      </w:r>
      <w:r w:rsidRPr="001B02DB">
        <w:t xml:space="preserve"> закладу</w:t>
      </w:r>
      <w:r w:rsidRPr="001B02DB">
        <w:rPr>
          <w:lang w:val="uk-UA"/>
        </w:rPr>
        <w:t>встановлюється виконавчим комітетом Новороздільської міської ради згідно чинного законодавства України.</w:t>
      </w:r>
    </w:p>
    <w:p w:rsidR="00880635" w:rsidRPr="001B02DB" w:rsidRDefault="00880635" w:rsidP="00292E9E">
      <w:pPr>
        <w:ind w:firstLine="709"/>
        <w:jc w:val="both"/>
        <w:rPr>
          <w:lang w:val="uk-UA"/>
        </w:rPr>
      </w:pPr>
    </w:p>
    <w:p w:rsidR="00880635" w:rsidRPr="001B02DB" w:rsidRDefault="00880635" w:rsidP="00292E9E">
      <w:pPr>
        <w:ind w:firstLine="709"/>
        <w:jc w:val="center"/>
        <w:rPr>
          <w:b/>
          <w:lang w:val="uk-UA"/>
        </w:rPr>
      </w:pPr>
      <w:r w:rsidRPr="001B02DB">
        <w:rPr>
          <w:b/>
          <w:lang w:val="uk-UA"/>
        </w:rPr>
        <w:t>4.</w:t>
      </w:r>
      <w:r>
        <w:rPr>
          <w:b/>
          <w:lang w:val="uk-UA"/>
        </w:rPr>
        <w:t xml:space="preserve"> </w:t>
      </w:r>
      <w:r w:rsidRPr="001B02DB">
        <w:rPr>
          <w:b/>
          <w:lang w:val="uk-UA"/>
        </w:rPr>
        <w:t>ОРГАНІЗАЦІЯ  НАВЧАЛЬНО-ВИХОВНОГО  ПРОЦЕСУ  У  ДОШКІЛЬНОМУ  ЗАКЛАДІ</w:t>
      </w:r>
    </w:p>
    <w:p w:rsidR="00880635" w:rsidRPr="001B02DB" w:rsidRDefault="00880635" w:rsidP="00292E9E">
      <w:pPr>
        <w:ind w:firstLine="709"/>
        <w:jc w:val="both"/>
        <w:rPr>
          <w:lang w:val="uk-UA"/>
        </w:rPr>
      </w:pPr>
      <w:r w:rsidRPr="001B02DB">
        <w:t xml:space="preserve">4.1. </w:t>
      </w:r>
      <w:r w:rsidRPr="001B02DB">
        <w:rPr>
          <w:lang w:val="uk-UA"/>
        </w:rPr>
        <w:t>Навчальний рік у дошкільному закладі починається 1 вересня і закінчується 31 травня наступного року.</w:t>
      </w:r>
    </w:p>
    <w:p w:rsidR="00880635" w:rsidRPr="001B02DB" w:rsidRDefault="00880635" w:rsidP="00292E9E">
      <w:pPr>
        <w:ind w:firstLine="709"/>
        <w:jc w:val="both"/>
        <w:rPr>
          <w:lang w:val="uk-UA"/>
        </w:rPr>
      </w:pPr>
      <w:r w:rsidRPr="001B02DB">
        <w:rPr>
          <w:lang w:val="uk-UA"/>
        </w:rPr>
        <w:t>З 1 червня до 31 серпня у дошкільному закладі – оздоровчий період.</w:t>
      </w:r>
    </w:p>
    <w:p w:rsidR="00880635" w:rsidRPr="001B02DB" w:rsidRDefault="00880635" w:rsidP="00292E9E">
      <w:pPr>
        <w:ind w:firstLine="709"/>
        <w:jc w:val="both"/>
        <w:rPr>
          <w:lang w:val="uk-UA"/>
        </w:rPr>
      </w:pPr>
      <w:r w:rsidRPr="001B02DB">
        <w:rPr>
          <w:lang w:val="uk-UA"/>
        </w:rPr>
        <w:t>4.2. Дошкільний заклад здійснює свою діяльність відповідно до річного плану, який складається на навчальний рік та період оздоровлення.</w:t>
      </w:r>
    </w:p>
    <w:p w:rsidR="00880635" w:rsidRPr="001B02DB" w:rsidRDefault="00880635" w:rsidP="00292E9E">
      <w:pPr>
        <w:ind w:firstLine="709"/>
        <w:jc w:val="both"/>
        <w:rPr>
          <w:lang w:val="uk-UA"/>
        </w:rPr>
      </w:pPr>
      <w:r w:rsidRPr="001B02DB">
        <w:rPr>
          <w:lang w:val="uk-UA"/>
        </w:rPr>
        <w:t xml:space="preserve">4.3. План роботи дошкільного закладу схвалюється педагогічною радою закладу, затверджується керівником  дошкільного закладу і погоджується відділом освіти Новороздільської міської ради. </w:t>
      </w:r>
      <w:r w:rsidRPr="001B02DB">
        <w:t xml:space="preserve">План на </w:t>
      </w:r>
      <w:r w:rsidRPr="001B02DB">
        <w:rPr>
          <w:lang w:val="uk-UA"/>
        </w:rPr>
        <w:t>оздоровчий період додатково погоджується з територіальною санітарно-епідеміологічною службою.</w:t>
      </w:r>
    </w:p>
    <w:p w:rsidR="00880635" w:rsidRPr="001B02DB" w:rsidRDefault="00880635" w:rsidP="00292E9E">
      <w:pPr>
        <w:ind w:firstLine="709"/>
        <w:jc w:val="both"/>
      </w:pPr>
      <w:r w:rsidRPr="001B02DB">
        <w:t>4.4</w:t>
      </w:r>
      <w:r w:rsidRPr="001B02DB">
        <w:rPr>
          <w:lang w:val="uk-UA"/>
        </w:rPr>
        <w:t>. У дошкільному закладі визначена українська мова навчання і виховання дітей.</w:t>
      </w:r>
    </w:p>
    <w:p w:rsidR="00880635" w:rsidRPr="001B02DB" w:rsidRDefault="00880635" w:rsidP="00292E9E">
      <w:pPr>
        <w:ind w:firstLine="709"/>
        <w:jc w:val="both"/>
        <w:rPr>
          <w:color w:val="000000"/>
          <w:lang w:val="uk-UA" w:eastAsia="uk-UA"/>
        </w:rPr>
      </w:pPr>
      <w:r w:rsidRPr="00292E9E">
        <w:rPr>
          <w:color w:val="000000"/>
          <w:lang w:val="uk-UA" w:eastAsia="uk-UA"/>
        </w:rPr>
        <w:t>4.5.</w:t>
      </w:r>
      <w:r>
        <w:rPr>
          <w:color w:val="000000"/>
          <w:lang w:val="uk-UA" w:eastAsia="uk-UA"/>
        </w:rPr>
        <w:t xml:space="preserve"> </w:t>
      </w:r>
      <w:r w:rsidRPr="001B02DB">
        <w:rPr>
          <w:color w:val="000000"/>
          <w:lang w:val="uk-UA" w:eastAsia="uk-UA"/>
        </w:rPr>
        <w:t>Навчально-виховний процес у дошкільному закладі реалізується відповідно до вимог чинних програм розвитку, виховання і навчання дітей , у тому числі з особливими освітніми потребами , які рекомендовані (схвалені) Міністерством освіти і науки України.</w:t>
      </w:r>
    </w:p>
    <w:p w:rsidR="00880635" w:rsidRPr="001B02DB" w:rsidRDefault="00880635" w:rsidP="00292E9E">
      <w:pPr>
        <w:ind w:firstLine="709"/>
        <w:jc w:val="both"/>
        <w:rPr>
          <w:b/>
        </w:rPr>
      </w:pPr>
    </w:p>
    <w:p w:rsidR="00880635" w:rsidRPr="001B02DB" w:rsidRDefault="00880635" w:rsidP="00292E9E">
      <w:pPr>
        <w:ind w:firstLine="709"/>
        <w:jc w:val="center"/>
        <w:rPr>
          <w:b/>
          <w:lang w:val="uk-UA"/>
        </w:rPr>
      </w:pPr>
      <w:r w:rsidRPr="001B02DB">
        <w:rPr>
          <w:b/>
          <w:lang w:val="uk-UA"/>
        </w:rPr>
        <w:t>5</w:t>
      </w:r>
      <w:r w:rsidRPr="001B02DB">
        <w:rPr>
          <w:b/>
        </w:rPr>
        <w:t>.</w:t>
      </w:r>
      <w:r>
        <w:rPr>
          <w:b/>
          <w:lang w:val="uk-UA"/>
        </w:rPr>
        <w:t xml:space="preserve"> </w:t>
      </w:r>
      <w:r w:rsidRPr="001B02DB">
        <w:rPr>
          <w:b/>
        </w:rPr>
        <w:t>О</w:t>
      </w:r>
      <w:r w:rsidRPr="001B02DB">
        <w:rPr>
          <w:b/>
          <w:lang w:val="uk-UA"/>
        </w:rPr>
        <w:t>РГАНІЗАЦІЯ ХАРЧУВАННЯ ДІТЕЙ ДОШКІЛЬНОГО ЗАКЛАДУ</w:t>
      </w:r>
    </w:p>
    <w:p w:rsidR="00880635" w:rsidRPr="001B02DB" w:rsidRDefault="00880635" w:rsidP="00292E9E">
      <w:pPr>
        <w:ind w:firstLine="709"/>
        <w:jc w:val="both"/>
      </w:pPr>
      <w:r w:rsidRPr="001B02DB">
        <w:t xml:space="preserve">5.1. </w:t>
      </w:r>
      <w:r w:rsidRPr="001B02DB">
        <w:rPr>
          <w:lang w:val="uk-UA"/>
        </w:rPr>
        <w:t>Дошкільний заклад забезпечує збалансоване харчування дітей, необхідне для їх нормального росту і розвитку із дотриманням натурального набору продуктів, визначених МОЗ спільно з МОН за погодженням з Мінфіном.</w:t>
      </w:r>
    </w:p>
    <w:p w:rsidR="00880635" w:rsidRPr="001B02DB" w:rsidRDefault="00880635" w:rsidP="00292E9E">
      <w:pPr>
        <w:pStyle w:val="NormalWeb"/>
        <w:spacing w:before="0" w:beforeAutospacing="0" w:after="0" w:afterAutospacing="0"/>
        <w:ind w:firstLine="709"/>
        <w:jc w:val="both"/>
      </w:pPr>
      <w:r w:rsidRPr="001B02DB">
        <w:t xml:space="preserve">5.2. Порядок забезпечення продуктами харчування здійснюється відповідно до санітарно–гігієнічних правил і норм, згідно договірних угод і заявок дошкільного закладу. </w:t>
      </w:r>
    </w:p>
    <w:p w:rsidR="00880635" w:rsidRPr="001B02DB" w:rsidRDefault="00880635" w:rsidP="00292E9E">
      <w:pPr>
        <w:ind w:firstLine="709"/>
        <w:jc w:val="both"/>
      </w:pPr>
      <w:r w:rsidRPr="001B02DB">
        <w:t>5.</w:t>
      </w:r>
      <w:r w:rsidRPr="001B02DB">
        <w:rPr>
          <w:lang w:val="uk-UA"/>
        </w:rPr>
        <w:t>3</w:t>
      </w:r>
      <w:r w:rsidRPr="001B02DB">
        <w:t xml:space="preserve">. </w:t>
      </w:r>
      <w:r w:rsidRPr="001B02DB">
        <w:rPr>
          <w:lang w:val="uk-UA"/>
        </w:rPr>
        <w:t>У дошкільному закладі встановлено 3-х разове харчування.</w:t>
      </w:r>
    </w:p>
    <w:p w:rsidR="00880635" w:rsidRPr="001B02DB" w:rsidRDefault="00880635" w:rsidP="00292E9E">
      <w:pPr>
        <w:ind w:firstLine="709"/>
        <w:jc w:val="both"/>
        <w:rPr>
          <w:lang w:val="uk-UA"/>
        </w:rPr>
      </w:pPr>
      <w:r w:rsidRPr="001B02DB">
        <w:t>5.</w:t>
      </w:r>
      <w:r w:rsidRPr="001B02DB">
        <w:rPr>
          <w:lang w:val="uk-UA"/>
        </w:rPr>
        <w:t>4</w:t>
      </w:r>
      <w:r w:rsidRPr="001B02DB">
        <w:t xml:space="preserve">. </w:t>
      </w:r>
      <w:r w:rsidRPr="001B02DB">
        <w:rPr>
          <w:lang w:val="uk-UA"/>
        </w:rPr>
        <w:t>Для дітей, які перебувають у дошкільному закладі менше 6-ти годин, організація харчування, його форми і кратність визначаються за домовленістю з батьками або особами, які їх замінюють.</w:t>
      </w:r>
    </w:p>
    <w:p w:rsidR="00880635" w:rsidRDefault="00880635" w:rsidP="00292E9E">
      <w:pPr>
        <w:ind w:firstLine="709"/>
        <w:jc w:val="both"/>
        <w:rPr>
          <w:lang w:val="uk-UA"/>
        </w:rPr>
      </w:pPr>
      <w:r w:rsidRPr="001B02DB">
        <w:rPr>
          <w:lang w:val="uk-UA"/>
        </w:rPr>
        <w:t>5.5. Контроль за організацією та якістю харчування, вітамінізацією страв,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медичних працівників та керівника дошкільного закладу.</w:t>
      </w:r>
    </w:p>
    <w:p w:rsidR="00880635" w:rsidRPr="001B02DB" w:rsidRDefault="00880635" w:rsidP="00292E9E">
      <w:pPr>
        <w:ind w:firstLine="709"/>
        <w:jc w:val="both"/>
        <w:rPr>
          <w:lang w:val="uk-UA"/>
        </w:rPr>
      </w:pPr>
    </w:p>
    <w:p w:rsidR="00880635" w:rsidRPr="001B02DB" w:rsidRDefault="00880635" w:rsidP="00292E9E">
      <w:pPr>
        <w:ind w:firstLine="709"/>
        <w:jc w:val="center"/>
        <w:rPr>
          <w:b/>
          <w:lang w:val="uk-UA"/>
        </w:rPr>
      </w:pPr>
      <w:r w:rsidRPr="001B02DB">
        <w:rPr>
          <w:b/>
          <w:lang w:val="uk-UA"/>
        </w:rPr>
        <w:t>6</w:t>
      </w:r>
      <w:r w:rsidRPr="001B02DB">
        <w:rPr>
          <w:b/>
        </w:rPr>
        <w:t>.</w:t>
      </w:r>
      <w:r>
        <w:rPr>
          <w:b/>
          <w:lang w:val="uk-UA"/>
        </w:rPr>
        <w:t xml:space="preserve"> </w:t>
      </w:r>
      <w:r w:rsidRPr="001B02DB">
        <w:rPr>
          <w:b/>
        </w:rPr>
        <w:t>М</w:t>
      </w:r>
      <w:r w:rsidRPr="001B02DB">
        <w:rPr>
          <w:b/>
          <w:lang w:val="uk-UA"/>
        </w:rPr>
        <w:t>ЕДИЧНЕ ОБСЛУГОВУВАННЯ ДІТЕЙ У ДОШКІЛЬНОМУ ЗАКЛАДІ</w:t>
      </w:r>
    </w:p>
    <w:p w:rsidR="00880635" w:rsidRPr="001B02DB" w:rsidRDefault="00880635" w:rsidP="00292E9E">
      <w:pPr>
        <w:ind w:firstLine="709"/>
        <w:jc w:val="both"/>
        <w:rPr>
          <w:lang w:val="uk-UA"/>
        </w:rPr>
      </w:pPr>
      <w:r w:rsidRPr="001B02DB">
        <w:rPr>
          <w:lang w:val="uk-UA"/>
        </w:rPr>
        <w:t>6.1. Медичне обслуговування дітей дошкільного закладу здійснюється на безоплатній основі дитячою поліклінікою м. Новий Розділ, закріпленим за дошкільним закладом лікарем, штатною медичною сестрою.</w:t>
      </w:r>
    </w:p>
    <w:p w:rsidR="00880635" w:rsidRPr="001B02DB" w:rsidRDefault="00880635" w:rsidP="00292E9E">
      <w:pPr>
        <w:ind w:firstLine="709"/>
        <w:jc w:val="both"/>
        <w:rPr>
          <w:lang w:val="uk-UA"/>
        </w:rPr>
      </w:pPr>
      <w:r w:rsidRPr="001B02DB">
        <w:rPr>
          <w:lang w:val="uk-UA"/>
        </w:rPr>
        <w:t>6.2. Медичний персонал здійснює лікувально-профілактичні заходи, утому числі проведення обов’язкових оглядів, контроль за станом здоров’я, фізичним розвитком дитини, організацією фізичного виховання, загартовуванням, дотриманням санітарно-гігієнічних норм та правил, режимом та якістю харчування, проходженням медичного огляду працівниками закладу.</w:t>
      </w:r>
    </w:p>
    <w:p w:rsidR="00880635" w:rsidRPr="001B02DB" w:rsidRDefault="00880635" w:rsidP="00292E9E">
      <w:pPr>
        <w:ind w:firstLine="709"/>
        <w:jc w:val="both"/>
      </w:pPr>
      <w:r w:rsidRPr="001B02DB">
        <w:t xml:space="preserve">6.3. </w:t>
      </w:r>
      <w:r w:rsidRPr="001B02DB">
        <w:rPr>
          <w:lang w:val="uk-UA"/>
        </w:rPr>
        <w:t>Дошкільний заклад надає приміщення і забезпечує належні умови для роботи медичного персоналу та проведення лікувально-профілактичних заходів.</w:t>
      </w:r>
    </w:p>
    <w:p w:rsidR="00880635" w:rsidRDefault="00880635" w:rsidP="00292E9E">
      <w:pPr>
        <w:ind w:firstLine="709"/>
        <w:jc w:val="both"/>
        <w:rPr>
          <w:b/>
          <w:lang w:val="uk-UA"/>
        </w:rPr>
      </w:pPr>
    </w:p>
    <w:p w:rsidR="00880635" w:rsidRPr="001B02DB" w:rsidRDefault="00880635" w:rsidP="00292E9E">
      <w:pPr>
        <w:ind w:firstLine="709"/>
        <w:jc w:val="center"/>
        <w:rPr>
          <w:b/>
          <w:lang w:val="uk-UA"/>
        </w:rPr>
      </w:pPr>
      <w:r w:rsidRPr="001B02DB">
        <w:rPr>
          <w:b/>
          <w:lang w:val="uk-UA"/>
        </w:rPr>
        <w:t>7</w:t>
      </w:r>
      <w:r w:rsidRPr="00952827">
        <w:rPr>
          <w:b/>
          <w:lang w:val="uk-UA"/>
        </w:rPr>
        <w:t>.</w:t>
      </w:r>
      <w:r>
        <w:rPr>
          <w:b/>
          <w:lang w:val="uk-UA"/>
        </w:rPr>
        <w:t xml:space="preserve"> </w:t>
      </w:r>
      <w:r w:rsidRPr="00952827">
        <w:rPr>
          <w:b/>
          <w:lang w:val="uk-UA"/>
        </w:rPr>
        <w:t>У</w:t>
      </w:r>
      <w:r w:rsidRPr="001B02DB">
        <w:rPr>
          <w:b/>
          <w:lang w:val="uk-UA"/>
        </w:rPr>
        <w:t>ЧАСНИКИ НАВЧАЛЬНО-ВИХОВНОГО ПРОЦЕСУ</w:t>
      </w:r>
    </w:p>
    <w:p w:rsidR="00880635" w:rsidRPr="001B02DB" w:rsidRDefault="00880635" w:rsidP="00292E9E">
      <w:pPr>
        <w:ind w:firstLine="709"/>
        <w:jc w:val="both"/>
        <w:rPr>
          <w:lang w:val="uk-UA"/>
        </w:rPr>
      </w:pPr>
      <w:r w:rsidRPr="001B02DB">
        <w:rPr>
          <w:lang w:val="uk-UA"/>
        </w:rPr>
        <w:t>7.1. Учасниками навчально-виховного процесу у дошкільному закладі є: діти дошкільного віку, керівник, заступник керівника, педагогічні працівники, медичні працівники, помічники вихователів та няні, батьки або особи, які їх замінюють, фізичні особи, які надають освітні послуги у сфері дошкільної освіти.</w:t>
      </w:r>
    </w:p>
    <w:p w:rsidR="00880635" w:rsidRPr="001B02DB" w:rsidRDefault="00880635" w:rsidP="00292E9E">
      <w:pPr>
        <w:ind w:firstLine="709"/>
        <w:jc w:val="both"/>
        <w:rPr>
          <w:lang w:val="uk-UA"/>
        </w:rPr>
      </w:pPr>
      <w:r w:rsidRPr="001B02DB">
        <w:rPr>
          <w:lang w:val="uk-UA"/>
        </w:rPr>
        <w:t xml:space="preserve">7.2. На посаду педагогічного працівника дошкільного навчального закладу призначається особа, яка має відповідну вищу педагогічну освіту, а саме, освітньо-кваліфікаційний рівень магістра, спеціаліста, а також стан здоров’я  якої дозволяє виконувати професійні обов’язки. </w:t>
      </w:r>
    </w:p>
    <w:p w:rsidR="00880635" w:rsidRPr="001B02DB" w:rsidRDefault="00880635" w:rsidP="00292E9E">
      <w:pPr>
        <w:ind w:firstLine="709"/>
        <w:jc w:val="both"/>
        <w:rPr>
          <w:lang w:val="uk-UA"/>
        </w:rPr>
      </w:pPr>
      <w:r w:rsidRPr="001B02DB">
        <w:rPr>
          <w:lang w:val="uk-UA"/>
        </w:rPr>
        <w:t>7.3. Педагогічні та інші працівники приймаються на роботу до дошкільного закладу керівником (педагогічні працівники – за погодженням з відділом освіти).</w:t>
      </w:r>
    </w:p>
    <w:p w:rsidR="00880635" w:rsidRPr="001B02DB" w:rsidRDefault="00880635" w:rsidP="00292E9E">
      <w:pPr>
        <w:ind w:firstLine="709"/>
        <w:jc w:val="both"/>
      </w:pPr>
      <w:r w:rsidRPr="001B02DB">
        <w:rPr>
          <w:lang w:val="uk-UA"/>
        </w:rPr>
        <w:t>7.4. Трудові відносини регулюються законодавством України пропрацю, Законами України «Про освіту», «Про дошкільну освіту», іншими нормативно-правовими актами, прийнятими відповідно до них, правилами внутрішнього трудового розпорядку.</w:t>
      </w:r>
    </w:p>
    <w:p w:rsidR="00880635" w:rsidRPr="001B02DB" w:rsidRDefault="00880635" w:rsidP="00292E9E">
      <w:pPr>
        <w:ind w:firstLine="709"/>
        <w:jc w:val="both"/>
        <w:rPr>
          <w:lang w:val="uk-UA"/>
        </w:rPr>
      </w:pPr>
      <w:r w:rsidRPr="001B02DB">
        <w:rPr>
          <w:lang w:val="uk-UA"/>
        </w:rPr>
        <w:t>7.5. Працівники дошкільного закладу у відповідності до ст. 26 Закону України «Про забезпечення санітарного та епідемічного благополуччя населення» проходять періодичні безоплатні медичні огляди у поліклініці м. Новий Розділ.</w:t>
      </w:r>
    </w:p>
    <w:p w:rsidR="00880635" w:rsidRPr="001B02DB" w:rsidRDefault="00880635" w:rsidP="00292E9E">
      <w:pPr>
        <w:ind w:firstLine="709"/>
        <w:jc w:val="both"/>
        <w:rPr>
          <w:lang w:val="uk-UA"/>
        </w:rPr>
      </w:pPr>
      <w:r w:rsidRPr="001B02DB">
        <w:rPr>
          <w:lang w:val="uk-UA"/>
        </w:rPr>
        <w:t>7.6. Педагогічні працівники дошкільного закладу підлягають атестації, яка здійснюється,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і науки України.</w:t>
      </w:r>
    </w:p>
    <w:p w:rsidR="00880635" w:rsidRPr="001B02DB" w:rsidRDefault="00880635" w:rsidP="00292E9E">
      <w:pPr>
        <w:ind w:firstLine="709"/>
        <w:jc w:val="both"/>
        <w:rPr>
          <w:lang w:val="uk-UA"/>
        </w:rPr>
      </w:pPr>
      <w:r w:rsidRPr="001B02DB">
        <w:rPr>
          <w:lang w:val="uk-UA"/>
        </w:rPr>
        <w:t>7.7. Педагогічні працівники дошкільного закладу мають право:</w:t>
      </w:r>
    </w:p>
    <w:p w:rsidR="00880635" w:rsidRPr="001B02DB" w:rsidRDefault="00880635" w:rsidP="00292E9E">
      <w:pPr>
        <w:ind w:firstLine="709"/>
        <w:jc w:val="both"/>
        <w:rPr>
          <w:lang w:val="uk-UA"/>
        </w:rPr>
      </w:pPr>
      <w:r w:rsidRPr="001B02DB">
        <w:rPr>
          <w:lang w:val="uk-UA"/>
        </w:rPr>
        <w:t>- на вільний вибір педагогічно доцільних форм, методів і засобів роботи з дітьми;</w:t>
      </w:r>
    </w:p>
    <w:p w:rsidR="00880635" w:rsidRPr="001B02DB" w:rsidRDefault="00880635" w:rsidP="00292E9E">
      <w:pPr>
        <w:ind w:firstLine="709"/>
        <w:jc w:val="both"/>
        <w:rPr>
          <w:lang w:val="uk-UA"/>
        </w:rPr>
      </w:pPr>
      <w:r w:rsidRPr="001B02DB">
        <w:rPr>
          <w:lang w:val="uk-UA"/>
        </w:rPr>
        <w:t xml:space="preserve">- брати участь у роботі органів самоврядування закладу; </w:t>
      </w:r>
    </w:p>
    <w:p w:rsidR="00880635" w:rsidRPr="001B02DB" w:rsidRDefault="00880635" w:rsidP="00292E9E">
      <w:pPr>
        <w:ind w:firstLine="709"/>
        <w:jc w:val="both"/>
        <w:rPr>
          <w:lang w:val="uk-UA"/>
        </w:rPr>
      </w:pPr>
      <w:r w:rsidRPr="001B02DB">
        <w:rPr>
          <w:lang w:val="uk-UA"/>
        </w:rPr>
        <w:t>- на підвищення кваліфікації, участь у методичних об’єднаннях, нарадах тощо;</w:t>
      </w:r>
    </w:p>
    <w:p w:rsidR="00880635" w:rsidRPr="001B02DB" w:rsidRDefault="00880635" w:rsidP="00292E9E">
      <w:pPr>
        <w:ind w:firstLine="709"/>
        <w:jc w:val="both"/>
        <w:rPr>
          <w:lang w:val="uk-UA"/>
        </w:rPr>
      </w:pPr>
      <w:r w:rsidRPr="001B02DB">
        <w:rPr>
          <w:lang w:val="uk-UA"/>
        </w:rPr>
        <w:t>- проводити в установленому порядку науково-дослідну, експериментальну, пошукову роботу;</w:t>
      </w:r>
    </w:p>
    <w:p w:rsidR="00880635" w:rsidRPr="001B02DB" w:rsidRDefault="00880635" w:rsidP="00292E9E">
      <w:pPr>
        <w:ind w:firstLine="709"/>
        <w:jc w:val="both"/>
        <w:rPr>
          <w:lang w:val="uk-UA"/>
        </w:rPr>
      </w:pPr>
      <w:r w:rsidRPr="001B02DB">
        <w:rPr>
          <w:lang w:val="uk-UA"/>
        </w:rPr>
        <w:t>- вносити пропозиції щодо поліпшення роботи закладу;</w:t>
      </w:r>
    </w:p>
    <w:p w:rsidR="00880635" w:rsidRPr="001B02DB" w:rsidRDefault="00880635" w:rsidP="00292E9E">
      <w:pPr>
        <w:ind w:firstLine="709"/>
        <w:jc w:val="both"/>
        <w:rPr>
          <w:lang w:val="uk-UA"/>
        </w:rPr>
      </w:pPr>
      <w:r w:rsidRPr="001B02DB">
        <w:rPr>
          <w:lang w:val="uk-UA"/>
        </w:rPr>
        <w:t>- на соціальне та матеріальне забезпечення відповідно до законодавства;</w:t>
      </w:r>
    </w:p>
    <w:p w:rsidR="00880635" w:rsidRPr="001B02DB" w:rsidRDefault="00880635" w:rsidP="00292E9E">
      <w:pPr>
        <w:ind w:firstLine="709"/>
        <w:jc w:val="both"/>
        <w:rPr>
          <w:lang w:val="uk-UA"/>
        </w:rPr>
      </w:pPr>
      <w:r w:rsidRPr="001B02DB">
        <w:rPr>
          <w:lang w:val="uk-UA"/>
        </w:rPr>
        <w:t>- об’єднуватися у професійні спілки та бути членами інших об’єднань громадян, діяльність яких не заборонена законодавством;</w:t>
      </w:r>
    </w:p>
    <w:p w:rsidR="00880635" w:rsidRPr="001B02DB" w:rsidRDefault="00880635" w:rsidP="00292E9E">
      <w:pPr>
        <w:ind w:firstLine="709"/>
        <w:jc w:val="both"/>
        <w:rPr>
          <w:lang w:val="uk-UA"/>
        </w:rPr>
      </w:pPr>
      <w:r w:rsidRPr="001B02DB">
        <w:rPr>
          <w:lang w:val="uk-UA"/>
        </w:rPr>
        <w:t xml:space="preserve">- на захист професійної честі та власної гідності; </w:t>
      </w:r>
    </w:p>
    <w:p w:rsidR="00880635" w:rsidRPr="001B02DB" w:rsidRDefault="00880635" w:rsidP="00292E9E">
      <w:pPr>
        <w:ind w:firstLine="709"/>
        <w:jc w:val="both"/>
        <w:rPr>
          <w:lang w:val="uk-UA"/>
        </w:rPr>
      </w:pPr>
      <w:r w:rsidRPr="001B02DB">
        <w:rPr>
          <w:lang w:val="uk-UA"/>
        </w:rPr>
        <w:t>- інші права, що не суперечать законодавству України.</w:t>
      </w:r>
    </w:p>
    <w:p w:rsidR="00880635" w:rsidRPr="001B02DB" w:rsidRDefault="00880635" w:rsidP="00292E9E">
      <w:pPr>
        <w:ind w:firstLine="709"/>
        <w:jc w:val="both"/>
        <w:rPr>
          <w:lang w:val="uk-UA"/>
        </w:rPr>
      </w:pPr>
      <w:r w:rsidRPr="001B02DB">
        <w:rPr>
          <w:lang w:val="uk-UA"/>
        </w:rPr>
        <w:t xml:space="preserve">7.8. Педагогічні працівники дошкільного закладу зобов’язані:  </w:t>
      </w:r>
    </w:p>
    <w:p w:rsidR="00880635" w:rsidRPr="001B02DB" w:rsidRDefault="00880635" w:rsidP="00292E9E">
      <w:pPr>
        <w:ind w:firstLine="709"/>
        <w:jc w:val="both"/>
        <w:rPr>
          <w:lang w:val="uk-UA"/>
        </w:rPr>
      </w:pPr>
      <w:r w:rsidRPr="001B02DB">
        <w:rPr>
          <w:lang w:val="uk-UA"/>
        </w:rPr>
        <w:t>- виконувати Статут, правила внутрішнього трудового розпорядку;</w:t>
      </w:r>
    </w:p>
    <w:p w:rsidR="00880635" w:rsidRPr="001B02DB" w:rsidRDefault="00880635" w:rsidP="00292E9E">
      <w:pPr>
        <w:ind w:firstLine="709"/>
        <w:jc w:val="both"/>
        <w:rPr>
          <w:lang w:val="uk-UA"/>
        </w:rPr>
      </w:pPr>
      <w:r w:rsidRPr="001B02DB">
        <w:rPr>
          <w:lang w:val="uk-UA"/>
        </w:rPr>
        <w:t xml:space="preserve">- дотримуватись педагогічної етики, норм загальнолюдської моралі, поважати гідність дитини та її батьків;                                                                                   </w:t>
      </w:r>
    </w:p>
    <w:p w:rsidR="00880635" w:rsidRPr="001B02DB" w:rsidRDefault="00880635" w:rsidP="00292E9E">
      <w:pPr>
        <w:ind w:firstLine="709"/>
        <w:jc w:val="both"/>
        <w:rPr>
          <w:lang w:val="uk-UA"/>
        </w:rPr>
      </w:pPr>
      <w:r w:rsidRPr="001B02DB">
        <w:rPr>
          <w:lang w:val="uk-UA"/>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rsidR="00880635" w:rsidRPr="001B02DB" w:rsidRDefault="00880635" w:rsidP="00292E9E">
      <w:pPr>
        <w:ind w:firstLine="709"/>
        <w:jc w:val="both"/>
        <w:rPr>
          <w:lang w:val="uk-UA"/>
        </w:rPr>
      </w:pPr>
      <w:r w:rsidRPr="001B02DB">
        <w:rPr>
          <w:lang w:val="uk-UA"/>
        </w:rPr>
        <w:t>- 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rsidR="00880635" w:rsidRPr="001B02DB" w:rsidRDefault="00880635" w:rsidP="00292E9E">
      <w:pPr>
        <w:ind w:firstLine="709"/>
        <w:jc w:val="both"/>
        <w:rPr>
          <w:lang w:val="uk-UA"/>
        </w:rPr>
      </w:pPr>
      <w:r w:rsidRPr="001B02DB">
        <w:rPr>
          <w:lang w:val="uk-UA"/>
        </w:rPr>
        <w:t xml:space="preserve">- виконувати накази та розпорядження керівництва; </w:t>
      </w:r>
    </w:p>
    <w:p w:rsidR="00880635" w:rsidRPr="001B02DB" w:rsidRDefault="00880635" w:rsidP="00292E9E">
      <w:pPr>
        <w:ind w:firstLine="709"/>
        <w:jc w:val="both"/>
        <w:rPr>
          <w:lang w:val="uk-UA"/>
        </w:rPr>
      </w:pPr>
      <w:r w:rsidRPr="001B02DB">
        <w:rPr>
          <w:lang w:val="uk-UA"/>
        </w:rPr>
        <w:t>- виконувати інші обов’язки, що передбачені законодавством України.</w:t>
      </w:r>
    </w:p>
    <w:p w:rsidR="00880635" w:rsidRPr="001B02DB" w:rsidRDefault="00880635" w:rsidP="00292E9E">
      <w:pPr>
        <w:ind w:firstLine="709"/>
        <w:jc w:val="both"/>
        <w:rPr>
          <w:lang w:val="uk-UA"/>
        </w:rPr>
      </w:pPr>
      <w:r w:rsidRPr="001B02DB">
        <w:rPr>
          <w:lang w:val="uk-UA"/>
        </w:rPr>
        <w:t>7.9. Права, обов’язки та соціальні гарантії інших працівників дошкільного закладу регулюються трудовим законодавством та правилами внутрішнього розпорядку дошкільного навчального закладу.</w:t>
      </w:r>
    </w:p>
    <w:p w:rsidR="00880635" w:rsidRPr="001B02DB" w:rsidRDefault="00880635" w:rsidP="00292E9E">
      <w:pPr>
        <w:ind w:firstLine="709"/>
        <w:jc w:val="both"/>
        <w:rPr>
          <w:lang w:val="uk-UA"/>
        </w:rPr>
      </w:pPr>
      <w:r w:rsidRPr="001B02DB">
        <w:rPr>
          <w:lang w:val="uk-UA"/>
        </w:rPr>
        <w:t>7.10. Працівники дошкільного закладу несуть відповідальність зазбереження життя, фізичне і психічне здоров’я вихованців згідно із законодавством.</w:t>
      </w:r>
    </w:p>
    <w:p w:rsidR="00880635" w:rsidRPr="001B02DB" w:rsidRDefault="00880635" w:rsidP="00292E9E">
      <w:pPr>
        <w:ind w:firstLine="709"/>
        <w:jc w:val="both"/>
        <w:rPr>
          <w:lang w:val="uk-UA"/>
        </w:rPr>
      </w:pPr>
      <w:r w:rsidRPr="001B02DB">
        <w:rPr>
          <w:lang w:val="uk-UA"/>
        </w:rPr>
        <w:t xml:space="preserve">7.11. </w:t>
      </w:r>
      <w:r w:rsidRPr="001B02DB">
        <w:t xml:space="preserve">За </w:t>
      </w:r>
      <w:r w:rsidRPr="001B02DB">
        <w:rPr>
          <w:lang w:val="uk-UA"/>
        </w:rPr>
        <w:t>успіхи у роботі встановлюються такі форми матеріального та морального заохочення: грамоти, премії, присвоєння категорій, звань, інші матеріальні заохочення.</w:t>
      </w:r>
    </w:p>
    <w:p w:rsidR="00880635" w:rsidRPr="001B02DB" w:rsidRDefault="00880635" w:rsidP="00292E9E">
      <w:pPr>
        <w:ind w:firstLine="709"/>
        <w:jc w:val="both"/>
        <w:rPr>
          <w:lang w:val="uk-UA"/>
        </w:rPr>
      </w:pPr>
      <w:r w:rsidRPr="001B02DB">
        <w:rPr>
          <w:lang w:val="uk-UA"/>
        </w:rPr>
        <w:t>7.12. Педагогічні працівники, які систематично порушують Статут, правила внутрішнього розпорядку дошкільного закладу,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w:t>
      </w:r>
    </w:p>
    <w:p w:rsidR="00880635" w:rsidRPr="001B02DB" w:rsidRDefault="00880635" w:rsidP="00292E9E">
      <w:pPr>
        <w:ind w:firstLine="709"/>
        <w:jc w:val="both"/>
        <w:rPr>
          <w:lang w:val="uk-UA"/>
        </w:rPr>
      </w:pPr>
      <w:r w:rsidRPr="001B02DB">
        <w:rPr>
          <w:lang w:val="uk-UA"/>
        </w:rPr>
        <w:t>7.13. Працівники дошкільного навчального закладу проходять періодичні безоплатні медичні огляди в установленому законодавством порядку.</w:t>
      </w:r>
    </w:p>
    <w:p w:rsidR="00880635" w:rsidRPr="001B02DB" w:rsidRDefault="00880635" w:rsidP="00292E9E">
      <w:pPr>
        <w:ind w:firstLine="709"/>
        <w:jc w:val="both"/>
        <w:rPr>
          <w:lang w:val="uk-UA"/>
        </w:rPr>
      </w:pPr>
      <w:r w:rsidRPr="001B02DB">
        <w:rPr>
          <w:lang w:val="uk-UA"/>
        </w:rPr>
        <w:t>7.14. Права дитини у дошкільному закладі:</w:t>
      </w:r>
    </w:p>
    <w:p w:rsidR="00880635" w:rsidRPr="001B02DB" w:rsidRDefault="00880635" w:rsidP="00292E9E">
      <w:pPr>
        <w:ind w:firstLine="709"/>
        <w:jc w:val="both"/>
        <w:rPr>
          <w:lang w:val="uk-UA"/>
        </w:rPr>
      </w:pPr>
      <w:r w:rsidRPr="001B02DB">
        <w:rPr>
          <w:lang w:val="uk-UA"/>
        </w:rPr>
        <w:t>- безпечні та нешкідливі для здоров’я умови утримання, розвитку, виховання і навчання;</w:t>
      </w:r>
    </w:p>
    <w:p w:rsidR="00880635" w:rsidRPr="001B02DB" w:rsidRDefault="00880635" w:rsidP="00292E9E">
      <w:pPr>
        <w:ind w:firstLine="709"/>
        <w:jc w:val="both"/>
        <w:rPr>
          <w:lang w:val="uk-UA"/>
        </w:rPr>
      </w:pPr>
      <w:r w:rsidRPr="001B02DB">
        <w:rPr>
          <w:lang w:val="uk-UA"/>
        </w:rPr>
        <w:t>- захист від будь-якої інформації, пропаганди та агітації, що завдає шкоди її здоров’ю, моральному та духовному розвитку;</w:t>
      </w:r>
    </w:p>
    <w:p w:rsidR="00880635" w:rsidRPr="001B02DB" w:rsidRDefault="00880635" w:rsidP="00292E9E">
      <w:pPr>
        <w:ind w:firstLine="709"/>
        <w:jc w:val="both"/>
        <w:rPr>
          <w:lang w:val="uk-UA"/>
        </w:rPr>
      </w:pPr>
      <w:r w:rsidRPr="001B02DB">
        <w:rPr>
          <w:lang w:val="uk-UA"/>
        </w:rPr>
        <w:t>- захист від будь-яких форм експлуатації та дій, які шкодять здоров’ю дитини, а також фізичного та психічного насильства, приниження її гідності;</w:t>
      </w:r>
    </w:p>
    <w:p w:rsidR="00880635" w:rsidRPr="001B02DB" w:rsidRDefault="00880635" w:rsidP="00292E9E">
      <w:pPr>
        <w:ind w:firstLine="709"/>
        <w:jc w:val="both"/>
        <w:rPr>
          <w:lang w:val="uk-UA"/>
        </w:rPr>
      </w:pPr>
      <w:r w:rsidRPr="001B02DB">
        <w:rPr>
          <w:lang w:val="uk-UA"/>
        </w:rPr>
        <w:t>- здоровий спосіб життя;</w:t>
      </w:r>
    </w:p>
    <w:p w:rsidR="00880635" w:rsidRPr="001B02DB" w:rsidRDefault="00880635" w:rsidP="00292E9E">
      <w:pPr>
        <w:ind w:firstLine="709"/>
        <w:jc w:val="both"/>
        <w:rPr>
          <w:lang w:val="uk-UA"/>
        </w:rPr>
      </w:pPr>
      <w:r w:rsidRPr="001B02DB">
        <w:rPr>
          <w:lang w:val="uk-UA"/>
        </w:rPr>
        <w:t>- інші права, передбачені законодавством України.</w:t>
      </w:r>
    </w:p>
    <w:p w:rsidR="00880635" w:rsidRPr="001B02DB" w:rsidRDefault="00880635" w:rsidP="00292E9E">
      <w:pPr>
        <w:ind w:firstLine="709"/>
        <w:jc w:val="both"/>
        <w:rPr>
          <w:lang w:val="uk-UA"/>
        </w:rPr>
      </w:pPr>
      <w:r w:rsidRPr="001B02DB">
        <w:rPr>
          <w:lang w:val="uk-UA"/>
        </w:rPr>
        <w:t>7.15. Права батьків або осіб, які їх замінюють:</w:t>
      </w:r>
    </w:p>
    <w:p w:rsidR="00880635" w:rsidRPr="001B02DB" w:rsidRDefault="00880635" w:rsidP="00292E9E">
      <w:pPr>
        <w:ind w:firstLine="709"/>
        <w:jc w:val="both"/>
        <w:rPr>
          <w:lang w:val="uk-UA"/>
        </w:rPr>
      </w:pPr>
      <w:r w:rsidRPr="001B02DB">
        <w:rPr>
          <w:lang w:val="uk-UA"/>
        </w:rPr>
        <w:t xml:space="preserve"> - обирати і бути обраними до органів громадського самоврядування дошкільного закладу;</w:t>
      </w:r>
    </w:p>
    <w:p w:rsidR="00880635" w:rsidRPr="001B02DB" w:rsidRDefault="00880635" w:rsidP="00292E9E">
      <w:pPr>
        <w:ind w:firstLine="709"/>
        <w:jc w:val="both"/>
        <w:rPr>
          <w:lang w:val="uk-UA"/>
        </w:rPr>
      </w:pPr>
      <w:r w:rsidRPr="001B02DB">
        <w:rPr>
          <w:lang w:val="uk-UA"/>
        </w:rPr>
        <w:t>- звертатися до відповідних органів управління освітою з питань розвитку, виховання і навчання своїх дітей;</w:t>
      </w:r>
    </w:p>
    <w:p w:rsidR="00880635" w:rsidRPr="001B02DB" w:rsidRDefault="00880635" w:rsidP="00292E9E">
      <w:pPr>
        <w:ind w:firstLine="709"/>
        <w:jc w:val="both"/>
        <w:rPr>
          <w:lang w:val="uk-UA"/>
        </w:rPr>
      </w:pPr>
      <w:r w:rsidRPr="001B02DB">
        <w:rPr>
          <w:lang w:val="uk-UA"/>
        </w:rPr>
        <w:t>- брати участь у покращенні організації навчально-виховного процесу та зміцненні матеріально-технічної бази дошкільного закладу;</w:t>
      </w:r>
    </w:p>
    <w:p w:rsidR="00880635" w:rsidRPr="001B02DB" w:rsidRDefault="00880635" w:rsidP="00292E9E">
      <w:pPr>
        <w:ind w:firstLine="709"/>
        <w:jc w:val="both"/>
        <w:rPr>
          <w:lang w:val="uk-UA"/>
        </w:rPr>
      </w:pPr>
      <w:r w:rsidRPr="001B02DB">
        <w:rPr>
          <w:lang w:val="uk-UA"/>
        </w:rPr>
        <w:t xml:space="preserve">- відмовлятися від запропонованих додаткових освітніх послуг; </w:t>
      </w:r>
    </w:p>
    <w:p w:rsidR="00880635" w:rsidRPr="001B02DB" w:rsidRDefault="00880635" w:rsidP="00292E9E">
      <w:pPr>
        <w:ind w:firstLine="709"/>
        <w:jc w:val="both"/>
        <w:rPr>
          <w:lang w:val="uk-UA"/>
        </w:rPr>
      </w:pPr>
      <w:r w:rsidRPr="001B02DB">
        <w:rPr>
          <w:lang w:val="uk-UA"/>
        </w:rPr>
        <w:t>- захищати законні інтереси своїх дітей у відповідних державних органах і суді;</w:t>
      </w:r>
    </w:p>
    <w:p w:rsidR="00880635" w:rsidRPr="001B02DB" w:rsidRDefault="00880635" w:rsidP="00292E9E">
      <w:pPr>
        <w:ind w:firstLine="709"/>
        <w:jc w:val="both"/>
        <w:rPr>
          <w:lang w:val="uk-UA"/>
        </w:rPr>
      </w:pPr>
      <w:r w:rsidRPr="001B02DB">
        <w:rPr>
          <w:lang w:val="uk-UA"/>
        </w:rPr>
        <w:t>- інші права, які не суперечать законодавству України.</w:t>
      </w:r>
    </w:p>
    <w:p w:rsidR="00880635" w:rsidRPr="001B02DB" w:rsidRDefault="00880635" w:rsidP="00292E9E">
      <w:pPr>
        <w:ind w:firstLine="709"/>
        <w:jc w:val="both"/>
        <w:rPr>
          <w:lang w:val="uk-UA"/>
        </w:rPr>
      </w:pPr>
      <w:r w:rsidRPr="001B02DB">
        <w:rPr>
          <w:lang w:val="uk-UA"/>
        </w:rPr>
        <w:t>7.16. Батьки або особи, які їх замінюють, зобов’язані:</w:t>
      </w:r>
    </w:p>
    <w:p w:rsidR="00880635" w:rsidRPr="001B02DB" w:rsidRDefault="00880635" w:rsidP="00292E9E">
      <w:pPr>
        <w:ind w:firstLine="709"/>
        <w:jc w:val="both"/>
        <w:rPr>
          <w:lang w:val="uk-UA"/>
        </w:rPr>
      </w:pPr>
      <w:r w:rsidRPr="001B02DB">
        <w:rPr>
          <w:lang w:val="uk-UA"/>
        </w:rPr>
        <w:t>- своєчасно вносити плату за харчування дитини в дошкільному закладі у встановленому порядку;</w:t>
      </w:r>
    </w:p>
    <w:p w:rsidR="00880635" w:rsidRPr="001B02DB" w:rsidRDefault="00880635" w:rsidP="00292E9E">
      <w:pPr>
        <w:ind w:firstLine="709"/>
        <w:jc w:val="both"/>
        <w:rPr>
          <w:lang w:val="uk-UA"/>
        </w:rPr>
      </w:pPr>
      <w:r w:rsidRPr="001B02DB">
        <w:rPr>
          <w:lang w:val="uk-UA"/>
        </w:rPr>
        <w:t>- своєчасно повідомляти дошкільний заклад про можливість відсутності або хвороби дитини;</w:t>
      </w:r>
    </w:p>
    <w:p w:rsidR="00880635" w:rsidRPr="001B02DB" w:rsidRDefault="00880635" w:rsidP="00292E9E">
      <w:pPr>
        <w:ind w:firstLine="709"/>
        <w:jc w:val="both"/>
        <w:rPr>
          <w:lang w:val="uk-UA"/>
        </w:rPr>
      </w:pPr>
      <w:r w:rsidRPr="001B02DB">
        <w:rPr>
          <w:lang w:val="uk-UA"/>
        </w:rPr>
        <w:t>- слідкувати за станом здоров’я дитини.</w:t>
      </w:r>
    </w:p>
    <w:p w:rsidR="00880635" w:rsidRDefault="00880635" w:rsidP="00292E9E">
      <w:pPr>
        <w:ind w:firstLine="709"/>
        <w:jc w:val="both"/>
        <w:rPr>
          <w:b/>
          <w:lang w:val="uk-UA"/>
        </w:rPr>
      </w:pPr>
    </w:p>
    <w:p w:rsidR="00880635" w:rsidRPr="001B02DB" w:rsidRDefault="00880635" w:rsidP="00292E9E">
      <w:pPr>
        <w:ind w:firstLine="709"/>
        <w:jc w:val="center"/>
        <w:rPr>
          <w:b/>
          <w:lang w:val="uk-UA"/>
        </w:rPr>
      </w:pPr>
      <w:r w:rsidRPr="001B02DB">
        <w:rPr>
          <w:b/>
          <w:lang w:val="uk-UA"/>
        </w:rPr>
        <w:t>8. УПРАВЛІННЯ  ДОШКІЛЬНИМ  ЗАКЛАДОМ</w:t>
      </w:r>
    </w:p>
    <w:p w:rsidR="00880635" w:rsidRPr="001B02DB" w:rsidRDefault="00880635" w:rsidP="00292E9E">
      <w:pPr>
        <w:ind w:firstLine="709"/>
        <w:jc w:val="both"/>
        <w:rPr>
          <w:lang w:val="uk-UA"/>
        </w:rPr>
      </w:pPr>
      <w:r w:rsidRPr="001B02DB">
        <w:rPr>
          <w:lang w:val="uk-UA"/>
        </w:rPr>
        <w:t>8.1.</w:t>
      </w:r>
      <w:r>
        <w:rPr>
          <w:lang w:val="uk-UA"/>
        </w:rPr>
        <w:t xml:space="preserve"> </w:t>
      </w:r>
      <w:r w:rsidRPr="001B02DB">
        <w:rPr>
          <w:lang w:val="uk-UA"/>
        </w:rPr>
        <w:t>Управління дошкільним закладом здійснюється його Засновником, а також відділом освіти Новороздільської міської ради.</w:t>
      </w:r>
    </w:p>
    <w:p w:rsidR="00880635" w:rsidRPr="001B02DB" w:rsidRDefault="00880635" w:rsidP="00292E9E">
      <w:pPr>
        <w:ind w:firstLine="709"/>
        <w:jc w:val="both"/>
        <w:rPr>
          <w:lang w:val="uk-UA"/>
        </w:rPr>
      </w:pPr>
      <w:r w:rsidRPr="001B02DB">
        <w:rPr>
          <w:lang w:val="uk-UA"/>
        </w:rPr>
        <w:t>8.2. Безпосереднє керівництво роботою дошкільного закладу здійснює його завідувач (директор), який призначається і звільняється з посади начальником відділу освіти. На посаду керівника дошкільного навчального закладу призначається особа, яка є громадянином України, має відповідну вищу педагогічну освіту не нижче освітнього кваліфікаційного рівня «спеціаліст», стаж педагогічної роботи у сфері дошкільної освіти не менше як три роки, а також організаторські здібності, та стан здоров’я  якої не перешкоджає виконанню професійних обов’язків.</w:t>
      </w:r>
    </w:p>
    <w:p w:rsidR="00880635" w:rsidRPr="001B02DB" w:rsidRDefault="00880635" w:rsidP="00292E9E">
      <w:pPr>
        <w:ind w:firstLine="709"/>
        <w:jc w:val="both"/>
        <w:rPr>
          <w:lang w:val="uk-UA"/>
        </w:rPr>
      </w:pPr>
      <w:r w:rsidRPr="001B02DB">
        <w:rPr>
          <w:lang w:val="uk-UA"/>
        </w:rPr>
        <w:t>Керівник дошкільного закладу:</w:t>
      </w:r>
    </w:p>
    <w:p w:rsidR="00880635" w:rsidRPr="001B02DB" w:rsidRDefault="00880635" w:rsidP="00292E9E">
      <w:pPr>
        <w:ind w:firstLine="709"/>
        <w:jc w:val="both"/>
        <w:rPr>
          <w:lang w:val="uk-UA"/>
        </w:rPr>
      </w:pPr>
      <w:r w:rsidRPr="001B02DB">
        <w:rPr>
          <w:lang w:val="uk-UA"/>
        </w:rPr>
        <w:t>- 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rsidR="00880635" w:rsidRPr="001B02DB" w:rsidRDefault="00880635" w:rsidP="00292E9E">
      <w:pPr>
        <w:ind w:firstLine="709"/>
        <w:jc w:val="both"/>
        <w:rPr>
          <w:lang w:val="uk-UA"/>
        </w:rPr>
      </w:pPr>
      <w:r w:rsidRPr="001B02DB">
        <w:rPr>
          <w:lang w:val="uk-UA"/>
        </w:rPr>
        <w:t>- здійснює керівництво і контроль за діяльністю дошкільного закладу;</w:t>
      </w:r>
    </w:p>
    <w:p w:rsidR="00880635" w:rsidRPr="001B02DB" w:rsidRDefault="00880635" w:rsidP="00292E9E">
      <w:pPr>
        <w:ind w:firstLine="709"/>
        <w:jc w:val="both"/>
        <w:rPr>
          <w:lang w:val="uk-UA"/>
        </w:rPr>
      </w:pPr>
      <w:r w:rsidRPr="001B02DB">
        <w:rPr>
          <w:lang w:val="uk-UA"/>
        </w:rPr>
        <w:t xml:space="preserve">- діє від імені закладу, представляє його в усіх державних та інших органах, установах і організаціях, укладає угоди з юридичними та фізичними особами; </w:t>
      </w:r>
    </w:p>
    <w:p w:rsidR="00880635" w:rsidRPr="001B02DB" w:rsidRDefault="00880635" w:rsidP="00292E9E">
      <w:pPr>
        <w:ind w:firstLine="709"/>
        <w:jc w:val="both"/>
        <w:rPr>
          <w:lang w:val="uk-UA"/>
        </w:rPr>
      </w:pPr>
      <w:r w:rsidRPr="001B02DB">
        <w:rPr>
          <w:lang w:val="uk-UA"/>
        </w:rPr>
        <w:t xml:space="preserve">- розпоряджається в установленому порядку майном і коштами дошкільного закладу і відповідає за дотримання фінансової дисципліни та збереження матеріально-технічної бази закладу;                                               </w:t>
      </w:r>
    </w:p>
    <w:p w:rsidR="00880635" w:rsidRPr="001B02DB" w:rsidRDefault="00880635" w:rsidP="00292E9E">
      <w:pPr>
        <w:ind w:firstLine="709"/>
        <w:jc w:val="both"/>
        <w:rPr>
          <w:lang w:val="uk-UA"/>
        </w:rPr>
      </w:pPr>
      <w:r w:rsidRPr="001B02DB">
        <w:rPr>
          <w:lang w:val="uk-UA"/>
        </w:rPr>
        <w:t>- приймає на роботу та звільняє з роботи працівників дошкільного закладу;</w:t>
      </w:r>
    </w:p>
    <w:p w:rsidR="00880635" w:rsidRPr="001B02DB" w:rsidRDefault="00880635" w:rsidP="00292E9E">
      <w:pPr>
        <w:ind w:firstLine="709"/>
        <w:jc w:val="both"/>
        <w:rPr>
          <w:lang w:val="uk-UA"/>
        </w:rPr>
      </w:pPr>
      <w:r w:rsidRPr="001B02DB">
        <w:rPr>
          <w:lang w:val="uk-UA"/>
        </w:rPr>
        <w:t>- видає у межах своєї компетенції накази та розпорядження, контролює їх виконання;</w:t>
      </w:r>
    </w:p>
    <w:p w:rsidR="00880635" w:rsidRPr="001B02DB" w:rsidRDefault="00880635" w:rsidP="00292E9E">
      <w:pPr>
        <w:ind w:firstLine="709"/>
        <w:jc w:val="both"/>
        <w:rPr>
          <w:lang w:val="uk-UA"/>
        </w:rPr>
      </w:pPr>
      <w:r w:rsidRPr="001B02DB">
        <w:rPr>
          <w:lang w:val="uk-UA"/>
        </w:rPr>
        <w:t xml:space="preserve">- затверджує штатний розпис дошкільного закладу за погодженням з відділом освіти та міським головою; </w:t>
      </w:r>
    </w:p>
    <w:p w:rsidR="00880635" w:rsidRPr="001B02DB" w:rsidRDefault="00880635" w:rsidP="00292E9E">
      <w:pPr>
        <w:ind w:firstLine="709"/>
        <w:jc w:val="both"/>
        <w:rPr>
          <w:lang w:val="uk-UA"/>
        </w:rPr>
      </w:pPr>
      <w:r w:rsidRPr="001B02DB">
        <w:rPr>
          <w:lang w:val="uk-UA"/>
        </w:rPr>
        <w:t>- контролює організацію харчування і медичного обслуговування дітей;</w:t>
      </w:r>
    </w:p>
    <w:p w:rsidR="00880635" w:rsidRPr="001B02DB" w:rsidRDefault="00880635" w:rsidP="00292E9E">
      <w:pPr>
        <w:ind w:firstLine="709"/>
        <w:jc w:val="both"/>
        <w:rPr>
          <w:lang w:val="uk-UA"/>
        </w:rPr>
      </w:pPr>
      <w:r w:rsidRPr="001B02DB">
        <w:rPr>
          <w:lang w:val="uk-UA"/>
        </w:rPr>
        <w:t>- затверджує правила внутрішнього трудового розпорядку, посадові інструкції працівників за погодження з профспілковим комітетом;</w:t>
      </w:r>
    </w:p>
    <w:p w:rsidR="00880635" w:rsidRPr="001B02DB" w:rsidRDefault="00880635" w:rsidP="00292E9E">
      <w:pPr>
        <w:ind w:firstLine="709"/>
        <w:jc w:val="both"/>
        <w:rPr>
          <w:lang w:val="uk-UA"/>
        </w:rPr>
      </w:pPr>
      <w:r w:rsidRPr="001B02DB">
        <w:rPr>
          <w:lang w:val="uk-UA"/>
        </w:rPr>
        <w:t>- забезпечує дотримання санітарно-гігієнічних, протипожежних норм і правил, техніки безпеки, вимог безпечної життєдіяльності дітей і працівників;</w:t>
      </w:r>
    </w:p>
    <w:p w:rsidR="00880635" w:rsidRPr="001B02DB" w:rsidRDefault="00880635" w:rsidP="00292E9E">
      <w:pPr>
        <w:ind w:firstLine="709"/>
        <w:jc w:val="both"/>
        <w:rPr>
          <w:lang w:val="uk-UA"/>
        </w:rPr>
      </w:pPr>
      <w:r w:rsidRPr="001B02DB">
        <w:rPr>
          <w:lang w:val="uk-UA"/>
        </w:rPr>
        <w:t>- 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w:t>
      </w:r>
    </w:p>
    <w:p w:rsidR="00880635" w:rsidRPr="001B02DB" w:rsidRDefault="00880635" w:rsidP="00292E9E">
      <w:pPr>
        <w:ind w:firstLine="709"/>
        <w:jc w:val="both"/>
        <w:rPr>
          <w:lang w:val="uk-UA"/>
        </w:rPr>
      </w:pPr>
      <w:r w:rsidRPr="001B02DB">
        <w:rPr>
          <w:lang w:val="uk-UA"/>
        </w:rPr>
        <w:t>- підтримує ініціативу щодо вдосконалення освітньої роботи, заохочує творчі пошуки, дослідно-експериментальну роботу педагогів;</w:t>
      </w:r>
    </w:p>
    <w:p w:rsidR="00880635" w:rsidRPr="001B02DB" w:rsidRDefault="00880635" w:rsidP="00292E9E">
      <w:pPr>
        <w:ind w:firstLine="709"/>
        <w:jc w:val="both"/>
        <w:rPr>
          <w:lang w:val="uk-UA"/>
        </w:rPr>
      </w:pPr>
      <w:r w:rsidRPr="001B02DB">
        <w:rPr>
          <w:lang w:val="uk-UA"/>
        </w:rPr>
        <w:t>- організовує різні форми співпраці з батьками або особами, які їх замінюють;</w:t>
      </w:r>
    </w:p>
    <w:p w:rsidR="00880635" w:rsidRPr="001B02DB" w:rsidRDefault="00880635" w:rsidP="00292E9E">
      <w:pPr>
        <w:ind w:firstLine="709"/>
        <w:jc w:val="both"/>
        <w:rPr>
          <w:lang w:val="uk-UA"/>
        </w:rPr>
      </w:pPr>
      <w:r w:rsidRPr="001B02DB">
        <w:rPr>
          <w:lang w:val="uk-UA"/>
        </w:rPr>
        <w:t>- звітує перед Засновником, на загальних зборах про навчально–виховну, методичну, економічну і фінансово–господарську діяльність дошкільного закладу.</w:t>
      </w:r>
    </w:p>
    <w:p w:rsidR="00880635" w:rsidRPr="001B02DB" w:rsidRDefault="00880635" w:rsidP="00292E9E">
      <w:pPr>
        <w:ind w:firstLine="709"/>
        <w:jc w:val="both"/>
        <w:rPr>
          <w:lang w:val="uk-UA"/>
        </w:rPr>
      </w:pPr>
      <w:r w:rsidRPr="001B02DB">
        <w:t>8.3</w:t>
      </w:r>
      <w:r w:rsidRPr="001B02DB">
        <w:rPr>
          <w:lang w:val="uk-UA"/>
        </w:rPr>
        <w:t>. Постійно діючий колегіальний орган управління у дошкільному закладі – педагогічна рада.</w:t>
      </w:r>
    </w:p>
    <w:p w:rsidR="00880635" w:rsidRPr="001B02DB" w:rsidRDefault="00880635" w:rsidP="00292E9E">
      <w:pPr>
        <w:ind w:firstLine="709"/>
        <w:jc w:val="both"/>
        <w:rPr>
          <w:lang w:val="uk-UA"/>
        </w:rPr>
      </w:pPr>
      <w:r w:rsidRPr="001B02DB">
        <w:rPr>
          <w:lang w:val="uk-UA"/>
        </w:rPr>
        <w:t xml:space="preserve">До складу педагогічної ради входять: керівник, педагогічні працівники, інші спеціалісти, можуть входити голови батьківських комітетів; запрошеними з правом дорадчого голосу можуть бути представники громадських організацій, педагогічні працівники загальноосвітніх навчальних закладів, батьки або особи, які їх замінюють.                                                                                      </w:t>
      </w:r>
    </w:p>
    <w:p w:rsidR="00880635" w:rsidRPr="001B02DB" w:rsidRDefault="00880635" w:rsidP="00292E9E">
      <w:pPr>
        <w:ind w:firstLine="709"/>
        <w:jc w:val="both"/>
        <w:rPr>
          <w:lang w:val="uk-UA"/>
        </w:rPr>
      </w:pPr>
      <w:r w:rsidRPr="001B02DB">
        <w:rPr>
          <w:lang w:val="uk-UA"/>
        </w:rPr>
        <w:t>Головою педагогічної ради є завідувач дошкільним закладом.                             Педагогічна рада дошкільного закладу:</w:t>
      </w:r>
    </w:p>
    <w:p w:rsidR="00880635" w:rsidRPr="001B02DB" w:rsidRDefault="00880635" w:rsidP="00292E9E">
      <w:pPr>
        <w:ind w:firstLine="709"/>
        <w:jc w:val="both"/>
        <w:rPr>
          <w:lang w:val="uk-UA"/>
        </w:rPr>
      </w:pPr>
      <w:r w:rsidRPr="001B02DB">
        <w:rPr>
          <w:lang w:val="uk-UA"/>
        </w:rPr>
        <w:t>- розглядає питання навчально-виховного процесу в дошкільному закладі та приймає відповідні рішення;</w:t>
      </w:r>
    </w:p>
    <w:p w:rsidR="00880635" w:rsidRPr="001B02DB" w:rsidRDefault="00880635" w:rsidP="00292E9E">
      <w:pPr>
        <w:ind w:firstLine="709"/>
        <w:jc w:val="both"/>
        <w:rPr>
          <w:lang w:val="uk-UA"/>
        </w:rPr>
      </w:pPr>
      <w:r w:rsidRPr="001B02DB">
        <w:rPr>
          <w:lang w:val="uk-UA"/>
        </w:rPr>
        <w:t>- організовує роботу щодо підвищення кваліфікації педагогічних працівників, розвитку їх творчої ініціативи, впровадження досягнень науки, передового педагогічного досвіду;</w:t>
      </w:r>
    </w:p>
    <w:p w:rsidR="00880635" w:rsidRPr="001B02DB" w:rsidRDefault="00880635" w:rsidP="00292E9E">
      <w:pPr>
        <w:ind w:firstLine="709"/>
        <w:jc w:val="both"/>
        <w:rPr>
          <w:lang w:val="uk-UA"/>
        </w:rPr>
      </w:pPr>
      <w:r w:rsidRPr="001B02DB">
        <w:rPr>
          <w:lang w:val="uk-UA"/>
        </w:rPr>
        <w:t>- приймає рішення з інших питань професійної діяльності педагогічних працівників.</w:t>
      </w:r>
    </w:p>
    <w:p w:rsidR="00880635" w:rsidRPr="001B02DB" w:rsidRDefault="00880635" w:rsidP="00292E9E">
      <w:pPr>
        <w:tabs>
          <w:tab w:val="left" w:pos="8505"/>
        </w:tabs>
        <w:ind w:firstLine="709"/>
        <w:jc w:val="both"/>
        <w:rPr>
          <w:lang w:val="uk-UA"/>
        </w:rPr>
      </w:pPr>
      <w:r w:rsidRPr="001B02DB">
        <w:t xml:space="preserve">Робота </w:t>
      </w:r>
      <w:r w:rsidRPr="001B02DB">
        <w:rPr>
          <w:lang w:val="uk-UA"/>
        </w:rPr>
        <w:t>педагогічної ради планується довільно, відповідно до п</w:t>
      </w:r>
      <w:r w:rsidRPr="001B02DB">
        <w:t>отреб</w:t>
      </w:r>
      <w:r w:rsidRPr="001B02DB">
        <w:rPr>
          <w:lang w:val="uk-UA"/>
        </w:rPr>
        <w:t xml:space="preserve"> </w:t>
      </w:r>
      <w:r w:rsidRPr="001B02DB">
        <w:t>закладу.</w:t>
      </w:r>
      <w:r w:rsidRPr="001B02DB">
        <w:rPr>
          <w:lang w:val="uk-UA"/>
        </w:rPr>
        <w:t xml:space="preserve">                                                                                                  Кількість засідань педагогічної ради становить 4 рази на рік.</w:t>
      </w:r>
    </w:p>
    <w:p w:rsidR="00880635" w:rsidRPr="001B02DB" w:rsidRDefault="00880635" w:rsidP="00292E9E">
      <w:pPr>
        <w:ind w:firstLine="709"/>
        <w:jc w:val="both"/>
        <w:rPr>
          <w:lang w:val="uk-UA"/>
        </w:rPr>
      </w:pPr>
      <w:r w:rsidRPr="001B02DB">
        <w:rPr>
          <w:lang w:val="uk-UA"/>
        </w:rPr>
        <w:t xml:space="preserve">8.4. Органом громадського самоврядування дошкільного закладу є загальні збори колективу закладу та батьків або осіб, які їх замінюють, які скликаються не рідше одного разу на рік.  </w:t>
      </w:r>
    </w:p>
    <w:p w:rsidR="00880635" w:rsidRPr="001B02DB" w:rsidRDefault="00880635" w:rsidP="00292E9E">
      <w:pPr>
        <w:ind w:firstLine="709"/>
        <w:jc w:val="both"/>
        <w:rPr>
          <w:lang w:val="uk-UA"/>
        </w:rPr>
      </w:pPr>
      <w:r w:rsidRPr="001B02DB">
        <w:rPr>
          <w:lang w:val="uk-UA"/>
        </w:rPr>
        <w:t>Кількість учасників загальних зборів від працівників дошкільного закладу 2/3, батьків – 2/3 від загальної кількості. Термін їх повноважень становить 1 рік.                                                                                                                                                                                            Рішення загальних зборів приймаються простою більшістю голосів від загальної кількості присутніх.                                                                                      Загальні збори:</w:t>
      </w:r>
    </w:p>
    <w:p w:rsidR="00880635" w:rsidRPr="001B02DB" w:rsidRDefault="00880635" w:rsidP="00292E9E">
      <w:pPr>
        <w:ind w:firstLine="709"/>
        <w:jc w:val="both"/>
        <w:rPr>
          <w:lang w:val="uk-UA"/>
        </w:rPr>
      </w:pPr>
      <w:r w:rsidRPr="001B02DB">
        <w:rPr>
          <w:lang w:val="uk-UA"/>
        </w:rPr>
        <w:t xml:space="preserve">- обирають раду дошкільного закладу, її членів і голову, встановлюють терміни її повноважень;  </w:t>
      </w:r>
    </w:p>
    <w:p w:rsidR="00880635" w:rsidRPr="001B02DB" w:rsidRDefault="00880635" w:rsidP="00292E9E">
      <w:pPr>
        <w:ind w:firstLine="709"/>
        <w:jc w:val="both"/>
        <w:rPr>
          <w:lang w:val="uk-UA"/>
        </w:rPr>
      </w:pPr>
      <w:r w:rsidRPr="001B02DB">
        <w:rPr>
          <w:lang w:val="uk-UA"/>
        </w:rPr>
        <w:t>- заслуховують звіт керівника дошкільного закладу, дають йому оцінку шляхом таємного або відкритого голосування;</w:t>
      </w:r>
    </w:p>
    <w:p w:rsidR="00880635" w:rsidRPr="001B02DB" w:rsidRDefault="00880635" w:rsidP="00292E9E">
      <w:pPr>
        <w:ind w:firstLine="709"/>
        <w:jc w:val="both"/>
        <w:rPr>
          <w:lang w:val="uk-UA"/>
        </w:rPr>
      </w:pPr>
      <w:r w:rsidRPr="001B02DB">
        <w:rPr>
          <w:lang w:val="uk-UA"/>
        </w:rPr>
        <w:t>- розглядають питання навчально-виховної, методичної, фінансово-господарської діяльності дошкільного закладу;</w:t>
      </w:r>
    </w:p>
    <w:p w:rsidR="00880635" w:rsidRPr="001B02DB" w:rsidRDefault="00880635" w:rsidP="00292E9E">
      <w:pPr>
        <w:ind w:firstLine="709"/>
        <w:jc w:val="both"/>
        <w:rPr>
          <w:lang w:val="uk-UA"/>
        </w:rPr>
      </w:pPr>
      <w:r w:rsidRPr="001B02DB">
        <w:rPr>
          <w:lang w:val="uk-UA"/>
        </w:rPr>
        <w:t>- затверджують основні напрями вдосконалення роботи і розвитку дошкільного закладу.</w:t>
      </w:r>
    </w:p>
    <w:p w:rsidR="00880635" w:rsidRPr="001B02DB" w:rsidRDefault="00880635" w:rsidP="00292E9E">
      <w:pPr>
        <w:ind w:firstLine="709"/>
        <w:jc w:val="both"/>
        <w:rPr>
          <w:lang w:val="uk-UA"/>
        </w:rPr>
      </w:pPr>
      <w:r w:rsidRPr="001B02DB">
        <w:t xml:space="preserve">8.5. У </w:t>
      </w:r>
      <w:r w:rsidRPr="001B02DB">
        <w:rPr>
          <w:lang w:val="uk-UA"/>
        </w:rPr>
        <w:t xml:space="preserve">період між загальними зборами діє рада дошкільного закладу. </w:t>
      </w:r>
    </w:p>
    <w:p w:rsidR="00880635" w:rsidRPr="001B02DB" w:rsidRDefault="00880635" w:rsidP="00292E9E">
      <w:pPr>
        <w:ind w:firstLine="709"/>
        <w:jc w:val="both"/>
        <w:rPr>
          <w:lang w:val="uk-UA"/>
        </w:rPr>
      </w:pPr>
      <w:r w:rsidRPr="001B02DB">
        <w:rPr>
          <w:lang w:val="uk-UA"/>
        </w:rPr>
        <w:t xml:space="preserve">Кількість засідань ради визначається за потребою. Засідання ради дошкільного закладу є правомірним, якщо в ньому бере участь не менше двох третин її членів (працівники дошкільного закладу, батьки, засновники, спонсори та інші).  </w:t>
      </w:r>
    </w:p>
    <w:p w:rsidR="00880635" w:rsidRPr="001B02DB" w:rsidRDefault="00880635" w:rsidP="00292E9E">
      <w:pPr>
        <w:ind w:firstLine="709"/>
        <w:jc w:val="both"/>
        <w:rPr>
          <w:lang w:val="uk-UA"/>
        </w:rPr>
      </w:pPr>
      <w:r w:rsidRPr="001B02DB">
        <w:rPr>
          <w:lang w:val="uk-UA"/>
        </w:rPr>
        <w:t xml:space="preserve">Рада закладу  організовує виконання рішень загальних зборів,  розглядає питання поліпшення умов для здобуття дошкільної освіти, зміцнення матеріально-технічної бази, поповнення й використання бюджету закладу,  вносить пропозиції щодо морального і матеріального заохочення учасників навчально-виховного процесу,  погоджує зміст і форми роботи з педагогічної освіти батьків. </w:t>
      </w:r>
    </w:p>
    <w:p w:rsidR="00880635" w:rsidRPr="001B02DB" w:rsidRDefault="00880635" w:rsidP="00292E9E">
      <w:pPr>
        <w:ind w:firstLine="709"/>
        <w:jc w:val="both"/>
        <w:rPr>
          <w:lang w:val="uk-UA"/>
        </w:rPr>
      </w:pPr>
      <w:r w:rsidRPr="001B02DB">
        <w:rPr>
          <w:lang w:val="uk-UA"/>
        </w:rPr>
        <w:t xml:space="preserve">8.6. У Дошкільному закладі може діяти піклувальна рада – орган самоврядування, який формується з представників органів виконавчої влади, органів місцевого самоврядування, підприємств, установ, навчальних закладів, організацій, окремих громадян з метою залучення громадськості до вирішення проблем освіти, забезпечення сприятливих умов ефективної роботи дошкільного закладу.                                                                               </w:t>
      </w:r>
    </w:p>
    <w:p w:rsidR="00880635" w:rsidRPr="001B02DB" w:rsidRDefault="00880635" w:rsidP="00292E9E">
      <w:pPr>
        <w:ind w:firstLine="709"/>
        <w:jc w:val="both"/>
        <w:rPr>
          <w:lang w:val="uk-UA"/>
        </w:rPr>
      </w:pPr>
      <w:r w:rsidRPr="001B02DB">
        <w:rPr>
          <w:lang w:val="uk-UA"/>
        </w:rPr>
        <w:t xml:space="preserve">Піклувальна рада (у складі 3-5 осіб) створюється за рішенням загальних зборів або ради дошкільного закладу. Члени піклувальної ради обираються на загальних зборах дошкільного закладу і працюють на громадських засадах. Очолює піклувальну раду голова, який обирається шляхом голосування на її засіданні з числа членів піклувальної ради. Кількість засідань визначається їх доцільністю, але, як правило, не менше ніж чотири рази на рік. </w:t>
      </w:r>
    </w:p>
    <w:p w:rsidR="00880635" w:rsidRPr="001B02DB" w:rsidRDefault="00880635" w:rsidP="00292E9E">
      <w:pPr>
        <w:ind w:firstLine="709"/>
        <w:jc w:val="both"/>
        <w:rPr>
          <w:lang w:val="uk-UA"/>
        </w:rPr>
      </w:pPr>
      <w:r w:rsidRPr="001B02DB">
        <w:rPr>
          <w:lang w:val="uk-UA"/>
        </w:rPr>
        <w:t>Основними завданнями піклувальної ради є:</w:t>
      </w:r>
    </w:p>
    <w:p w:rsidR="00880635" w:rsidRPr="001B02DB" w:rsidRDefault="00880635" w:rsidP="00292E9E">
      <w:pPr>
        <w:ind w:firstLine="709"/>
        <w:jc w:val="both"/>
        <w:rPr>
          <w:lang w:val="uk-UA"/>
        </w:rPr>
      </w:pPr>
      <w:r w:rsidRPr="001B02DB">
        <w:rPr>
          <w:lang w:val="uk-UA"/>
        </w:rPr>
        <w:t>- співпраця з органами виконавчої влади, підприємствами, установами, організаціями, навчальними закладами, окремими громадянами, спрямована на поліпшення умов утримання дітей у дошкільному закладі;</w:t>
      </w:r>
    </w:p>
    <w:p w:rsidR="00880635" w:rsidRPr="001B02DB" w:rsidRDefault="00880635" w:rsidP="00292E9E">
      <w:pPr>
        <w:ind w:firstLine="709"/>
        <w:jc w:val="both"/>
        <w:rPr>
          <w:lang w:val="uk-UA"/>
        </w:rPr>
      </w:pPr>
      <w:r w:rsidRPr="001B02DB">
        <w:rPr>
          <w:lang w:val="uk-UA"/>
        </w:rPr>
        <w:t>- сприяння зміцненню матеріально-технічної, культурно-спортивної, корекційно-відновлювальної, лікувально-оздоровчої бази дошкільного закладу;</w:t>
      </w:r>
    </w:p>
    <w:p w:rsidR="00880635" w:rsidRPr="001B02DB" w:rsidRDefault="00880635" w:rsidP="00292E9E">
      <w:pPr>
        <w:ind w:firstLine="709"/>
        <w:jc w:val="both"/>
        <w:rPr>
          <w:lang w:val="uk-UA"/>
        </w:rPr>
      </w:pPr>
      <w:r w:rsidRPr="001B02DB">
        <w:rPr>
          <w:lang w:val="uk-UA"/>
        </w:rPr>
        <w:t xml:space="preserve">- сприяння залученню додаткових джерел фінансування дошкільного закладу; </w:t>
      </w:r>
    </w:p>
    <w:p w:rsidR="00880635" w:rsidRPr="001B02DB" w:rsidRDefault="00880635" w:rsidP="00292E9E">
      <w:pPr>
        <w:ind w:firstLine="709"/>
        <w:jc w:val="both"/>
        <w:rPr>
          <w:lang w:val="uk-UA"/>
        </w:rPr>
      </w:pPr>
      <w:r w:rsidRPr="001B02DB">
        <w:rPr>
          <w:lang w:val="uk-UA"/>
        </w:rPr>
        <w:t>- сприяння організації та проведенню заходів, спрямованих на охорону життя та здоров’я учасників навчально-виховного процесу;</w:t>
      </w:r>
    </w:p>
    <w:p w:rsidR="00880635" w:rsidRPr="001B02DB" w:rsidRDefault="00880635" w:rsidP="00292E9E">
      <w:pPr>
        <w:ind w:firstLine="709"/>
        <w:jc w:val="both"/>
        <w:rPr>
          <w:lang w:val="uk-UA"/>
        </w:rPr>
      </w:pPr>
      <w:r w:rsidRPr="001B02DB">
        <w:rPr>
          <w:lang w:val="uk-UA"/>
        </w:rPr>
        <w:t>- організація дозвілля та оздоровлення дітей та працівників дошкільного закладу;</w:t>
      </w:r>
    </w:p>
    <w:p w:rsidR="00880635" w:rsidRPr="001B02DB" w:rsidRDefault="00880635" w:rsidP="00292E9E">
      <w:pPr>
        <w:ind w:firstLine="709"/>
        <w:jc w:val="both"/>
        <w:rPr>
          <w:lang w:val="uk-UA"/>
        </w:rPr>
      </w:pPr>
      <w:r w:rsidRPr="001B02DB">
        <w:rPr>
          <w:lang w:val="uk-UA"/>
        </w:rPr>
        <w:t>- стимулювання творчої праці педагогічних працівників;</w:t>
      </w:r>
    </w:p>
    <w:p w:rsidR="00880635" w:rsidRPr="001B02DB" w:rsidRDefault="00880635" w:rsidP="00292E9E">
      <w:pPr>
        <w:ind w:firstLine="709"/>
        <w:jc w:val="both"/>
        <w:rPr>
          <w:lang w:val="uk-UA"/>
        </w:rPr>
      </w:pPr>
      <w:r w:rsidRPr="001B02DB">
        <w:rPr>
          <w:lang w:val="uk-UA"/>
        </w:rPr>
        <w:t>- всебічне зміцнення зв’язків між родинами дітей та дошкільним закладом;</w:t>
      </w:r>
    </w:p>
    <w:p w:rsidR="00880635" w:rsidRPr="001B02DB" w:rsidRDefault="00880635" w:rsidP="00292E9E">
      <w:pPr>
        <w:ind w:firstLine="709"/>
        <w:jc w:val="both"/>
        <w:rPr>
          <w:lang w:val="uk-UA"/>
        </w:rPr>
      </w:pPr>
      <w:r w:rsidRPr="001B02DB">
        <w:rPr>
          <w:lang w:val="uk-UA"/>
        </w:rPr>
        <w:t>- сприяння соціально-правовому захисту учасників навчально-виховного процесу.</w:t>
      </w:r>
    </w:p>
    <w:p w:rsidR="00880635" w:rsidRDefault="00880635" w:rsidP="00292E9E">
      <w:pPr>
        <w:ind w:firstLine="709"/>
        <w:jc w:val="both"/>
        <w:rPr>
          <w:b/>
          <w:lang w:val="uk-UA"/>
        </w:rPr>
      </w:pPr>
    </w:p>
    <w:p w:rsidR="00880635" w:rsidRPr="001B02DB" w:rsidRDefault="00880635" w:rsidP="00292E9E">
      <w:pPr>
        <w:ind w:firstLine="709"/>
        <w:jc w:val="center"/>
        <w:rPr>
          <w:b/>
          <w:lang w:val="uk-UA"/>
        </w:rPr>
      </w:pPr>
      <w:r w:rsidRPr="001B02DB">
        <w:rPr>
          <w:b/>
          <w:lang w:val="uk-UA"/>
        </w:rPr>
        <w:t>9.</w:t>
      </w:r>
      <w:r>
        <w:rPr>
          <w:b/>
          <w:lang w:val="uk-UA"/>
        </w:rPr>
        <w:t xml:space="preserve"> </w:t>
      </w:r>
      <w:r w:rsidRPr="001B02DB">
        <w:rPr>
          <w:b/>
          <w:lang w:val="uk-UA"/>
        </w:rPr>
        <w:t>МАЙНО  ДОШКІЛЬНОГО  ЗАКЛАДУ</w:t>
      </w:r>
    </w:p>
    <w:p w:rsidR="00880635" w:rsidRPr="001B02DB" w:rsidRDefault="00880635" w:rsidP="00292E9E">
      <w:pPr>
        <w:ind w:firstLine="709"/>
        <w:jc w:val="both"/>
        <w:rPr>
          <w:lang w:val="uk-UA"/>
        </w:rPr>
      </w:pPr>
      <w:r w:rsidRPr="001B02DB">
        <w:rPr>
          <w:lang w:val="uk-UA"/>
        </w:rPr>
        <w:t>9.1. Майно дошкільного закладу є комунальною власністю територіальної громади міста Новий Розділ і закріплюється за ним на праві оперативного управління.</w:t>
      </w:r>
    </w:p>
    <w:p w:rsidR="00880635" w:rsidRPr="001B02DB" w:rsidRDefault="00880635" w:rsidP="00292E9E">
      <w:pPr>
        <w:ind w:firstLine="709"/>
        <w:jc w:val="both"/>
        <w:rPr>
          <w:lang w:val="uk-UA"/>
        </w:rPr>
      </w:pPr>
      <w:r w:rsidRPr="001B02DB">
        <w:rPr>
          <w:lang w:val="uk-UA"/>
        </w:rPr>
        <w:t>9.2. Здійснюючи право оперативного управління дошкільний заклад вчиняє щодо нього дії, які не суперечать чинному законодавству, цьому Статуту і інтересам Засновника.</w:t>
      </w:r>
    </w:p>
    <w:p w:rsidR="00880635" w:rsidRPr="001B02DB" w:rsidRDefault="00880635" w:rsidP="00292E9E">
      <w:pPr>
        <w:ind w:firstLine="709"/>
        <w:jc w:val="both"/>
        <w:rPr>
          <w:lang w:val="uk-UA"/>
        </w:rPr>
      </w:pPr>
      <w:r w:rsidRPr="001B02DB">
        <w:rPr>
          <w:lang w:val="uk-UA"/>
        </w:rPr>
        <w:t>9.3. Засновник надає дошкільному закладу земельну ділянку у постійне користування.</w:t>
      </w:r>
    </w:p>
    <w:p w:rsidR="00880635" w:rsidRPr="001B02DB" w:rsidRDefault="00880635" w:rsidP="00292E9E">
      <w:pPr>
        <w:ind w:firstLine="709"/>
        <w:jc w:val="both"/>
        <w:rPr>
          <w:lang w:val="uk-UA"/>
        </w:rPr>
      </w:pPr>
      <w:r w:rsidRPr="001B02DB">
        <w:rPr>
          <w:lang w:val="uk-UA"/>
        </w:rPr>
        <w:t xml:space="preserve">9.4. Збитки, завдані дошкільному закладу в результаті порушення його майнових прав громадянами, юридичними особами і державними органами, відшкодовуються добровільно або в судовому порядку. </w:t>
      </w:r>
    </w:p>
    <w:p w:rsidR="00880635" w:rsidRPr="001B02DB" w:rsidRDefault="00880635" w:rsidP="00292E9E">
      <w:pPr>
        <w:ind w:firstLine="709"/>
        <w:jc w:val="both"/>
        <w:rPr>
          <w:b/>
          <w:lang w:val="uk-UA"/>
        </w:rPr>
      </w:pPr>
    </w:p>
    <w:p w:rsidR="00880635" w:rsidRDefault="00880635" w:rsidP="00292E9E">
      <w:pPr>
        <w:ind w:firstLine="709"/>
        <w:jc w:val="center"/>
        <w:rPr>
          <w:b/>
          <w:lang w:val="uk-UA"/>
        </w:rPr>
      </w:pPr>
      <w:r w:rsidRPr="001B02DB">
        <w:rPr>
          <w:b/>
          <w:lang w:val="uk-UA"/>
        </w:rPr>
        <w:t>10</w:t>
      </w:r>
      <w:r w:rsidRPr="001B02DB">
        <w:rPr>
          <w:b/>
        </w:rPr>
        <w:t>. Ф</w:t>
      </w:r>
      <w:r w:rsidRPr="001B02DB">
        <w:rPr>
          <w:b/>
          <w:lang w:val="uk-UA"/>
        </w:rPr>
        <w:t xml:space="preserve">ІНАНСОВО-ГОСПОДАРСЬКА   ДІЯЛЬНІСТЬ           </w:t>
      </w:r>
    </w:p>
    <w:p w:rsidR="00880635" w:rsidRPr="001B02DB" w:rsidRDefault="00880635" w:rsidP="00292E9E">
      <w:pPr>
        <w:ind w:firstLine="709"/>
        <w:jc w:val="center"/>
        <w:rPr>
          <w:b/>
          <w:lang w:val="uk-UA"/>
        </w:rPr>
      </w:pPr>
      <w:r w:rsidRPr="001B02DB">
        <w:rPr>
          <w:b/>
          <w:lang w:val="uk-UA"/>
        </w:rPr>
        <w:t>ДОШКІЛЬНОГО ЗАКЛАДУ</w:t>
      </w:r>
    </w:p>
    <w:p w:rsidR="00880635" w:rsidRPr="001B02DB" w:rsidRDefault="00880635" w:rsidP="00292E9E">
      <w:pPr>
        <w:ind w:firstLine="709"/>
        <w:jc w:val="both"/>
        <w:rPr>
          <w:lang w:val="uk-UA"/>
        </w:rPr>
      </w:pPr>
      <w:r w:rsidRPr="001B02DB">
        <w:t xml:space="preserve">10.1. </w:t>
      </w:r>
      <w:r w:rsidRPr="001B02DB">
        <w:rPr>
          <w:lang w:val="uk-UA"/>
        </w:rPr>
        <w:t xml:space="preserve">Джерелами фінансування дошкільного закладу є кошти: </w:t>
      </w:r>
    </w:p>
    <w:p w:rsidR="00880635" w:rsidRPr="001B02DB" w:rsidRDefault="00880635" w:rsidP="00292E9E">
      <w:pPr>
        <w:ind w:firstLine="709"/>
        <w:jc w:val="both"/>
        <w:rPr>
          <w:lang w:val="uk-UA"/>
        </w:rPr>
      </w:pPr>
      <w:r w:rsidRPr="001B02DB">
        <w:rPr>
          <w:lang w:val="uk-UA"/>
        </w:rPr>
        <w:t xml:space="preserve">- засновника (власника);                                                                                                                    </w:t>
      </w:r>
    </w:p>
    <w:p w:rsidR="00880635" w:rsidRPr="001B02DB" w:rsidRDefault="00880635" w:rsidP="00292E9E">
      <w:pPr>
        <w:ind w:firstLine="709"/>
        <w:jc w:val="both"/>
        <w:rPr>
          <w:lang w:val="uk-UA"/>
        </w:rPr>
      </w:pPr>
      <w:r w:rsidRPr="001B02DB">
        <w:rPr>
          <w:lang w:val="uk-UA"/>
        </w:rPr>
        <w:t xml:space="preserve">- батьків або осіб, які їх замінюють;                                                                                         </w:t>
      </w:r>
    </w:p>
    <w:p w:rsidR="00880635" w:rsidRPr="001B02DB" w:rsidRDefault="00880635" w:rsidP="00292E9E">
      <w:pPr>
        <w:ind w:firstLine="709"/>
        <w:jc w:val="both"/>
        <w:rPr>
          <w:lang w:val="uk-UA"/>
        </w:rPr>
      </w:pPr>
      <w:r w:rsidRPr="001B02DB">
        <w:rPr>
          <w:lang w:val="uk-UA"/>
        </w:rPr>
        <w:t>- добровільні пожертвування і цільові внески фізичних і юридичних осіб;</w:t>
      </w:r>
    </w:p>
    <w:p w:rsidR="00880635" w:rsidRPr="001B02DB" w:rsidRDefault="00880635" w:rsidP="00292E9E">
      <w:pPr>
        <w:ind w:firstLine="709"/>
        <w:jc w:val="both"/>
        <w:rPr>
          <w:lang w:val="uk-UA"/>
        </w:rPr>
      </w:pPr>
      <w:r w:rsidRPr="001B02DB">
        <w:rPr>
          <w:lang w:val="uk-UA"/>
        </w:rPr>
        <w:t>- інші надходження, не заборонені чинним законодавством.</w:t>
      </w:r>
    </w:p>
    <w:p w:rsidR="00880635" w:rsidRPr="001B02DB" w:rsidRDefault="00880635" w:rsidP="00292E9E">
      <w:pPr>
        <w:ind w:firstLine="709"/>
        <w:jc w:val="both"/>
        <w:rPr>
          <w:lang w:val="uk-UA"/>
        </w:rPr>
      </w:pPr>
      <w:r w:rsidRPr="001B02DB">
        <w:t>10.2.</w:t>
      </w:r>
      <w:r>
        <w:rPr>
          <w:lang w:val="uk-UA"/>
        </w:rPr>
        <w:t xml:space="preserve"> </w:t>
      </w:r>
      <w:r w:rsidRPr="001B02DB">
        <w:rPr>
          <w:lang w:val="uk-UA"/>
        </w:rPr>
        <w:t>Дошкільний з</w:t>
      </w:r>
      <w:r w:rsidRPr="001B02DB">
        <w:t xml:space="preserve">аклад </w:t>
      </w:r>
      <w:r w:rsidRPr="001B02DB">
        <w:rPr>
          <w:lang w:val="uk-UA"/>
        </w:rPr>
        <w:t xml:space="preserve">за погодженням із Засновником або уповноваженим органом має право:                                                                                                                             </w:t>
      </w:r>
    </w:p>
    <w:p w:rsidR="00880635" w:rsidRPr="001B02DB" w:rsidRDefault="00880635" w:rsidP="00292E9E">
      <w:pPr>
        <w:ind w:firstLine="709"/>
        <w:jc w:val="both"/>
        <w:rPr>
          <w:lang w:val="uk-UA"/>
        </w:rPr>
      </w:pPr>
      <w:r w:rsidRPr="001B02DB">
        <w:rPr>
          <w:lang w:val="uk-UA"/>
        </w:rPr>
        <w:t xml:space="preserve">- придбавати, орендувати необхідне йому майно;                                                                       </w:t>
      </w:r>
    </w:p>
    <w:p w:rsidR="00880635" w:rsidRPr="001B02DB" w:rsidRDefault="00880635" w:rsidP="00292E9E">
      <w:pPr>
        <w:ind w:firstLine="709"/>
        <w:jc w:val="both"/>
        <w:rPr>
          <w:lang w:val="uk-UA"/>
        </w:rPr>
      </w:pPr>
      <w:r w:rsidRPr="001B02DB">
        <w:rPr>
          <w:lang w:val="uk-UA"/>
        </w:rPr>
        <w:t>- отримувати допомогу від підприємств, установ, організацій або фізичних осіб;</w:t>
      </w:r>
    </w:p>
    <w:p w:rsidR="00880635" w:rsidRPr="001B02DB" w:rsidRDefault="00880635" w:rsidP="00292E9E">
      <w:pPr>
        <w:ind w:firstLine="709"/>
        <w:jc w:val="both"/>
        <w:rPr>
          <w:lang w:val="uk-UA"/>
        </w:rPr>
      </w:pPr>
      <w:r w:rsidRPr="001B02DB">
        <w:rPr>
          <w:lang w:val="uk-UA"/>
        </w:rPr>
        <w:t>- здавати в оренду приміщення, споруди, обладнання юридичним та фізичним особам для провадження освітньої діяльності відповідно до законодавства.</w:t>
      </w:r>
    </w:p>
    <w:p w:rsidR="00880635" w:rsidRPr="001B02DB" w:rsidRDefault="00880635" w:rsidP="00292E9E">
      <w:pPr>
        <w:ind w:firstLine="709"/>
        <w:jc w:val="both"/>
      </w:pPr>
      <w:r w:rsidRPr="001B02DB">
        <w:t>10.3.</w:t>
      </w:r>
      <w:r>
        <w:rPr>
          <w:lang w:val="uk-UA"/>
        </w:rPr>
        <w:t xml:space="preserve"> </w:t>
      </w:r>
      <w:r w:rsidRPr="001B02DB">
        <w:rPr>
          <w:lang w:val="uk-UA"/>
        </w:rPr>
        <w:t>Статистична звітність про діяльність дошкільного закладу здійснюється відповідно до законодавства України.</w:t>
      </w:r>
    </w:p>
    <w:p w:rsidR="00880635" w:rsidRPr="001B02DB" w:rsidRDefault="00880635" w:rsidP="00292E9E">
      <w:pPr>
        <w:ind w:firstLine="709"/>
        <w:jc w:val="both"/>
        <w:rPr>
          <w:lang w:val="uk-UA"/>
        </w:rPr>
      </w:pPr>
      <w:r w:rsidRPr="001B02DB">
        <w:t>10.4.</w:t>
      </w:r>
      <w:r>
        <w:rPr>
          <w:lang w:val="uk-UA"/>
        </w:rPr>
        <w:t xml:space="preserve"> </w:t>
      </w:r>
      <w:r w:rsidRPr="001B02DB">
        <w:rPr>
          <w:lang w:val="uk-UA"/>
        </w:rPr>
        <w:t>Порядок ведення діловодства і бухгалтерського обліку в дошкільному закладі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підпорядковується дошкільний заклад.  Ведення бухгалтерського обліку в дошкільному закладі здійснюється централізованою бухгалтерією відділу освіти.</w:t>
      </w:r>
    </w:p>
    <w:p w:rsidR="00880635" w:rsidRDefault="00880635" w:rsidP="00292E9E">
      <w:pPr>
        <w:ind w:firstLine="709"/>
        <w:jc w:val="both"/>
        <w:rPr>
          <w:b/>
          <w:lang w:val="uk-UA"/>
        </w:rPr>
      </w:pPr>
    </w:p>
    <w:p w:rsidR="00880635" w:rsidRPr="001B02DB" w:rsidRDefault="00880635" w:rsidP="00292E9E">
      <w:pPr>
        <w:ind w:firstLine="709"/>
        <w:jc w:val="center"/>
        <w:rPr>
          <w:b/>
          <w:lang w:val="uk-UA"/>
        </w:rPr>
      </w:pPr>
      <w:r w:rsidRPr="001B02DB">
        <w:rPr>
          <w:b/>
          <w:lang w:val="uk-UA"/>
        </w:rPr>
        <w:t>11</w:t>
      </w:r>
      <w:r w:rsidRPr="001B02DB">
        <w:rPr>
          <w:b/>
        </w:rPr>
        <w:t>. К</w:t>
      </w:r>
      <w:r w:rsidRPr="001B02DB">
        <w:rPr>
          <w:b/>
          <w:lang w:val="uk-UA"/>
        </w:rPr>
        <w:t>ОНТРОЛЬ ЗА ДІЯЛЬНІСТЮ ДОШКІЛЬНОГО ЗАКЛАДУ</w:t>
      </w:r>
    </w:p>
    <w:p w:rsidR="00880635" w:rsidRPr="001B02DB" w:rsidRDefault="00880635" w:rsidP="00292E9E">
      <w:pPr>
        <w:ind w:firstLine="709"/>
        <w:jc w:val="both"/>
        <w:rPr>
          <w:lang w:val="uk-UA"/>
        </w:rPr>
      </w:pPr>
      <w:r w:rsidRPr="001B02DB">
        <w:rPr>
          <w:lang w:val="uk-UA"/>
        </w:rPr>
        <w:t>11.1. Основною формою контролю за діяльністю дошкільного закладу є державна атестація, що проводиться один раз на десять років у порядку, встановленому Міністерством освіти і науки України.</w:t>
      </w:r>
    </w:p>
    <w:p w:rsidR="00880635" w:rsidRPr="001B02DB" w:rsidRDefault="00880635" w:rsidP="00292E9E">
      <w:pPr>
        <w:ind w:firstLine="709"/>
        <w:jc w:val="both"/>
        <w:rPr>
          <w:lang w:val="uk-UA"/>
        </w:rPr>
      </w:pPr>
      <w:r w:rsidRPr="001B02DB">
        <w:rPr>
          <w:lang w:val="uk-UA"/>
        </w:rPr>
        <w:t xml:space="preserve">11.2. Контроль за дотриманням дошкільним закладом державних вимог щодо змісту, рівня й обсягу дошкільної освіти здійснюється відділом освіти та виконавчим комітетом Новороздільської міської ради.                                                   </w:t>
      </w:r>
    </w:p>
    <w:p w:rsidR="00880635" w:rsidRPr="001B02DB" w:rsidRDefault="00880635" w:rsidP="00292E9E">
      <w:pPr>
        <w:ind w:firstLine="709"/>
        <w:jc w:val="both"/>
      </w:pPr>
      <w:r w:rsidRPr="001B02DB">
        <w:rPr>
          <w:lang w:val="uk-UA"/>
        </w:rPr>
        <w:t>11.3</w:t>
      </w:r>
      <w:r w:rsidRPr="001B02DB">
        <w:t xml:space="preserve">. </w:t>
      </w:r>
      <w:r w:rsidRPr="001B02DB">
        <w:rPr>
          <w:lang w:val="uk-UA"/>
        </w:rPr>
        <w:t>Зміст, форми та періодичність контролю, не пов’язаного з навчально-виховним процесом встановлюється засновником дошкільного закладу.</w:t>
      </w:r>
    </w:p>
    <w:p w:rsidR="00880635" w:rsidRDefault="00880635" w:rsidP="00292E9E">
      <w:pPr>
        <w:ind w:firstLine="709"/>
        <w:jc w:val="both"/>
        <w:rPr>
          <w:b/>
          <w:lang w:val="uk-UA"/>
        </w:rPr>
      </w:pPr>
    </w:p>
    <w:p w:rsidR="00880635" w:rsidRPr="001B02DB" w:rsidRDefault="00880635" w:rsidP="00292E9E">
      <w:pPr>
        <w:ind w:firstLine="709"/>
        <w:jc w:val="center"/>
        <w:rPr>
          <w:b/>
        </w:rPr>
      </w:pPr>
      <w:r w:rsidRPr="001B02DB">
        <w:rPr>
          <w:b/>
          <w:lang w:val="uk-UA"/>
        </w:rPr>
        <w:t>12</w:t>
      </w:r>
      <w:r w:rsidRPr="001B02DB">
        <w:rPr>
          <w:b/>
        </w:rPr>
        <w:t xml:space="preserve">. </w:t>
      </w:r>
      <w:r w:rsidRPr="001B02DB">
        <w:rPr>
          <w:b/>
          <w:lang w:val="uk-UA"/>
        </w:rPr>
        <w:t>ПРИПИНЕННЯ ДІЯЛЬНОСТІ ДОШКІЛЬНОГО ЗАКЛАДУ</w:t>
      </w:r>
    </w:p>
    <w:p w:rsidR="00880635" w:rsidRPr="001B02DB" w:rsidRDefault="00880635" w:rsidP="00292E9E">
      <w:pPr>
        <w:ind w:firstLine="709"/>
        <w:jc w:val="both"/>
      </w:pPr>
      <w:r w:rsidRPr="001B02DB">
        <w:t>1</w:t>
      </w:r>
      <w:r w:rsidRPr="001B02DB">
        <w:rPr>
          <w:lang w:val="uk-UA"/>
        </w:rPr>
        <w:t>2</w:t>
      </w:r>
      <w:r w:rsidRPr="001B02DB">
        <w:t xml:space="preserve">.1. </w:t>
      </w:r>
      <w:r w:rsidRPr="001B02DB">
        <w:rPr>
          <w:lang w:val="uk-UA"/>
        </w:rPr>
        <w:t>Припинення діяльностідошкільного</w:t>
      </w:r>
      <w:r w:rsidRPr="001B02DB">
        <w:t xml:space="preserve"> закладу </w:t>
      </w:r>
      <w:r w:rsidRPr="001B02DB">
        <w:rPr>
          <w:lang w:val="uk-UA"/>
        </w:rPr>
        <w:t>відбувається шляхом його реорганізації (злиття, приєднання, поділ, виділення, перетворення) або в результаті ліквідації дошкільного закладу – за рішенням Засновника або уповноваженого ним органу, а також за рішення суду в установленому законодавством порядку.</w:t>
      </w:r>
    </w:p>
    <w:p w:rsidR="00880635" w:rsidRPr="001B02DB" w:rsidRDefault="00880635" w:rsidP="00292E9E">
      <w:pPr>
        <w:ind w:firstLine="709"/>
        <w:jc w:val="both"/>
      </w:pPr>
      <w:r w:rsidRPr="001B02DB">
        <w:rPr>
          <w:lang w:val="uk-UA"/>
        </w:rPr>
        <w:t>12.2. При припиненні діяльності дошкільного закладу звільненим працівникам гарантується додержання їхніх прав та законних інтересів відповідно до законодавства України.</w:t>
      </w:r>
    </w:p>
    <w:p w:rsidR="00880635" w:rsidRPr="001B02DB" w:rsidRDefault="00880635" w:rsidP="00292E9E">
      <w:pPr>
        <w:ind w:firstLine="709"/>
        <w:jc w:val="both"/>
        <w:rPr>
          <w:lang w:val="uk-UA"/>
        </w:rPr>
      </w:pPr>
      <w:r w:rsidRPr="001B02DB">
        <w:rPr>
          <w:lang w:val="uk-UA"/>
        </w:rPr>
        <w:t>12.3. При ліквідації установи майно та кошти, які залишаються після розрахунків із бюджетом, задоволення претензій кредиторів та членів трудового колективу, використовуються за рішенням власника.</w:t>
      </w:r>
    </w:p>
    <w:p w:rsidR="00880635" w:rsidRDefault="00880635" w:rsidP="00292E9E">
      <w:pPr>
        <w:ind w:firstLine="709"/>
        <w:jc w:val="both"/>
        <w:rPr>
          <w:b/>
          <w:lang w:val="uk-UA"/>
        </w:rPr>
      </w:pPr>
    </w:p>
    <w:p w:rsidR="00880635" w:rsidRPr="001B02DB" w:rsidRDefault="00880635" w:rsidP="00292E9E">
      <w:pPr>
        <w:ind w:firstLine="709"/>
        <w:jc w:val="center"/>
        <w:rPr>
          <w:b/>
          <w:lang w:val="uk-UA"/>
        </w:rPr>
      </w:pPr>
      <w:r w:rsidRPr="001B02DB">
        <w:rPr>
          <w:b/>
          <w:lang w:val="uk-UA"/>
        </w:rPr>
        <w:t>13</w:t>
      </w:r>
      <w:r w:rsidRPr="001B02DB">
        <w:rPr>
          <w:b/>
        </w:rPr>
        <w:t xml:space="preserve">. </w:t>
      </w:r>
      <w:r w:rsidRPr="001B02DB">
        <w:rPr>
          <w:b/>
          <w:lang w:val="uk-UA"/>
        </w:rPr>
        <w:t>ПОРЯДОК ВНЕСЕННЯ ЗМІН ДО СТАТУТУ</w:t>
      </w:r>
    </w:p>
    <w:p w:rsidR="00880635" w:rsidRPr="001B02DB" w:rsidRDefault="00880635" w:rsidP="00292E9E">
      <w:pPr>
        <w:ind w:firstLine="709"/>
        <w:jc w:val="both"/>
      </w:pPr>
      <w:r w:rsidRPr="001B02DB">
        <w:t>1</w:t>
      </w:r>
      <w:r w:rsidRPr="001B02DB">
        <w:rPr>
          <w:lang w:val="uk-UA"/>
        </w:rPr>
        <w:t>3</w:t>
      </w:r>
      <w:r w:rsidRPr="001B02DB">
        <w:t>.1.</w:t>
      </w:r>
      <w:r w:rsidRPr="001B02DB">
        <w:rPr>
          <w:lang w:val="uk-UA"/>
        </w:rPr>
        <w:t>Зміни і доповнення до Статуту затверджуються Засновником за погодженням з відділом освіти та реєструються відповідно до законодавства.</w:t>
      </w:r>
    </w:p>
    <w:p w:rsidR="00880635" w:rsidRPr="001B02DB" w:rsidRDefault="00880635" w:rsidP="00292E9E">
      <w:pPr>
        <w:ind w:firstLine="709"/>
        <w:jc w:val="both"/>
      </w:pPr>
    </w:p>
    <w:p w:rsidR="00880635" w:rsidRDefault="00880635" w:rsidP="00292E9E">
      <w:pPr>
        <w:ind w:firstLine="709"/>
        <w:jc w:val="both"/>
        <w:rPr>
          <w:lang w:val="uk-UA"/>
        </w:rPr>
      </w:pPr>
    </w:p>
    <w:p w:rsidR="00880635" w:rsidRPr="003700CF" w:rsidRDefault="00880635" w:rsidP="00292E9E">
      <w:pPr>
        <w:pStyle w:val="NormalWeb"/>
        <w:shd w:val="clear" w:color="auto" w:fill="FFFFFF"/>
        <w:spacing w:before="0" w:beforeAutospacing="0" w:after="0" w:afterAutospacing="0" w:line="310" w:lineRule="atLeast"/>
        <w:ind w:firstLine="709"/>
        <w:jc w:val="both"/>
        <w:rPr>
          <w:b/>
        </w:rPr>
      </w:pPr>
      <w:r w:rsidRPr="003700CF">
        <w:rPr>
          <w:b/>
          <w:bdr w:val="none" w:sz="0" w:space="0" w:color="auto" w:frame="1"/>
        </w:rPr>
        <w:t>МІСЬКИЙ ГОЛОВА                                                  А.Р. МЕЛЕШКО</w:t>
      </w:r>
    </w:p>
    <w:p w:rsidR="00880635" w:rsidRPr="00292E9E" w:rsidRDefault="00880635" w:rsidP="00292E9E">
      <w:pPr>
        <w:ind w:firstLine="709"/>
        <w:jc w:val="both"/>
        <w:rPr>
          <w:lang w:val="uk-UA"/>
        </w:rPr>
      </w:pPr>
    </w:p>
    <w:p w:rsidR="00880635" w:rsidRPr="00292E9E" w:rsidRDefault="00880635" w:rsidP="00F62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eastAsia="uk-UA"/>
        </w:rPr>
      </w:pPr>
    </w:p>
    <w:sectPr w:rsidR="00880635" w:rsidRPr="00292E9E" w:rsidSect="003C006D">
      <w:pgSz w:w="11906" w:h="16838"/>
      <w:pgMar w:top="851" w:right="1418"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0635" w:rsidRDefault="00880635">
      <w:r>
        <w:separator/>
      </w:r>
    </w:p>
  </w:endnote>
  <w:endnote w:type="continuationSeparator" w:id="0">
    <w:p w:rsidR="00880635" w:rsidRDefault="008806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0635" w:rsidRDefault="00880635">
      <w:r>
        <w:separator/>
      </w:r>
    </w:p>
  </w:footnote>
  <w:footnote w:type="continuationSeparator" w:id="0">
    <w:p w:rsidR="00880635" w:rsidRDefault="008806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9"/>
      <w:numFmt w:val="decimal"/>
      <w:lvlText w:val="1.%1."/>
      <w:lvlJc w:val="left"/>
      <w:rPr>
        <w:rFonts w:cs="Times New Roman"/>
        <w:b/>
        <w:bCs/>
        <w:i w:val="0"/>
        <w:iCs w:val="0"/>
        <w:smallCaps w:val="0"/>
        <w:strike w:val="0"/>
        <w:color w:val="000000"/>
        <w:spacing w:val="0"/>
        <w:w w:val="100"/>
        <w:position w:val="0"/>
        <w:sz w:val="28"/>
        <w:szCs w:val="28"/>
        <w:u w:val="none"/>
      </w:rPr>
    </w:lvl>
    <w:lvl w:ilvl="1">
      <w:start w:val="9"/>
      <w:numFmt w:val="decimal"/>
      <w:lvlText w:val="1.%1."/>
      <w:lvlJc w:val="left"/>
      <w:rPr>
        <w:rFonts w:cs="Times New Roman"/>
        <w:b/>
        <w:bCs/>
        <w:i w:val="0"/>
        <w:iCs w:val="0"/>
        <w:smallCaps w:val="0"/>
        <w:strike w:val="0"/>
        <w:color w:val="000000"/>
        <w:spacing w:val="0"/>
        <w:w w:val="100"/>
        <w:position w:val="0"/>
        <w:sz w:val="28"/>
        <w:szCs w:val="28"/>
        <w:u w:val="none"/>
      </w:rPr>
    </w:lvl>
    <w:lvl w:ilvl="2">
      <w:start w:val="9"/>
      <w:numFmt w:val="decimal"/>
      <w:lvlText w:val="1.%1."/>
      <w:lvlJc w:val="left"/>
      <w:rPr>
        <w:rFonts w:cs="Times New Roman"/>
        <w:b/>
        <w:bCs/>
        <w:i w:val="0"/>
        <w:iCs w:val="0"/>
        <w:smallCaps w:val="0"/>
        <w:strike w:val="0"/>
        <w:color w:val="000000"/>
        <w:spacing w:val="0"/>
        <w:w w:val="100"/>
        <w:position w:val="0"/>
        <w:sz w:val="28"/>
        <w:szCs w:val="28"/>
        <w:u w:val="none"/>
      </w:rPr>
    </w:lvl>
    <w:lvl w:ilvl="3">
      <w:start w:val="9"/>
      <w:numFmt w:val="decimal"/>
      <w:lvlText w:val="1.%1."/>
      <w:lvlJc w:val="left"/>
      <w:rPr>
        <w:rFonts w:cs="Times New Roman"/>
        <w:b/>
        <w:bCs/>
        <w:i w:val="0"/>
        <w:iCs w:val="0"/>
        <w:smallCaps w:val="0"/>
        <w:strike w:val="0"/>
        <w:color w:val="000000"/>
        <w:spacing w:val="0"/>
        <w:w w:val="100"/>
        <w:position w:val="0"/>
        <w:sz w:val="28"/>
        <w:szCs w:val="28"/>
        <w:u w:val="none"/>
      </w:rPr>
    </w:lvl>
    <w:lvl w:ilvl="4">
      <w:start w:val="9"/>
      <w:numFmt w:val="decimal"/>
      <w:lvlText w:val="1.%1."/>
      <w:lvlJc w:val="left"/>
      <w:rPr>
        <w:rFonts w:cs="Times New Roman"/>
        <w:b/>
        <w:bCs/>
        <w:i w:val="0"/>
        <w:iCs w:val="0"/>
        <w:smallCaps w:val="0"/>
        <w:strike w:val="0"/>
        <w:color w:val="000000"/>
        <w:spacing w:val="0"/>
        <w:w w:val="100"/>
        <w:position w:val="0"/>
        <w:sz w:val="28"/>
        <w:szCs w:val="28"/>
        <w:u w:val="none"/>
      </w:rPr>
    </w:lvl>
    <w:lvl w:ilvl="5">
      <w:start w:val="9"/>
      <w:numFmt w:val="decimal"/>
      <w:lvlText w:val="1.%1."/>
      <w:lvlJc w:val="left"/>
      <w:rPr>
        <w:rFonts w:cs="Times New Roman"/>
        <w:b/>
        <w:bCs/>
        <w:i w:val="0"/>
        <w:iCs w:val="0"/>
        <w:smallCaps w:val="0"/>
        <w:strike w:val="0"/>
        <w:color w:val="000000"/>
        <w:spacing w:val="0"/>
        <w:w w:val="100"/>
        <w:position w:val="0"/>
        <w:sz w:val="28"/>
        <w:szCs w:val="28"/>
        <w:u w:val="none"/>
      </w:rPr>
    </w:lvl>
    <w:lvl w:ilvl="6">
      <w:start w:val="9"/>
      <w:numFmt w:val="decimal"/>
      <w:lvlText w:val="1.%1."/>
      <w:lvlJc w:val="left"/>
      <w:rPr>
        <w:rFonts w:cs="Times New Roman"/>
        <w:b/>
        <w:bCs/>
        <w:i w:val="0"/>
        <w:iCs w:val="0"/>
        <w:smallCaps w:val="0"/>
        <w:strike w:val="0"/>
        <w:color w:val="000000"/>
        <w:spacing w:val="0"/>
        <w:w w:val="100"/>
        <w:position w:val="0"/>
        <w:sz w:val="28"/>
        <w:szCs w:val="28"/>
        <w:u w:val="none"/>
      </w:rPr>
    </w:lvl>
    <w:lvl w:ilvl="7">
      <w:start w:val="9"/>
      <w:numFmt w:val="decimal"/>
      <w:lvlText w:val="1.%1."/>
      <w:lvlJc w:val="left"/>
      <w:rPr>
        <w:rFonts w:cs="Times New Roman"/>
        <w:b/>
        <w:bCs/>
        <w:i w:val="0"/>
        <w:iCs w:val="0"/>
        <w:smallCaps w:val="0"/>
        <w:strike w:val="0"/>
        <w:color w:val="000000"/>
        <w:spacing w:val="0"/>
        <w:w w:val="100"/>
        <w:position w:val="0"/>
        <w:sz w:val="28"/>
        <w:szCs w:val="28"/>
        <w:u w:val="none"/>
      </w:rPr>
    </w:lvl>
    <w:lvl w:ilvl="8">
      <w:start w:val="9"/>
      <w:numFmt w:val="decimal"/>
      <w:lvlText w:val="1.%1."/>
      <w:lvlJc w:val="left"/>
      <w:rPr>
        <w:rFonts w:cs="Times New Roman"/>
        <w:b/>
        <w:bCs/>
        <w:i w:val="0"/>
        <w:iCs w:val="0"/>
        <w:smallCaps w:val="0"/>
        <w:strike w:val="0"/>
        <w:color w:val="000000"/>
        <w:spacing w:val="0"/>
        <w:w w:val="100"/>
        <w:position w:val="0"/>
        <w:sz w:val="28"/>
        <w:szCs w:val="28"/>
        <w:u w:val="none"/>
      </w:rPr>
    </w:lvl>
  </w:abstractNum>
  <w:abstractNum w:abstractNumId="1">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2">
    <w:nsid w:val="00000003"/>
    <w:multiLevelType w:val="multilevel"/>
    <w:tmpl w:val="00000002"/>
    <w:lvl w:ilvl="0">
      <w:start w:val="1"/>
      <w:numFmt w:val="bullet"/>
      <w:lvlText w:val="-"/>
      <w:lvlJc w:val="left"/>
      <w:rPr>
        <w:b w:val="0"/>
        <w:i w:val="0"/>
        <w:smallCaps w:val="0"/>
        <w:strike w:val="0"/>
        <w:color w:val="000000"/>
        <w:spacing w:val="0"/>
        <w:w w:val="100"/>
        <w:position w:val="0"/>
        <w:sz w:val="28"/>
        <w:u w:val="none"/>
      </w:rPr>
    </w:lvl>
    <w:lvl w:ilvl="1">
      <w:start w:val="1"/>
      <w:numFmt w:val="bullet"/>
      <w:lvlText w:val="-"/>
      <w:lvlJc w:val="left"/>
      <w:rPr>
        <w:b w:val="0"/>
        <w:i w:val="0"/>
        <w:smallCaps w:val="0"/>
        <w:strike w:val="0"/>
        <w:color w:val="000000"/>
        <w:spacing w:val="0"/>
        <w:w w:val="100"/>
        <w:position w:val="0"/>
        <w:sz w:val="28"/>
        <w:u w:val="none"/>
      </w:rPr>
    </w:lvl>
    <w:lvl w:ilvl="2">
      <w:start w:val="1"/>
      <w:numFmt w:val="bullet"/>
      <w:lvlText w:val="-"/>
      <w:lvlJc w:val="left"/>
      <w:rPr>
        <w:b w:val="0"/>
        <w:i w:val="0"/>
        <w:smallCaps w:val="0"/>
        <w:strike w:val="0"/>
        <w:color w:val="000000"/>
        <w:spacing w:val="0"/>
        <w:w w:val="100"/>
        <w:position w:val="0"/>
        <w:sz w:val="28"/>
        <w:u w:val="none"/>
      </w:rPr>
    </w:lvl>
    <w:lvl w:ilvl="3">
      <w:start w:val="1"/>
      <w:numFmt w:val="bullet"/>
      <w:lvlText w:val="-"/>
      <w:lvlJc w:val="left"/>
      <w:rPr>
        <w:b w:val="0"/>
        <w:i w:val="0"/>
        <w:smallCaps w:val="0"/>
        <w:strike w:val="0"/>
        <w:color w:val="000000"/>
        <w:spacing w:val="0"/>
        <w:w w:val="100"/>
        <w:position w:val="0"/>
        <w:sz w:val="28"/>
        <w:u w:val="none"/>
      </w:rPr>
    </w:lvl>
    <w:lvl w:ilvl="4">
      <w:start w:val="1"/>
      <w:numFmt w:val="bullet"/>
      <w:lvlText w:val="-"/>
      <w:lvlJc w:val="left"/>
      <w:rPr>
        <w:b w:val="0"/>
        <w:i w:val="0"/>
        <w:smallCaps w:val="0"/>
        <w:strike w:val="0"/>
        <w:color w:val="000000"/>
        <w:spacing w:val="0"/>
        <w:w w:val="100"/>
        <w:position w:val="0"/>
        <w:sz w:val="28"/>
        <w:u w:val="none"/>
      </w:rPr>
    </w:lvl>
    <w:lvl w:ilvl="5">
      <w:start w:val="1"/>
      <w:numFmt w:val="bullet"/>
      <w:lvlText w:val="-"/>
      <w:lvlJc w:val="left"/>
      <w:rPr>
        <w:b w:val="0"/>
        <w:i w:val="0"/>
        <w:smallCaps w:val="0"/>
        <w:strike w:val="0"/>
        <w:color w:val="000000"/>
        <w:spacing w:val="0"/>
        <w:w w:val="100"/>
        <w:position w:val="0"/>
        <w:sz w:val="28"/>
        <w:u w:val="none"/>
      </w:rPr>
    </w:lvl>
    <w:lvl w:ilvl="6">
      <w:start w:val="1"/>
      <w:numFmt w:val="bullet"/>
      <w:lvlText w:val="-"/>
      <w:lvlJc w:val="left"/>
      <w:rPr>
        <w:b w:val="0"/>
        <w:i w:val="0"/>
        <w:smallCaps w:val="0"/>
        <w:strike w:val="0"/>
        <w:color w:val="000000"/>
        <w:spacing w:val="0"/>
        <w:w w:val="100"/>
        <w:position w:val="0"/>
        <w:sz w:val="28"/>
        <w:u w:val="none"/>
      </w:rPr>
    </w:lvl>
    <w:lvl w:ilvl="7">
      <w:start w:val="1"/>
      <w:numFmt w:val="bullet"/>
      <w:lvlText w:val="-"/>
      <w:lvlJc w:val="left"/>
      <w:rPr>
        <w:b w:val="0"/>
        <w:i w:val="0"/>
        <w:smallCaps w:val="0"/>
        <w:strike w:val="0"/>
        <w:color w:val="000000"/>
        <w:spacing w:val="0"/>
        <w:w w:val="100"/>
        <w:position w:val="0"/>
        <w:sz w:val="28"/>
        <w:u w:val="none"/>
      </w:rPr>
    </w:lvl>
    <w:lvl w:ilvl="8">
      <w:start w:val="1"/>
      <w:numFmt w:val="bullet"/>
      <w:lvlText w:val="-"/>
      <w:lvlJc w:val="left"/>
      <w:rPr>
        <w:b w:val="0"/>
        <w:i w:val="0"/>
        <w:smallCaps w:val="0"/>
        <w:strike w:val="0"/>
        <w:color w:val="000000"/>
        <w:spacing w:val="0"/>
        <w:w w:val="100"/>
        <w:position w:val="0"/>
        <w:sz w:val="28"/>
        <w:u w:val="none"/>
      </w:rPr>
    </w:lvl>
  </w:abstractNum>
  <w:abstractNum w:abstractNumId="3">
    <w:nsid w:val="04D75064"/>
    <w:multiLevelType w:val="multilevel"/>
    <w:tmpl w:val="74CE94E4"/>
    <w:lvl w:ilvl="0">
      <w:start w:val="1"/>
      <w:numFmt w:val="decimal"/>
      <w:lvlText w:val="%1."/>
      <w:lvlJc w:val="left"/>
      <w:pPr>
        <w:ind w:left="36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4">
    <w:nsid w:val="0CCD37CB"/>
    <w:multiLevelType w:val="hybridMultilevel"/>
    <w:tmpl w:val="1686759E"/>
    <w:lvl w:ilvl="0" w:tplc="E80A82EC">
      <w:start w:val="1"/>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5">
    <w:nsid w:val="1BEC5997"/>
    <w:multiLevelType w:val="hybridMultilevel"/>
    <w:tmpl w:val="DA7C74A8"/>
    <w:lvl w:ilvl="0" w:tplc="E6422904">
      <w:start w:val="1"/>
      <w:numFmt w:val="decimal"/>
      <w:lvlText w:val="%1."/>
      <w:lvlJc w:val="left"/>
      <w:pPr>
        <w:ind w:left="900" w:hanging="360"/>
      </w:pPr>
      <w:rPr>
        <w:rFonts w:cs="Times New Roman" w:hint="default"/>
      </w:rPr>
    </w:lvl>
    <w:lvl w:ilvl="1" w:tplc="04220019" w:tentative="1">
      <w:start w:val="1"/>
      <w:numFmt w:val="lowerLetter"/>
      <w:lvlText w:val="%2."/>
      <w:lvlJc w:val="left"/>
      <w:pPr>
        <w:ind w:left="1620" w:hanging="360"/>
      </w:pPr>
      <w:rPr>
        <w:rFonts w:cs="Times New Roman"/>
      </w:rPr>
    </w:lvl>
    <w:lvl w:ilvl="2" w:tplc="0422001B" w:tentative="1">
      <w:start w:val="1"/>
      <w:numFmt w:val="lowerRoman"/>
      <w:lvlText w:val="%3."/>
      <w:lvlJc w:val="right"/>
      <w:pPr>
        <w:ind w:left="2340" w:hanging="180"/>
      </w:pPr>
      <w:rPr>
        <w:rFonts w:cs="Times New Roman"/>
      </w:rPr>
    </w:lvl>
    <w:lvl w:ilvl="3" w:tplc="0422000F" w:tentative="1">
      <w:start w:val="1"/>
      <w:numFmt w:val="decimal"/>
      <w:lvlText w:val="%4."/>
      <w:lvlJc w:val="left"/>
      <w:pPr>
        <w:ind w:left="3060" w:hanging="360"/>
      </w:pPr>
      <w:rPr>
        <w:rFonts w:cs="Times New Roman"/>
      </w:rPr>
    </w:lvl>
    <w:lvl w:ilvl="4" w:tplc="04220019" w:tentative="1">
      <w:start w:val="1"/>
      <w:numFmt w:val="lowerLetter"/>
      <w:lvlText w:val="%5."/>
      <w:lvlJc w:val="left"/>
      <w:pPr>
        <w:ind w:left="3780" w:hanging="360"/>
      </w:pPr>
      <w:rPr>
        <w:rFonts w:cs="Times New Roman"/>
      </w:rPr>
    </w:lvl>
    <w:lvl w:ilvl="5" w:tplc="0422001B" w:tentative="1">
      <w:start w:val="1"/>
      <w:numFmt w:val="lowerRoman"/>
      <w:lvlText w:val="%6."/>
      <w:lvlJc w:val="right"/>
      <w:pPr>
        <w:ind w:left="4500" w:hanging="180"/>
      </w:pPr>
      <w:rPr>
        <w:rFonts w:cs="Times New Roman"/>
      </w:rPr>
    </w:lvl>
    <w:lvl w:ilvl="6" w:tplc="0422000F" w:tentative="1">
      <w:start w:val="1"/>
      <w:numFmt w:val="decimal"/>
      <w:lvlText w:val="%7."/>
      <w:lvlJc w:val="left"/>
      <w:pPr>
        <w:ind w:left="5220" w:hanging="360"/>
      </w:pPr>
      <w:rPr>
        <w:rFonts w:cs="Times New Roman"/>
      </w:rPr>
    </w:lvl>
    <w:lvl w:ilvl="7" w:tplc="04220019" w:tentative="1">
      <w:start w:val="1"/>
      <w:numFmt w:val="lowerLetter"/>
      <w:lvlText w:val="%8."/>
      <w:lvlJc w:val="left"/>
      <w:pPr>
        <w:ind w:left="5940" w:hanging="360"/>
      </w:pPr>
      <w:rPr>
        <w:rFonts w:cs="Times New Roman"/>
      </w:rPr>
    </w:lvl>
    <w:lvl w:ilvl="8" w:tplc="0422001B" w:tentative="1">
      <w:start w:val="1"/>
      <w:numFmt w:val="lowerRoman"/>
      <w:lvlText w:val="%9."/>
      <w:lvlJc w:val="right"/>
      <w:pPr>
        <w:ind w:left="6660" w:hanging="180"/>
      </w:pPr>
      <w:rPr>
        <w:rFonts w:cs="Times New Roman"/>
      </w:rPr>
    </w:lvl>
  </w:abstractNum>
  <w:abstractNum w:abstractNumId="6">
    <w:nsid w:val="24AA3A70"/>
    <w:multiLevelType w:val="multilevel"/>
    <w:tmpl w:val="56A6BAFC"/>
    <w:lvl w:ilvl="0">
      <w:start w:val="1"/>
      <w:numFmt w:val="decimal"/>
      <w:lvlText w:val="%1."/>
      <w:lvlJc w:val="left"/>
      <w:pPr>
        <w:ind w:left="450" w:hanging="450"/>
      </w:pPr>
      <w:rPr>
        <w:rFonts w:cs="Times New Roman" w:hint="default"/>
        <w:b/>
      </w:rPr>
    </w:lvl>
    <w:lvl w:ilvl="1">
      <w:start w:val="4"/>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800" w:hanging="180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2160" w:hanging="2160"/>
      </w:pPr>
      <w:rPr>
        <w:rFonts w:cs="Times New Roman" w:hint="default"/>
        <w:b/>
      </w:rPr>
    </w:lvl>
  </w:abstractNum>
  <w:abstractNum w:abstractNumId="7">
    <w:nsid w:val="2AFE1484"/>
    <w:multiLevelType w:val="hybridMultilevel"/>
    <w:tmpl w:val="7F4600EC"/>
    <w:lvl w:ilvl="0" w:tplc="0838957E">
      <w:start w:val="1"/>
      <w:numFmt w:val="bullet"/>
      <w:lvlText w:val="-"/>
      <w:lvlJc w:val="left"/>
      <w:pPr>
        <w:ind w:left="420" w:hanging="360"/>
      </w:pPr>
      <w:rPr>
        <w:rFonts w:ascii="Times New Roman" w:eastAsia="Times New Roman" w:hAnsi="Times New Roman" w:hint="default"/>
        <w:b w:val="0"/>
        <w:i w:val="0"/>
        <w:sz w:val="26"/>
      </w:rPr>
    </w:lvl>
    <w:lvl w:ilvl="1" w:tplc="04220003" w:tentative="1">
      <w:start w:val="1"/>
      <w:numFmt w:val="bullet"/>
      <w:lvlText w:val="o"/>
      <w:lvlJc w:val="left"/>
      <w:pPr>
        <w:ind w:left="1140" w:hanging="360"/>
      </w:pPr>
      <w:rPr>
        <w:rFonts w:ascii="Courier New" w:hAnsi="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8">
    <w:nsid w:val="32290A23"/>
    <w:multiLevelType w:val="hybridMultilevel"/>
    <w:tmpl w:val="80F249A2"/>
    <w:lvl w:ilvl="0" w:tplc="5472F6EE">
      <w:start w:val="1"/>
      <w:numFmt w:val="decimal"/>
      <w:lvlText w:val="%1."/>
      <w:lvlJc w:val="left"/>
      <w:pPr>
        <w:tabs>
          <w:tab w:val="num" w:pos="720"/>
        </w:tabs>
        <w:ind w:left="720" w:hanging="360"/>
      </w:pPr>
      <w:rPr>
        <w:rFonts w:cs="Times New Roman" w:hint="default"/>
      </w:rPr>
    </w:lvl>
    <w:lvl w:ilvl="1" w:tplc="AD263BF0">
      <w:numFmt w:val="none"/>
      <w:lvlText w:val=""/>
      <w:lvlJc w:val="left"/>
      <w:pPr>
        <w:tabs>
          <w:tab w:val="num" w:pos="360"/>
        </w:tabs>
      </w:pPr>
      <w:rPr>
        <w:rFonts w:cs="Times New Roman"/>
      </w:rPr>
    </w:lvl>
    <w:lvl w:ilvl="2" w:tplc="CCC07B74">
      <w:numFmt w:val="none"/>
      <w:lvlText w:val=""/>
      <w:lvlJc w:val="left"/>
      <w:pPr>
        <w:tabs>
          <w:tab w:val="num" w:pos="360"/>
        </w:tabs>
      </w:pPr>
      <w:rPr>
        <w:rFonts w:cs="Times New Roman"/>
      </w:rPr>
    </w:lvl>
    <w:lvl w:ilvl="3" w:tplc="B282A6EE">
      <w:numFmt w:val="none"/>
      <w:lvlText w:val=""/>
      <w:lvlJc w:val="left"/>
      <w:pPr>
        <w:tabs>
          <w:tab w:val="num" w:pos="360"/>
        </w:tabs>
      </w:pPr>
      <w:rPr>
        <w:rFonts w:cs="Times New Roman"/>
      </w:rPr>
    </w:lvl>
    <w:lvl w:ilvl="4" w:tplc="84961570">
      <w:numFmt w:val="none"/>
      <w:lvlText w:val=""/>
      <w:lvlJc w:val="left"/>
      <w:pPr>
        <w:tabs>
          <w:tab w:val="num" w:pos="360"/>
        </w:tabs>
      </w:pPr>
      <w:rPr>
        <w:rFonts w:cs="Times New Roman"/>
      </w:rPr>
    </w:lvl>
    <w:lvl w:ilvl="5" w:tplc="EDA45C48">
      <w:numFmt w:val="none"/>
      <w:lvlText w:val=""/>
      <w:lvlJc w:val="left"/>
      <w:pPr>
        <w:tabs>
          <w:tab w:val="num" w:pos="360"/>
        </w:tabs>
      </w:pPr>
      <w:rPr>
        <w:rFonts w:cs="Times New Roman"/>
      </w:rPr>
    </w:lvl>
    <w:lvl w:ilvl="6" w:tplc="B5D2E974">
      <w:numFmt w:val="none"/>
      <w:lvlText w:val=""/>
      <w:lvlJc w:val="left"/>
      <w:pPr>
        <w:tabs>
          <w:tab w:val="num" w:pos="360"/>
        </w:tabs>
      </w:pPr>
      <w:rPr>
        <w:rFonts w:cs="Times New Roman"/>
      </w:rPr>
    </w:lvl>
    <w:lvl w:ilvl="7" w:tplc="9514CE1E">
      <w:numFmt w:val="none"/>
      <w:lvlText w:val=""/>
      <w:lvlJc w:val="left"/>
      <w:pPr>
        <w:tabs>
          <w:tab w:val="num" w:pos="360"/>
        </w:tabs>
      </w:pPr>
      <w:rPr>
        <w:rFonts w:cs="Times New Roman"/>
      </w:rPr>
    </w:lvl>
    <w:lvl w:ilvl="8" w:tplc="0236247A">
      <w:numFmt w:val="none"/>
      <w:lvlText w:val=""/>
      <w:lvlJc w:val="left"/>
      <w:pPr>
        <w:tabs>
          <w:tab w:val="num" w:pos="360"/>
        </w:tabs>
      </w:pPr>
      <w:rPr>
        <w:rFonts w:cs="Times New Roman"/>
      </w:rPr>
    </w:lvl>
  </w:abstractNum>
  <w:abstractNum w:abstractNumId="9">
    <w:nsid w:val="40CA4863"/>
    <w:multiLevelType w:val="hybridMultilevel"/>
    <w:tmpl w:val="690ECA7C"/>
    <w:lvl w:ilvl="0" w:tplc="8C5ADE86">
      <w:start w:val="2"/>
      <w:numFmt w:val="decimal"/>
      <w:lvlText w:val="%1."/>
      <w:lvlJc w:val="left"/>
      <w:pPr>
        <w:ind w:left="1429" w:hanging="360"/>
      </w:pPr>
      <w:rPr>
        <w:rFonts w:cs="Times New Roman" w:hint="default"/>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10">
    <w:nsid w:val="60816DB2"/>
    <w:multiLevelType w:val="hybridMultilevel"/>
    <w:tmpl w:val="2D44F440"/>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4"/>
  </w:num>
  <w:num w:numId="2">
    <w:abstractNumId w:val="9"/>
  </w:num>
  <w:num w:numId="3">
    <w:abstractNumId w:val="10"/>
  </w:num>
  <w:num w:numId="4">
    <w:abstractNumId w:val="7"/>
  </w:num>
  <w:num w:numId="5">
    <w:abstractNumId w:val="3"/>
  </w:num>
  <w:num w:numId="6">
    <w:abstractNumId w:val="8"/>
  </w:num>
  <w:num w:numId="7">
    <w:abstractNumId w:val="5"/>
  </w:num>
  <w:num w:numId="8">
    <w:abstractNumId w:val="0"/>
  </w:num>
  <w:num w:numId="9">
    <w:abstractNumId w:val="2"/>
  </w:num>
  <w:num w:numId="10">
    <w:abstractNumId w:val="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10DD1"/>
    <w:rsid w:val="00011B65"/>
    <w:rsid w:val="000234B0"/>
    <w:rsid w:val="00026C9F"/>
    <w:rsid w:val="000300EB"/>
    <w:rsid w:val="00040198"/>
    <w:rsid w:val="0004185A"/>
    <w:rsid w:val="00041B08"/>
    <w:rsid w:val="0004314F"/>
    <w:rsid w:val="00043A9A"/>
    <w:rsid w:val="0004529C"/>
    <w:rsid w:val="00052657"/>
    <w:rsid w:val="000545BD"/>
    <w:rsid w:val="00060EEE"/>
    <w:rsid w:val="00066FC8"/>
    <w:rsid w:val="0007195B"/>
    <w:rsid w:val="00075A84"/>
    <w:rsid w:val="00076572"/>
    <w:rsid w:val="000806FD"/>
    <w:rsid w:val="00085BB6"/>
    <w:rsid w:val="000A0006"/>
    <w:rsid w:val="000A0F2E"/>
    <w:rsid w:val="000A5AE0"/>
    <w:rsid w:val="000B00BB"/>
    <w:rsid w:val="000B24B2"/>
    <w:rsid w:val="000B3191"/>
    <w:rsid w:val="000C2DC3"/>
    <w:rsid w:val="000D711D"/>
    <w:rsid w:val="000E4864"/>
    <w:rsid w:val="000F40A6"/>
    <w:rsid w:val="000F40AA"/>
    <w:rsid w:val="00100712"/>
    <w:rsid w:val="00102DB2"/>
    <w:rsid w:val="0010300D"/>
    <w:rsid w:val="001068C3"/>
    <w:rsid w:val="0011086F"/>
    <w:rsid w:val="00113781"/>
    <w:rsid w:val="00115A25"/>
    <w:rsid w:val="00121C96"/>
    <w:rsid w:val="00125FDE"/>
    <w:rsid w:val="0013239C"/>
    <w:rsid w:val="00144C6C"/>
    <w:rsid w:val="001479F7"/>
    <w:rsid w:val="0015067D"/>
    <w:rsid w:val="00150F2D"/>
    <w:rsid w:val="00156406"/>
    <w:rsid w:val="00161163"/>
    <w:rsid w:val="00162C03"/>
    <w:rsid w:val="00166A27"/>
    <w:rsid w:val="00173F7F"/>
    <w:rsid w:val="001742AC"/>
    <w:rsid w:val="00182239"/>
    <w:rsid w:val="00190CEA"/>
    <w:rsid w:val="00192473"/>
    <w:rsid w:val="001A0412"/>
    <w:rsid w:val="001A341A"/>
    <w:rsid w:val="001B02DB"/>
    <w:rsid w:val="001B0790"/>
    <w:rsid w:val="001B3150"/>
    <w:rsid w:val="001B396E"/>
    <w:rsid w:val="001B4B53"/>
    <w:rsid w:val="001B6560"/>
    <w:rsid w:val="001B6DBD"/>
    <w:rsid w:val="001C27FA"/>
    <w:rsid w:val="001C332F"/>
    <w:rsid w:val="001C35AA"/>
    <w:rsid w:val="001C47FB"/>
    <w:rsid w:val="001C51E7"/>
    <w:rsid w:val="001D501D"/>
    <w:rsid w:val="001F11BE"/>
    <w:rsid w:val="001F3009"/>
    <w:rsid w:val="001F38FA"/>
    <w:rsid w:val="001F53EF"/>
    <w:rsid w:val="00203F07"/>
    <w:rsid w:val="00207A8E"/>
    <w:rsid w:val="00213A79"/>
    <w:rsid w:val="00216A23"/>
    <w:rsid w:val="00217B67"/>
    <w:rsid w:val="002271F1"/>
    <w:rsid w:val="00230DA7"/>
    <w:rsid w:val="00232031"/>
    <w:rsid w:val="00235B25"/>
    <w:rsid w:val="00235EC6"/>
    <w:rsid w:val="00242603"/>
    <w:rsid w:val="002433A4"/>
    <w:rsid w:val="0024778E"/>
    <w:rsid w:val="00247E70"/>
    <w:rsid w:val="00250455"/>
    <w:rsid w:val="00254405"/>
    <w:rsid w:val="00257815"/>
    <w:rsid w:val="00271B78"/>
    <w:rsid w:val="002732F1"/>
    <w:rsid w:val="00281E07"/>
    <w:rsid w:val="00284E38"/>
    <w:rsid w:val="00290096"/>
    <w:rsid w:val="00292E9E"/>
    <w:rsid w:val="002A3797"/>
    <w:rsid w:val="002A4A00"/>
    <w:rsid w:val="002A5ECE"/>
    <w:rsid w:val="002B231C"/>
    <w:rsid w:val="002B7594"/>
    <w:rsid w:val="002C50E5"/>
    <w:rsid w:val="002D6D79"/>
    <w:rsid w:val="002E30CE"/>
    <w:rsid w:val="002E6D40"/>
    <w:rsid w:val="002F7DC4"/>
    <w:rsid w:val="003036E1"/>
    <w:rsid w:val="003135CB"/>
    <w:rsid w:val="00313718"/>
    <w:rsid w:val="00316FE5"/>
    <w:rsid w:val="003245EC"/>
    <w:rsid w:val="00325F2B"/>
    <w:rsid w:val="00326421"/>
    <w:rsid w:val="003268B0"/>
    <w:rsid w:val="003268EA"/>
    <w:rsid w:val="003318A6"/>
    <w:rsid w:val="00332E86"/>
    <w:rsid w:val="00336065"/>
    <w:rsid w:val="00350A85"/>
    <w:rsid w:val="00350BCC"/>
    <w:rsid w:val="00350EB5"/>
    <w:rsid w:val="003622C6"/>
    <w:rsid w:val="0036427C"/>
    <w:rsid w:val="003700CF"/>
    <w:rsid w:val="003710D5"/>
    <w:rsid w:val="00373AD1"/>
    <w:rsid w:val="00377057"/>
    <w:rsid w:val="003824C1"/>
    <w:rsid w:val="003A1F83"/>
    <w:rsid w:val="003B39B7"/>
    <w:rsid w:val="003B6DF4"/>
    <w:rsid w:val="003C006D"/>
    <w:rsid w:val="003C24AE"/>
    <w:rsid w:val="003C6169"/>
    <w:rsid w:val="003D3BB9"/>
    <w:rsid w:val="003E01B2"/>
    <w:rsid w:val="003E1B04"/>
    <w:rsid w:val="003E1D6F"/>
    <w:rsid w:val="003E3BFC"/>
    <w:rsid w:val="00401D55"/>
    <w:rsid w:val="00405E04"/>
    <w:rsid w:val="00407311"/>
    <w:rsid w:val="00407857"/>
    <w:rsid w:val="00410D0C"/>
    <w:rsid w:val="0041238F"/>
    <w:rsid w:val="00413539"/>
    <w:rsid w:val="00416EED"/>
    <w:rsid w:val="00417B57"/>
    <w:rsid w:val="00417C9A"/>
    <w:rsid w:val="004342E1"/>
    <w:rsid w:val="004376FC"/>
    <w:rsid w:val="00442B27"/>
    <w:rsid w:val="00442E8C"/>
    <w:rsid w:val="00445FE1"/>
    <w:rsid w:val="0045620D"/>
    <w:rsid w:val="00460E70"/>
    <w:rsid w:val="0046496A"/>
    <w:rsid w:val="00470C39"/>
    <w:rsid w:val="0047274B"/>
    <w:rsid w:val="0047444F"/>
    <w:rsid w:val="00476732"/>
    <w:rsid w:val="00477882"/>
    <w:rsid w:val="004830FB"/>
    <w:rsid w:val="00484BDD"/>
    <w:rsid w:val="0048667A"/>
    <w:rsid w:val="004970AC"/>
    <w:rsid w:val="004A629F"/>
    <w:rsid w:val="004A64B4"/>
    <w:rsid w:val="004A6A29"/>
    <w:rsid w:val="004B3EE8"/>
    <w:rsid w:val="004C063C"/>
    <w:rsid w:val="004C3BC6"/>
    <w:rsid w:val="004E2B37"/>
    <w:rsid w:val="004E752A"/>
    <w:rsid w:val="004F5AAF"/>
    <w:rsid w:val="00514539"/>
    <w:rsid w:val="00515150"/>
    <w:rsid w:val="00520938"/>
    <w:rsid w:val="005211AE"/>
    <w:rsid w:val="00533048"/>
    <w:rsid w:val="00541C2F"/>
    <w:rsid w:val="0054269C"/>
    <w:rsid w:val="0054634B"/>
    <w:rsid w:val="0054684F"/>
    <w:rsid w:val="0055725B"/>
    <w:rsid w:val="0056000A"/>
    <w:rsid w:val="005620AD"/>
    <w:rsid w:val="00567BD7"/>
    <w:rsid w:val="005737B3"/>
    <w:rsid w:val="005772D0"/>
    <w:rsid w:val="005829E1"/>
    <w:rsid w:val="00583911"/>
    <w:rsid w:val="00584EAB"/>
    <w:rsid w:val="00592068"/>
    <w:rsid w:val="005938FD"/>
    <w:rsid w:val="005950FB"/>
    <w:rsid w:val="005B597B"/>
    <w:rsid w:val="005B5E19"/>
    <w:rsid w:val="005C1FB3"/>
    <w:rsid w:val="005C483D"/>
    <w:rsid w:val="005C6C5A"/>
    <w:rsid w:val="005D04F2"/>
    <w:rsid w:val="005D1773"/>
    <w:rsid w:val="005E36E3"/>
    <w:rsid w:val="005E4FD6"/>
    <w:rsid w:val="005E71A1"/>
    <w:rsid w:val="005F001B"/>
    <w:rsid w:val="005F1522"/>
    <w:rsid w:val="005F7610"/>
    <w:rsid w:val="006044F0"/>
    <w:rsid w:val="0061329E"/>
    <w:rsid w:val="0061459E"/>
    <w:rsid w:val="00622E76"/>
    <w:rsid w:val="0062411C"/>
    <w:rsid w:val="0063454C"/>
    <w:rsid w:val="00641F71"/>
    <w:rsid w:val="0064382B"/>
    <w:rsid w:val="006454CA"/>
    <w:rsid w:val="006501F4"/>
    <w:rsid w:val="0065522B"/>
    <w:rsid w:val="00662FDF"/>
    <w:rsid w:val="00665989"/>
    <w:rsid w:val="0066795A"/>
    <w:rsid w:val="0067043C"/>
    <w:rsid w:val="00670528"/>
    <w:rsid w:val="0067228A"/>
    <w:rsid w:val="0068208D"/>
    <w:rsid w:val="0068504F"/>
    <w:rsid w:val="00685A42"/>
    <w:rsid w:val="00690A88"/>
    <w:rsid w:val="0069292C"/>
    <w:rsid w:val="0069372B"/>
    <w:rsid w:val="0069699F"/>
    <w:rsid w:val="006A0217"/>
    <w:rsid w:val="006A7727"/>
    <w:rsid w:val="006B16C8"/>
    <w:rsid w:val="006B3CCF"/>
    <w:rsid w:val="006C430C"/>
    <w:rsid w:val="006C4CE7"/>
    <w:rsid w:val="006C4E13"/>
    <w:rsid w:val="006C6070"/>
    <w:rsid w:val="006C7C38"/>
    <w:rsid w:val="006D3E52"/>
    <w:rsid w:val="006D3F63"/>
    <w:rsid w:val="006E5644"/>
    <w:rsid w:val="006E67EC"/>
    <w:rsid w:val="006E7F3F"/>
    <w:rsid w:val="006F53FB"/>
    <w:rsid w:val="006F6297"/>
    <w:rsid w:val="00702D8C"/>
    <w:rsid w:val="0070669D"/>
    <w:rsid w:val="00711489"/>
    <w:rsid w:val="00712225"/>
    <w:rsid w:val="00714336"/>
    <w:rsid w:val="007164A3"/>
    <w:rsid w:val="00720A4C"/>
    <w:rsid w:val="00722B13"/>
    <w:rsid w:val="00725C76"/>
    <w:rsid w:val="0073216D"/>
    <w:rsid w:val="00733975"/>
    <w:rsid w:val="00734962"/>
    <w:rsid w:val="007357BB"/>
    <w:rsid w:val="007358D6"/>
    <w:rsid w:val="00736922"/>
    <w:rsid w:val="007369F7"/>
    <w:rsid w:val="007448C0"/>
    <w:rsid w:val="007552F7"/>
    <w:rsid w:val="007568AE"/>
    <w:rsid w:val="00756B34"/>
    <w:rsid w:val="00756D17"/>
    <w:rsid w:val="0076238C"/>
    <w:rsid w:val="00766B81"/>
    <w:rsid w:val="00767096"/>
    <w:rsid w:val="00767775"/>
    <w:rsid w:val="00786ECD"/>
    <w:rsid w:val="007876AD"/>
    <w:rsid w:val="00796B61"/>
    <w:rsid w:val="007A07F3"/>
    <w:rsid w:val="007A2094"/>
    <w:rsid w:val="007A26E8"/>
    <w:rsid w:val="007B1405"/>
    <w:rsid w:val="007B6B94"/>
    <w:rsid w:val="007C14FF"/>
    <w:rsid w:val="007C46B4"/>
    <w:rsid w:val="007D252D"/>
    <w:rsid w:val="007E2905"/>
    <w:rsid w:val="007E7B0C"/>
    <w:rsid w:val="00803E0F"/>
    <w:rsid w:val="008068AE"/>
    <w:rsid w:val="0081223C"/>
    <w:rsid w:val="00823697"/>
    <w:rsid w:val="00826C1B"/>
    <w:rsid w:val="00834820"/>
    <w:rsid w:val="008355D9"/>
    <w:rsid w:val="008414B1"/>
    <w:rsid w:val="008416BD"/>
    <w:rsid w:val="0084182E"/>
    <w:rsid w:val="008467C3"/>
    <w:rsid w:val="008565A9"/>
    <w:rsid w:val="0085789B"/>
    <w:rsid w:val="008613D5"/>
    <w:rsid w:val="00861B65"/>
    <w:rsid w:val="0086466A"/>
    <w:rsid w:val="00870F2B"/>
    <w:rsid w:val="00871BED"/>
    <w:rsid w:val="0087661B"/>
    <w:rsid w:val="00880635"/>
    <w:rsid w:val="008809C6"/>
    <w:rsid w:val="008821BF"/>
    <w:rsid w:val="0088485C"/>
    <w:rsid w:val="00890EDA"/>
    <w:rsid w:val="00891340"/>
    <w:rsid w:val="0089501B"/>
    <w:rsid w:val="00896597"/>
    <w:rsid w:val="008973D9"/>
    <w:rsid w:val="008A4D55"/>
    <w:rsid w:val="008A5FB3"/>
    <w:rsid w:val="008B485A"/>
    <w:rsid w:val="008C2A30"/>
    <w:rsid w:val="008C745F"/>
    <w:rsid w:val="008D01C9"/>
    <w:rsid w:val="008F1D7D"/>
    <w:rsid w:val="008F43F0"/>
    <w:rsid w:val="009067B4"/>
    <w:rsid w:val="00912834"/>
    <w:rsid w:val="00912CC7"/>
    <w:rsid w:val="00913767"/>
    <w:rsid w:val="00914418"/>
    <w:rsid w:val="00916188"/>
    <w:rsid w:val="00917DA6"/>
    <w:rsid w:val="0092533B"/>
    <w:rsid w:val="009262DC"/>
    <w:rsid w:val="00932126"/>
    <w:rsid w:val="009323C4"/>
    <w:rsid w:val="00932676"/>
    <w:rsid w:val="00933607"/>
    <w:rsid w:val="00935B04"/>
    <w:rsid w:val="0094147E"/>
    <w:rsid w:val="00942CBB"/>
    <w:rsid w:val="00947A15"/>
    <w:rsid w:val="00952827"/>
    <w:rsid w:val="00957CC0"/>
    <w:rsid w:val="009648F2"/>
    <w:rsid w:val="00966A5D"/>
    <w:rsid w:val="0097262B"/>
    <w:rsid w:val="00977DAA"/>
    <w:rsid w:val="00981E45"/>
    <w:rsid w:val="00982BE2"/>
    <w:rsid w:val="00985A03"/>
    <w:rsid w:val="009904B4"/>
    <w:rsid w:val="009916B4"/>
    <w:rsid w:val="009923CD"/>
    <w:rsid w:val="00995024"/>
    <w:rsid w:val="00997B4A"/>
    <w:rsid w:val="00997BFA"/>
    <w:rsid w:val="009A0489"/>
    <w:rsid w:val="009A2774"/>
    <w:rsid w:val="009A673D"/>
    <w:rsid w:val="009B6803"/>
    <w:rsid w:val="009C1C77"/>
    <w:rsid w:val="009C57C4"/>
    <w:rsid w:val="009D2840"/>
    <w:rsid w:val="009D5090"/>
    <w:rsid w:val="009D5117"/>
    <w:rsid w:val="009F55B4"/>
    <w:rsid w:val="009F5641"/>
    <w:rsid w:val="009F7DD1"/>
    <w:rsid w:val="00A0271E"/>
    <w:rsid w:val="00A04336"/>
    <w:rsid w:val="00A06F2C"/>
    <w:rsid w:val="00A110FF"/>
    <w:rsid w:val="00A220C4"/>
    <w:rsid w:val="00A321B6"/>
    <w:rsid w:val="00A338F8"/>
    <w:rsid w:val="00A33F51"/>
    <w:rsid w:val="00A3654E"/>
    <w:rsid w:val="00A365C7"/>
    <w:rsid w:val="00A36FF2"/>
    <w:rsid w:val="00A5023D"/>
    <w:rsid w:val="00A50DB2"/>
    <w:rsid w:val="00A517D3"/>
    <w:rsid w:val="00A52B02"/>
    <w:rsid w:val="00A545BB"/>
    <w:rsid w:val="00A556A5"/>
    <w:rsid w:val="00A56CEC"/>
    <w:rsid w:val="00A7452A"/>
    <w:rsid w:val="00A74EFB"/>
    <w:rsid w:val="00A809FC"/>
    <w:rsid w:val="00A8289A"/>
    <w:rsid w:val="00A90031"/>
    <w:rsid w:val="00A91C45"/>
    <w:rsid w:val="00A96825"/>
    <w:rsid w:val="00AA1864"/>
    <w:rsid w:val="00AA6323"/>
    <w:rsid w:val="00AA6B95"/>
    <w:rsid w:val="00AB0335"/>
    <w:rsid w:val="00AB10DB"/>
    <w:rsid w:val="00AC557F"/>
    <w:rsid w:val="00AC6A25"/>
    <w:rsid w:val="00AD2C99"/>
    <w:rsid w:val="00AE0FC9"/>
    <w:rsid w:val="00AF13C1"/>
    <w:rsid w:val="00AF7213"/>
    <w:rsid w:val="00AF77AA"/>
    <w:rsid w:val="00B02BA1"/>
    <w:rsid w:val="00B02C01"/>
    <w:rsid w:val="00B038A4"/>
    <w:rsid w:val="00B06804"/>
    <w:rsid w:val="00B14F44"/>
    <w:rsid w:val="00B42584"/>
    <w:rsid w:val="00B45501"/>
    <w:rsid w:val="00B53114"/>
    <w:rsid w:val="00B53D10"/>
    <w:rsid w:val="00B601FF"/>
    <w:rsid w:val="00B62622"/>
    <w:rsid w:val="00B7192C"/>
    <w:rsid w:val="00B77D48"/>
    <w:rsid w:val="00B80742"/>
    <w:rsid w:val="00B81C86"/>
    <w:rsid w:val="00B82426"/>
    <w:rsid w:val="00B844D5"/>
    <w:rsid w:val="00B859E3"/>
    <w:rsid w:val="00B85D57"/>
    <w:rsid w:val="00B87EC9"/>
    <w:rsid w:val="00B91478"/>
    <w:rsid w:val="00B95938"/>
    <w:rsid w:val="00B961A8"/>
    <w:rsid w:val="00B96422"/>
    <w:rsid w:val="00BA42FB"/>
    <w:rsid w:val="00BA4F06"/>
    <w:rsid w:val="00BA6CE7"/>
    <w:rsid w:val="00BB706B"/>
    <w:rsid w:val="00BC0856"/>
    <w:rsid w:val="00BC2A79"/>
    <w:rsid w:val="00BC4E5E"/>
    <w:rsid w:val="00BD0E13"/>
    <w:rsid w:val="00BD1599"/>
    <w:rsid w:val="00BD5FCA"/>
    <w:rsid w:val="00BD6D04"/>
    <w:rsid w:val="00BE23A6"/>
    <w:rsid w:val="00BE25A1"/>
    <w:rsid w:val="00BE558B"/>
    <w:rsid w:val="00BF0E31"/>
    <w:rsid w:val="00BF53BC"/>
    <w:rsid w:val="00C0046C"/>
    <w:rsid w:val="00C035DD"/>
    <w:rsid w:val="00C05A58"/>
    <w:rsid w:val="00C1051B"/>
    <w:rsid w:val="00C1132D"/>
    <w:rsid w:val="00C157AF"/>
    <w:rsid w:val="00C22C69"/>
    <w:rsid w:val="00C25717"/>
    <w:rsid w:val="00C318C1"/>
    <w:rsid w:val="00C323E5"/>
    <w:rsid w:val="00C32D89"/>
    <w:rsid w:val="00C3460C"/>
    <w:rsid w:val="00C37F7C"/>
    <w:rsid w:val="00C50B35"/>
    <w:rsid w:val="00C55F94"/>
    <w:rsid w:val="00C63F19"/>
    <w:rsid w:val="00C76C01"/>
    <w:rsid w:val="00C836D5"/>
    <w:rsid w:val="00C94655"/>
    <w:rsid w:val="00CA049D"/>
    <w:rsid w:val="00CA2E44"/>
    <w:rsid w:val="00CB378E"/>
    <w:rsid w:val="00CB3A5D"/>
    <w:rsid w:val="00CB4E2D"/>
    <w:rsid w:val="00CB5F15"/>
    <w:rsid w:val="00CC018B"/>
    <w:rsid w:val="00CC4115"/>
    <w:rsid w:val="00CD30D3"/>
    <w:rsid w:val="00CD5543"/>
    <w:rsid w:val="00CD60FC"/>
    <w:rsid w:val="00CE32D9"/>
    <w:rsid w:val="00CF1A01"/>
    <w:rsid w:val="00CF1A23"/>
    <w:rsid w:val="00D055FF"/>
    <w:rsid w:val="00D07FC9"/>
    <w:rsid w:val="00D1163D"/>
    <w:rsid w:val="00D140A4"/>
    <w:rsid w:val="00D17922"/>
    <w:rsid w:val="00D203F1"/>
    <w:rsid w:val="00D23D6E"/>
    <w:rsid w:val="00D30902"/>
    <w:rsid w:val="00D30FFB"/>
    <w:rsid w:val="00D32861"/>
    <w:rsid w:val="00D34AD2"/>
    <w:rsid w:val="00D42142"/>
    <w:rsid w:val="00D43472"/>
    <w:rsid w:val="00D45708"/>
    <w:rsid w:val="00D50D35"/>
    <w:rsid w:val="00D528E0"/>
    <w:rsid w:val="00D551BA"/>
    <w:rsid w:val="00D631AF"/>
    <w:rsid w:val="00D73E5C"/>
    <w:rsid w:val="00D83493"/>
    <w:rsid w:val="00D95DBB"/>
    <w:rsid w:val="00DA19BD"/>
    <w:rsid w:val="00DB1587"/>
    <w:rsid w:val="00DD1C20"/>
    <w:rsid w:val="00DD4244"/>
    <w:rsid w:val="00DE1047"/>
    <w:rsid w:val="00DE3A73"/>
    <w:rsid w:val="00DE5C0A"/>
    <w:rsid w:val="00DE7B90"/>
    <w:rsid w:val="00DF10D7"/>
    <w:rsid w:val="00DF2B0D"/>
    <w:rsid w:val="00DF4AD0"/>
    <w:rsid w:val="00DF50F6"/>
    <w:rsid w:val="00E02AF0"/>
    <w:rsid w:val="00E0685D"/>
    <w:rsid w:val="00E10956"/>
    <w:rsid w:val="00E12AA0"/>
    <w:rsid w:val="00E14F75"/>
    <w:rsid w:val="00E23E7D"/>
    <w:rsid w:val="00E25BDB"/>
    <w:rsid w:val="00E27803"/>
    <w:rsid w:val="00E31F96"/>
    <w:rsid w:val="00E323C0"/>
    <w:rsid w:val="00E4134F"/>
    <w:rsid w:val="00E50792"/>
    <w:rsid w:val="00E54401"/>
    <w:rsid w:val="00E546B6"/>
    <w:rsid w:val="00E57994"/>
    <w:rsid w:val="00E6193B"/>
    <w:rsid w:val="00E67189"/>
    <w:rsid w:val="00E75F24"/>
    <w:rsid w:val="00E807BC"/>
    <w:rsid w:val="00E84C3C"/>
    <w:rsid w:val="00E92656"/>
    <w:rsid w:val="00E958D7"/>
    <w:rsid w:val="00E95D50"/>
    <w:rsid w:val="00EA0688"/>
    <w:rsid w:val="00EB249C"/>
    <w:rsid w:val="00EB7C23"/>
    <w:rsid w:val="00EC326F"/>
    <w:rsid w:val="00ED3941"/>
    <w:rsid w:val="00ED4D57"/>
    <w:rsid w:val="00ED7079"/>
    <w:rsid w:val="00EE1668"/>
    <w:rsid w:val="00EE1E33"/>
    <w:rsid w:val="00EE2A32"/>
    <w:rsid w:val="00EE6E15"/>
    <w:rsid w:val="00EF3166"/>
    <w:rsid w:val="00F01815"/>
    <w:rsid w:val="00F034E4"/>
    <w:rsid w:val="00F04B91"/>
    <w:rsid w:val="00F04C53"/>
    <w:rsid w:val="00F06FEA"/>
    <w:rsid w:val="00F20D2B"/>
    <w:rsid w:val="00F237CE"/>
    <w:rsid w:val="00F26CA3"/>
    <w:rsid w:val="00F31D77"/>
    <w:rsid w:val="00F34D78"/>
    <w:rsid w:val="00F40CED"/>
    <w:rsid w:val="00F42B30"/>
    <w:rsid w:val="00F43ADC"/>
    <w:rsid w:val="00F44F48"/>
    <w:rsid w:val="00F45D46"/>
    <w:rsid w:val="00F508EE"/>
    <w:rsid w:val="00F53A7D"/>
    <w:rsid w:val="00F54D0A"/>
    <w:rsid w:val="00F5602C"/>
    <w:rsid w:val="00F6264D"/>
    <w:rsid w:val="00F66982"/>
    <w:rsid w:val="00F73EB9"/>
    <w:rsid w:val="00F756DD"/>
    <w:rsid w:val="00F77CEA"/>
    <w:rsid w:val="00F80F2B"/>
    <w:rsid w:val="00F82FDD"/>
    <w:rsid w:val="00F92D77"/>
    <w:rsid w:val="00FA0D32"/>
    <w:rsid w:val="00FA21FD"/>
    <w:rsid w:val="00FA24B4"/>
    <w:rsid w:val="00FA277C"/>
    <w:rsid w:val="00FA572F"/>
    <w:rsid w:val="00FB0A8D"/>
    <w:rsid w:val="00FB0E34"/>
    <w:rsid w:val="00FB2F35"/>
    <w:rsid w:val="00FB7049"/>
    <w:rsid w:val="00FB7B52"/>
    <w:rsid w:val="00FC46DA"/>
    <w:rsid w:val="00FC7CF0"/>
    <w:rsid w:val="00FD0FA0"/>
    <w:rsid w:val="00FD325E"/>
    <w:rsid w:val="00FD38A0"/>
    <w:rsid w:val="00FD4008"/>
    <w:rsid w:val="00FD6B37"/>
    <w:rsid w:val="00FE00F3"/>
    <w:rsid w:val="00FE10DA"/>
    <w:rsid w:val="00FE1261"/>
    <w:rsid w:val="00FE3F8D"/>
    <w:rsid w:val="00FE706D"/>
    <w:rsid w:val="00FF3B65"/>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73EB9"/>
    <w:rPr>
      <w:rFonts w:ascii="Cambria" w:hAnsi="Cambria" w:cs="Times New Roman"/>
      <w:b/>
      <w:bCs/>
      <w:color w:val="365F91"/>
      <w:sz w:val="28"/>
      <w:szCs w:val="28"/>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paragraph" w:styleId="NormalWeb">
    <w:name w:val="Normal (Web)"/>
    <w:aliases w:val="Обычный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
    <w:uiPriority w:val="99"/>
    <w:rsid w:val="0092533B"/>
    <w:pPr>
      <w:spacing w:after="120"/>
    </w:pPr>
  </w:style>
  <w:style w:type="character" w:customStyle="1" w:styleId="BodyTextChar">
    <w:name w:val="Body Text Char"/>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semiHidden/>
    <w:rsid w:val="00BB706B"/>
    <w:pPr>
      <w:spacing w:after="120"/>
      <w:ind w:left="283"/>
    </w:pPr>
  </w:style>
  <w:style w:type="character" w:customStyle="1" w:styleId="BodyTextIndentChar">
    <w:name w:val="Body Text Indent Char"/>
    <w:basedOn w:val="DefaultParagraphFont"/>
    <w:link w:val="BodyTextIndent"/>
    <w:uiPriority w:val="99"/>
    <w:semiHidden/>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basedOn w:val="Normal"/>
    <w:link w:val="BodyTextIndent2Char"/>
    <w:uiPriority w:val="99"/>
    <w:semiHidden/>
    <w:rsid w:val="003D3BB9"/>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basedOn w:val="Normal"/>
    <w:link w:val="BodyTextIndent3Char"/>
    <w:uiPriority w:val="99"/>
    <w:semiHidden/>
    <w:rsid w:val="009C1C77"/>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semiHidden/>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semiHidden/>
    <w:locked/>
    <w:rsid w:val="00641F71"/>
    <w:rPr>
      <w:rFonts w:ascii="Calibri" w:eastAsia="Times New Roman" w:hAnsi="Calibri" w:cs="Times New Roman"/>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
    <w:uiPriority w:val="99"/>
    <w:rsid w:val="00641F71"/>
    <w:pPr>
      <w:tabs>
        <w:tab w:val="center" w:pos="4677"/>
        <w:tab w:val="right" w:pos="9355"/>
      </w:tabs>
    </w:pPr>
    <w:rPr>
      <w:lang w:val="uk-UA"/>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semiHidden/>
    <w:rsid w:val="004067BC"/>
    <w:rPr>
      <w:rFonts w:ascii="Times New Roman" w:eastAsia="Times New Roman" w:hAnsi="Times New Roman"/>
      <w:sz w:val="24"/>
      <w:szCs w:val="24"/>
      <w:lang w:val="ru-RU" w:eastAsia="ru-RU"/>
    </w:rPr>
  </w:style>
  <w:style w:type="character" w:customStyle="1" w:styleId="11">
    <w:name w:val="Нижний колонтитул Знак1"/>
    <w:basedOn w:val="DefaultParagraphFont"/>
    <w:uiPriority w:val="99"/>
    <w:semiHidden/>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1">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1"/>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402941656">
      <w:marLeft w:val="0"/>
      <w:marRight w:val="0"/>
      <w:marTop w:val="0"/>
      <w:marBottom w:val="0"/>
      <w:divBdr>
        <w:top w:val="none" w:sz="0" w:space="0" w:color="auto"/>
        <w:left w:val="none" w:sz="0" w:space="0" w:color="auto"/>
        <w:bottom w:val="none" w:sz="0" w:space="0" w:color="auto"/>
        <w:right w:val="none" w:sz="0" w:space="0" w:color="auto"/>
      </w:divBdr>
    </w:div>
    <w:div w:id="1402941657">
      <w:marLeft w:val="0"/>
      <w:marRight w:val="0"/>
      <w:marTop w:val="0"/>
      <w:marBottom w:val="0"/>
      <w:divBdr>
        <w:top w:val="none" w:sz="0" w:space="0" w:color="auto"/>
        <w:left w:val="none" w:sz="0" w:space="0" w:color="auto"/>
        <w:bottom w:val="none" w:sz="0" w:space="0" w:color="auto"/>
        <w:right w:val="none" w:sz="0" w:space="0" w:color="auto"/>
      </w:divBdr>
    </w:div>
    <w:div w:id="1402941658">
      <w:marLeft w:val="0"/>
      <w:marRight w:val="0"/>
      <w:marTop w:val="0"/>
      <w:marBottom w:val="0"/>
      <w:divBdr>
        <w:top w:val="none" w:sz="0" w:space="0" w:color="auto"/>
        <w:left w:val="none" w:sz="0" w:space="0" w:color="auto"/>
        <w:bottom w:val="none" w:sz="0" w:space="0" w:color="auto"/>
        <w:right w:val="none" w:sz="0" w:space="0" w:color="auto"/>
      </w:divBdr>
    </w:div>
    <w:div w:id="1402941659">
      <w:marLeft w:val="0"/>
      <w:marRight w:val="0"/>
      <w:marTop w:val="0"/>
      <w:marBottom w:val="0"/>
      <w:divBdr>
        <w:top w:val="none" w:sz="0" w:space="0" w:color="auto"/>
        <w:left w:val="none" w:sz="0" w:space="0" w:color="auto"/>
        <w:bottom w:val="none" w:sz="0" w:space="0" w:color="auto"/>
        <w:right w:val="none" w:sz="0" w:space="0" w:color="auto"/>
      </w:divBdr>
    </w:div>
    <w:div w:id="1402941660">
      <w:marLeft w:val="0"/>
      <w:marRight w:val="0"/>
      <w:marTop w:val="0"/>
      <w:marBottom w:val="0"/>
      <w:divBdr>
        <w:top w:val="none" w:sz="0" w:space="0" w:color="auto"/>
        <w:left w:val="none" w:sz="0" w:space="0" w:color="auto"/>
        <w:bottom w:val="none" w:sz="0" w:space="0" w:color="auto"/>
        <w:right w:val="none" w:sz="0" w:space="0" w:color="auto"/>
      </w:divBdr>
    </w:div>
    <w:div w:id="1402941661">
      <w:marLeft w:val="0"/>
      <w:marRight w:val="0"/>
      <w:marTop w:val="0"/>
      <w:marBottom w:val="0"/>
      <w:divBdr>
        <w:top w:val="none" w:sz="0" w:space="0" w:color="auto"/>
        <w:left w:val="none" w:sz="0" w:space="0" w:color="auto"/>
        <w:bottom w:val="none" w:sz="0" w:space="0" w:color="auto"/>
        <w:right w:val="none" w:sz="0" w:space="0" w:color="auto"/>
      </w:divBdr>
    </w:div>
    <w:div w:id="1402941662">
      <w:marLeft w:val="0"/>
      <w:marRight w:val="0"/>
      <w:marTop w:val="0"/>
      <w:marBottom w:val="0"/>
      <w:divBdr>
        <w:top w:val="none" w:sz="0" w:space="0" w:color="auto"/>
        <w:left w:val="none" w:sz="0" w:space="0" w:color="auto"/>
        <w:bottom w:val="none" w:sz="0" w:space="0" w:color="auto"/>
        <w:right w:val="none" w:sz="0" w:space="0" w:color="auto"/>
      </w:divBdr>
    </w:div>
    <w:div w:id="1402941663">
      <w:marLeft w:val="0"/>
      <w:marRight w:val="0"/>
      <w:marTop w:val="0"/>
      <w:marBottom w:val="0"/>
      <w:divBdr>
        <w:top w:val="none" w:sz="0" w:space="0" w:color="auto"/>
        <w:left w:val="none" w:sz="0" w:space="0" w:color="auto"/>
        <w:bottom w:val="none" w:sz="0" w:space="0" w:color="auto"/>
        <w:right w:val="none" w:sz="0" w:space="0" w:color="auto"/>
      </w:divBdr>
    </w:div>
    <w:div w:id="1402941664">
      <w:marLeft w:val="0"/>
      <w:marRight w:val="0"/>
      <w:marTop w:val="0"/>
      <w:marBottom w:val="0"/>
      <w:divBdr>
        <w:top w:val="none" w:sz="0" w:space="0" w:color="auto"/>
        <w:left w:val="none" w:sz="0" w:space="0" w:color="auto"/>
        <w:bottom w:val="none" w:sz="0" w:space="0" w:color="auto"/>
        <w:right w:val="none" w:sz="0" w:space="0" w:color="auto"/>
      </w:divBdr>
    </w:div>
    <w:div w:id="1402941665">
      <w:marLeft w:val="0"/>
      <w:marRight w:val="0"/>
      <w:marTop w:val="0"/>
      <w:marBottom w:val="0"/>
      <w:divBdr>
        <w:top w:val="none" w:sz="0" w:space="0" w:color="auto"/>
        <w:left w:val="none" w:sz="0" w:space="0" w:color="auto"/>
        <w:bottom w:val="none" w:sz="0" w:space="0" w:color="auto"/>
        <w:right w:val="none" w:sz="0" w:space="0" w:color="auto"/>
      </w:divBdr>
    </w:div>
    <w:div w:id="1402941666">
      <w:marLeft w:val="0"/>
      <w:marRight w:val="0"/>
      <w:marTop w:val="0"/>
      <w:marBottom w:val="0"/>
      <w:divBdr>
        <w:top w:val="none" w:sz="0" w:space="0" w:color="auto"/>
        <w:left w:val="none" w:sz="0" w:space="0" w:color="auto"/>
        <w:bottom w:val="none" w:sz="0" w:space="0" w:color="auto"/>
        <w:right w:val="none" w:sz="0" w:space="0" w:color="auto"/>
      </w:divBdr>
    </w:div>
    <w:div w:id="1402941667">
      <w:marLeft w:val="0"/>
      <w:marRight w:val="0"/>
      <w:marTop w:val="0"/>
      <w:marBottom w:val="0"/>
      <w:divBdr>
        <w:top w:val="none" w:sz="0" w:space="0" w:color="auto"/>
        <w:left w:val="none" w:sz="0" w:space="0" w:color="auto"/>
        <w:bottom w:val="none" w:sz="0" w:space="0" w:color="auto"/>
        <w:right w:val="none" w:sz="0" w:space="0" w:color="auto"/>
      </w:divBdr>
    </w:div>
    <w:div w:id="1402941668">
      <w:marLeft w:val="0"/>
      <w:marRight w:val="0"/>
      <w:marTop w:val="0"/>
      <w:marBottom w:val="0"/>
      <w:divBdr>
        <w:top w:val="none" w:sz="0" w:space="0" w:color="auto"/>
        <w:left w:val="none" w:sz="0" w:space="0" w:color="auto"/>
        <w:bottom w:val="none" w:sz="0" w:space="0" w:color="auto"/>
        <w:right w:val="none" w:sz="0" w:space="0" w:color="auto"/>
      </w:divBdr>
    </w:div>
    <w:div w:id="1402941669">
      <w:marLeft w:val="0"/>
      <w:marRight w:val="0"/>
      <w:marTop w:val="0"/>
      <w:marBottom w:val="0"/>
      <w:divBdr>
        <w:top w:val="none" w:sz="0" w:space="0" w:color="auto"/>
        <w:left w:val="none" w:sz="0" w:space="0" w:color="auto"/>
        <w:bottom w:val="none" w:sz="0" w:space="0" w:color="auto"/>
        <w:right w:val="none" w:sz="0" w:space="0" w:color="auto"/>
      </w:divBdr>
    </w:div>
    <w:div w:id="14029416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8</Pages>
  <Words>16180</Words>
  <Characters>9224</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до рішення № 642 ХХХІ сесії Новороздільської міської ради VІІ демократичного скликання від 06</dc:title>
  <dc:subject/>
  <dc:creator>RePack by Diakov</dc:creator>
  <cp:keywords/>
  <dc:description/>
  <cp:lastModifiedBy>Фокс</cp:lastModifiedBy>
  <cp:revision>2</cp:revision>
  <cp:lastPrinted>2018-03-07T10:33:00Z</cp:lastPrinted>
  <dcterms:created xsi:type="dcterms:W3CDTF">2018-03-07T18:53:00Z</dcterms:created>
  <dcterms:modified xsi:type="dcterms:W3CDTF">2018-03-07T18:53:00Z</dcterms:modified>
</cp:coreProperties>
</file>