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2AE" w:rsidRDefault="001102AE" w:rsidP="00F62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tbl>
      <w:tblPr>
        <w:tblW w:w="9747" w:type="dxa"/>
        <w:tblLook w:val="00A0"/>
      </w:tblPr>
      <w:tblGrid>
        <w:gridCol w:w="4219"/>
        <w:gridCol w:w="5528"/>
      </w:tblGrid>
      <w:tr w:rsidR="001102AE" w:rsidRPr="00992825" w:rsidTr="008202A5">
        <w:tc>
          <w:tcPr>
            <w:tcW w:w="4219" w:type="dxa"/>
          </w:tcPr>
          <w:p w:rsidR="001102AE" w:rsidRPr="008202A5" w:rsidRDefault="001102AE" w:rsidP="00820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  <w:lang w:val="uk-UA" w:eastAsia="uk-UA"/>
              </w:rPr>
            </w:pPr>
          </w:p>
        </w:tc>
        <w:tc>
          <w:tcPr>
            <w:tcW w:w="5528" w:type="dxa"/>
          </w:tcPr>
          <w:p w:rsidR="001102AE" w:rsidRPr="008202A5" w:rsidRDefault="001102AE" w:rsidP="00820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  <w:lang w:val="uk-UA" w:eastAsia="uk-UA"/>
              </w:rPr>
            </w:pPr>
            <w:r w:rsidRPr="008202A5">
              <w:rPr>
                <w:sz w:val="22"/>
                <w:szCs w:val="22"/>
                <w:lang w:val="uk-UA"/>
              </w:rPr>
              <w:t xml:space="preserve">Додаток до рішення № 646 ХХХІ сесії Новороздільської міської ради </w:t>
            </w:r>
            <w:r w:rsidRPr="008202A5">
              <w:rPr>
                <w:sz w:val="22"/>
                <w:szCs w:val="22"/>
                <w:lang w:val="en-US"/>
              </w:rPr>
              <w:t>V</w:t>
            </w:r>
            <w:r w:rsidRPr="008202A5">
              <w:rPr>
                <w:sz w:val="22"/>
                <w:szCs w:val="22"/>
                <w:lang w:val="uk-UA"/>
              </w:rPr>
              <w:t>ІІ демократичного скликання від 06.03.2018 року</w:t>
            </w:r>
          </w:p>
        </w:tc>
      </w:tr>
    </w:tbl>
    <w:p w:rsidR="001102AE" w:rsidRDefault="001102AE" w:rsidP="00F62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1102AE" w:rsidRDefault="001102AE" w:rsidP="00074D0E">
      <w:pPr>
        <w:pStyle w:val="Style2"/>
        <w:widowControl/>
        <w:jc w:val="right"/>
        <w:rPr>
          <w:rStyle w:val="FontStyle12"/>
          <w:rFonts w:ascii="Times New Roman" w:hAnsi="Times New Roman" w:cs="Times New Roman"/>
          <w:sz w:val="26"/>
          <w:szCs w:val="26"/>
          <w:lang w:val="uk-UA" w:eastAsia="uk-UA"/>
        </w:rPr>
      </w:pPr>
    </w:p>
    <w:p w:rsidR="001102AE" w:rsidRDefault="001102AE" w:rsidP="00074D0E">
      <w:pPr>
        <w:pStyle w:val="Style2"/>
        <w:widowControl/>
        <w:ind w:left="6096"/>
        <w:jc w:val="center"/>
        <w:rPr>
          <w:rStyle w:val="FontStyle12"/>
          <w:rFonts w:ascii="Times New Roman" w:hAnsi="Times New Roman" w:cs="Times New Roman"/>
          <w:b w:val="0"/>
          <w:sz w:val="26"/>
          <w:szCs w:val="26"/>
          <w:lang w:val="uk-UA" w:eastAsia="uk-UA"/>
        </w:rPr>
      </w:pPr>
      <w:r w:rsidRPr="00475C0C">
        <w:rPr>
          <w:rStyle w:val="FontStyle12"/>
          <w:rFonts w:ascii="Times New Roman" w:hAnsi="Times New Roman" w:cs="Times New Roman"/>
          <w:sz w:val="26"/>
          <w:szCs w:val="26"/>
          <w:lang w:val="uk-UA" w:eastAsia="uk-UA"/>
        </w:rPr>
        <w:t>Президенту України</w:t>
      </w:r>
    </w:p>
    <w:p w:rsidR="001102AE" w:rsidRDefault="001102AE" w:rsidP="00074D0E">
      <w:pPr>
        <w:pStyle w:val="Style2"/>
        <w:widowControl/>
        <w:ind w:left="6096" w:firstLine="276"/>
        <w:rPr>
          <w:rStyle w:val="FontStyle12"/>
          <w:rFonts w:ascii="Times New Roman" w:hAnsi="Times New Roman" w:cs="Times New Roman"/>
          <w:b w:val="0"/>
          <w:sz w:val="26"/>
          <w:szCs w:val="26"/>
          <w:lang w:val="uk-UA" w:eastAsia="uk-UA"/>
        </w:rPr>
      </w:pPr>
      <w:r>
        <w:rPr>
          <w:rStyle w:val="FontStyle12"/>
          <w:rFonts w:ascii="Times New Roman" w:hAnsi="Times New Roman" w:cs="Times New Roman"/>
          <w:sz w:val="26"/>
          <w:szCs w:val="26"/>
          <w:lang w:val="uk-UA" w:eastAsia="uk-UA"/>
        </w:rPr>
        <w:t>Петрові Порошенку</w:t>
      </w:r>
    </w:p>
    <w:p w:rsidR="001102AE" w:rsidRPr="00475C0C" w:rsidRDefault="001102AE" w:rsidP="00074D0E">
      <w:pPr>
        <w:pStyle w:val="Style2"/>
        <w:widowControl/>
        <w:jc w:val="right"/>
        <w:rPr>
          <w:rStyle w:val="FontStyle12"/>
          <w:rFonts w:ascii="Times New Roman" w:hAnsi="Times New Roman" w:cs="Times New Roman"/>
          <w:b w:val="0"/>
          <w:sz w:val="26"/>
          <w:szCs w:val="26"/>
          <w:lang w:val="uk-UA" w:eastAsia="uk-UA"/>
        </w:rPr>
      </w:pPr>
    </w:p>
    <w:p w:rsidR="001102AE" w:rsidRDefault="001102AE" w:rsidP="00074D0E">
      <w:pPr>
        <w:pStyle w:val="Style2"/>
        <w:widowControl/>
        <w:jc w:val="both"/>
        <w:rPr>
          <w:rStyle w:val="FontStyle12"/>
          <w:rFonts w:ascii="Times New Roman" w:hAnsi="Times New Roman" w:cs="Times New Roman"/>
          <w:b w:val="0"/>
          <w:sz w:val="26"/>
          <w:szCs w:val="26"/>
          <w:lang w:val="uk-UA" w:eastAsia="uk-UA"/>
        </w:rPr>
      </w:pPr>
    </w:p>
    <w:p w:rsidR="001102AE" w:rsidRDefault="001102AE" w:rsidP="00074D0E">
      <w:pPr>
        <w:pStyle w:val="Style2"/>
        <w:widowControl/>
        <w:jc w:val="center"/>
        <w:rPr>
          <w:rStyle w:val="FontStyle12"/>
          <w:rFonts w:ascii="Times New Roman" w:hAnsi="Times New Roman" w:cs="Times New Roman"/>
          <w:b w:val="0"/>
          <w:sz w:val="26"/>
          <w:szCs w:val="26"/>
          <w:lang w:val="uk-UA" w:eastAsia="uk-UA"/>
        </w:rPr>
      </w:pPr>
    </w:p>
    <w:p w:rsidR="001102AE" w:rsidRPr="00074D0E" w:rsidRDefault="001102AE" w:rsidP="00074D0E">
      <w:pPr>
        <w:pStyle w:val="Style2"/>
        <w:widowControl/>
        <w:jc w:val="center"/>
        <w:rPr>
          <w:rStyle w:val="FontStyle12"/>
          <w:rFonts w:ascii="Times New Roman" w:hAnsi="Times New Roman" w:cs="Times New Roman"/>
          <w:b w:val="0"/>
          <w:lang w:val="uk-UA" w:eastAsia="uk-UA"/>
        </w:rPr>
      </w:pPr>
      <w:r w:rsidRPr="00074D0E">
        <w:rPr>
          <w:rStyle w:val="FontStyle12"/>
          <w:rFonts w:ascii="Times New Roman" w:hAnsi="Times New Roman" w:cs="Times New Roman"/>
          <w:b w:val="0"/>
          <w:lang w:val="uk-UA" w:eastAsia="uk-UA"/>
        </w:rPr>
        <w:t>ЗВЕРНЕННЯ</w:t>
      </w:r>
    </w:p>
    <w:p w:rsidR="001102AE" w:rsidRPr="00074D0E" w:rsidRDefault="001102AE" w:rsidP="00074D0E">
      <w:pPr>
        <w:pStyle w:val="Style4"/>
        <w:widowControl/>
        <w:jc w:val="center"/>
        <w:rPr>
          <w:rStyle w:val="FontStyle12"/>
          <w:rFonts w:ascii="Times New Roman" w:hAnsi="Times New Roman" w:cs="Times New Roman"/>
          <w:b w:val="0"/>
          <w:lang w:val="uk-UA"/>
        </w:rPr>
      </w:pPr>
      <w:r w:rsidRPr="00074D0E">
        <w:rPr>
          <w:rStyle w:val="FontStyle12"/>
          <w:rFonts w:ascii="Times New Roman" w:hAnsi="Times New Roman" w:cs="Times New Roman"/>
          <w:b w:val="0"/>
          <w:lang w:val="uk-UA"/>
        </w:rPr>
        <w:t xml:space="preserve">Новороздільської </w:t>
      </w:r>
      <w:r w:rsidRPr="00074D0E">
        <w:rPr>
          <w:rStyle w:val="FontStyle12"/>
          <w:rFonts w:ascii="Times New Roman" w:hAnsi="Times New Roman" w:cs="Times New Roman"/>
          <w:b w:val="0"/>
        </w:rPr>
        <w:t xml:space="preserve"> </w:t>
      </w:r>
      <w:r w:rsidRPr="00074D0E">
        <w:rPr>
          <w:rStyle w:val="FontStyle12"/>
          <w:rFonts w:ascii="Times New Roman" w:hAnsi="Times New Roman" w:cs="Times New Roman"/>
          <w:b w:val="0"/>
          <w:lang w:val="uk-UA"/>
        </w:rPr>
        <w:t>міської ради щодо проведенн</w:t>
      </w:r>
      <w:r>
        <w:rPr>
          <w:rStyle w:val="FontStyle12"/>
          <w:rFonts w:ascii="Times New Roman" w:hAnsi="Times New Roman" w:cs="Times New Roman"/>
          <w:b w:val="0"/>
          <w:lang w:val="uk-UA"/>
        </w:rPr>
        <w:t>я</w:t>
      </w:r>
      <w:r w:rsidRPr="00074D0E">
        <w:rPr>
          <w:rStyle w:val="FontStyle12"/>
          <w:rFonts w:ascii="Times New Roman" w:hAnsi="Times New Roman" w:cs="Times New Roman"/>
          <w:b w:val="0"/>
          <w:lang w:val="uk-UA"/>
        </w:rPr>
        <w:t xml:space="preserve"> Всеукраїнського заходу</w:t>
      </w:r>
    </w:p>
    <w:p w:rsidR="001102AE" w:rsidRPr="00074D0E" w:rsidRDefault="001102AE" w:rsidP="00074D0E">
      <w:pPr>
        <w:pStyle w:val="Style4"/>
        <w:widowControl/>
        <w:jc w:val="center"/>
        <w:rPr>
          <w:rStyle w:val="FontStyle12"/>
          <w:rFonts w:ascii="Times New Roman" w:hAnsi="Times New Roman" w:cs="Times New Roman"/>
          <w:b w:val="0"/>
          <w:lang w:val="uk-UA" w:eastAsia="uk-UA"/>
        </w:rPr>
      </w:pPr>
      <w:r w:rsidRPr="00074D0E">
        <w:rPr>
          <w:rStyle w:val="FontStyle12"/>
          <w:rFonts w:ascii="Times New Roman" w:hAnsi="Times New Roman" w:cs="Times New Roman"/>
          <w:b w:val="0"/>
          <w:lang w:val="uk-UA" w:eastAsia="uk-UA"/>
        </w:rPr>
        <w:t>«Естафета Єдн</w:t>
      </w:r>
      <w:r>
        <w:rPr>
          <w:rStyle w:val="FontStyle12"/>
          <w:rFonts w:ascii="Times New Roman" w:hAnsi="Times New Roman" w:cs="Times New Roman"/>
          <w:b w:val="0"/>
          <w:lang w:val="uk-UA" w:eastAsia="uk-UA"/>
        </w:rPr>
        <w:t>ання» з нагоди відзначення 100-</w:t>
      </w:r>
      <w:r w:rsidRPr="00074D0E">
        <w:rPr>
          <w:rStyle w:val="FontStyle12"/>
          <w:rFonts w:ascii="Times New Roman" w:hAnsi="Times New Roman" w:cs="Times New Roman"/>
          <w:b w:val="0"/>
          <w:lang w:val="uk-UA" w:eastAsia="uk-UA"/>
        </w:rPr>
        <w:t>річчя проголошення Соборності України</w:t>
      </w:r>
    </w:p>
    <w:p w:rsidR="001102AE" w:rsidRPr="00074D0E" w:rsidRDefault="001102AE" w:rsidP="00074D0E">
      <w:pPr>
        <w:pStyle w:val="Style4"/>
        <w:widowControl/>
        <w:jc w:val="center"/>
        <w:rPr>
          <w:rStyle w:val="FontStyle12"/>
          <w:rFonts w:ascii="Times New Roman" w:hAnsi="Times New Roman" w:cs="Times New Roman"/>
          <w:b w:val="0"/>
          <w:lang w:val="uk-UA" w:eastAsia="uk-UA"/>
        </w:rPr>
      </w:pPr>
    </w:p>
    <w:p w:rsidR="001102AE" w:rsidRPr="00074D0E" w:rsidRDefault="001102AE" w:rsidP="00074D0E">
      <w:pPr>
        <w:pStyle w:val="Style5"/>
        <w:widowControl/>
        <w:ind w:firstLine="567"/>
        <w:jc w:val="both"/>
        <w:rPr>
          <w:rStyle w:val="FontStyle13"/>
          <w:rFonts w:ascii="Times New Roman" w:hAnsi="Times New Roman" w:cs="Times New Roman"/>
          <w:b w:val="0"/>
          <w:lang w:val="uk-UA" w:eastAsia="uk-UA"/>
        </w:rPr>
      </w:pPr>
      <w:r w:rsidRPr="00074D0E">
        <w:rPr>
          <w:rStyle w:val="FontStyle13"/>
          <w:rFonts w:ascii="Times New Roman" w:hAnsi="Times New Roman" w:cs="Times New Roman"/>
          <w:b w:val="0"/>
          <w:lang w:val="uk-UA" w:eastAsia="uk-UA"/>
        </w:rPr>
        <w:t>Указами Президента України від 22 січня 2016 року № 17/2016 "Про заходи з відзначення 100-річчя подій Української революції 1917-1921 років" та від 01.12.2016 року № 534/2016 «Про пріоритетні заходи щодо сприяння зміцненню національної єдності та консолідації українського суспільства, підтримки ініціатив громадськості у цій сфері», визначено напрямки, які спрямовані на відзначення даних подій на загальнодержавному рівні.</w:t>
      </w:r>
    </w:p>
    <w:p w:rsidR="001102AE" w:rsidRPr="00074D0E" w:rsidRDefault="001102AE" w:rsidP="00074D0E">
      <w:pPr>
        <w:pStyle w:val="Style6"/>
        <w:widowControl/>
        <w:ind w:firstLine="567"/>
        <w:rPr>
          <w:rStyle w:val="FontStyle13"/>
          <w:rFonts w:ascii="Times New Roman" w:hAnsi="Times New Roman" w:cs="Times New Roman"/>
          <w:b w:val="0"/>
        </w:rPr>
      </w:pPr>
      <w:r w:rsidRPr="00074D0E">
        <w:rPr>
          <w:rStyle w:val="FontStyle13"/>
          <w:rFonts w:ascii="Times New Roman" w:hAnsi="Times New Roman" w:cs="Times New Roman"/>
          <w:b w:val="0"/>
        </w:rPr>
        <w:t>Враховуючи важливість даної події у процесі консолідації суспільств</w:t>
      </w:r>
      <w:r>
        <w:rPr>
          <w:rStyle w:val="FontStyle13"/>
          <w:rFonts w:ascii="Times New Roman" w:hAnsi="Times New Roman" w:cs="Times New Roman"/>
          <w:b w:val="0"/>
        </w:rPr>
        <w:t>а навколо ідеї єдності держави</w:t>
      </w:r>
      <w:bookmarkStart w:id="0" w:name="_GoBack"/>
      <w:bookmarkEnd w:id="0"/>
      <w:r w:rsidRPr="00074D0E">
        <w:rPr>
          <w:rStyle w:val="FontStyle13"/>
          <w:rFonts w:ascii="Times New Roman" w:hAnsi="Times New Roman" w:cs="Times New Roman"/>
          <w:b w:val="0"/>
        </w:rPr>
        <w:t>, виховання у громадян патріотизму та гордості за героїчне минуле та сьогодення українського народу, з метою вшанування традицій боротьби за незалежність та соборність Української землі, багатовікової історії національного державотворення, єднання суспільства у справі розбудови України як високорозвиненої європейської держави, у зв'язку з відзначенням 100-річчя проголошення Соборності України,</w:t>
      </w:r>
      <w:r>
        <w:rPr>
          <w:rStyle w:val="FontStyle13"/>
          <w:rFonts w:ascii="Times New Roman" w:hAnsi="Times New Roman" w:cs="Times New Roman"/>
          <w:b w:val="0"/>
        </w:rPr>
        <w:t xml:space="preserve"> </w:t>
      </w:r>
      <w:r w:rsidRPr="00074D0E">
        <w:rPr>
          <w:rStyle w:val="FontStyle13"/>
          <w:rFonts w:ascii="Times New Roman" w:hAnsi="Times New Roman" w:cs="Times New Roman"/>
          <w:b w:val="0"/>
        </w:rPr>
        <w:t>депутати Новороздільської міської ради міської ради звертаються до Вас з пропозицією щодо підтримки Всеукраїнського заходу «Естафета єднання».</w:t>
      </w:r>
    </w:p>
    <w:p w:rsidR="001102AE" w:rsidRDefault="001102AE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b/>
          <w:bdr w:val="none" w:sz="0" w:space="0" w:color="auto" w:frame="1"/>
        </w:rPr>
      </w:pPr>
    </w:p>
    <w:p w:rsidR="001102AE" w:rsidRDefault="001102AE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b/>
          <w:bdr w:val="none" w:sz="0" w:space="0" w:color="auto" w:frame="1"/>
        </w:rPr>
      </w:pPr>
    </w:p>
    <w:p w:rsidR="001102AE" w:rsidRDefault="001102AE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b/>
          <w:bdr w:val="none" w:sz="0" w:space="0" w:color="auto" w:frame="1"/>
        </w:rPr>
      </w:pPr>
    </w:p>
    <w:p w:rsidR="001102AE" w:rsidRPr="003700CF" w:rsidRDefault="001102AE" w:rsidP="00D372E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b/>
        </w:rPr>
      </w:pPr>
      <w:r w:rsidRPr="003700CF">
        <w:rPr>
          <w:b/>
          <w:bdr w:val="none" w:sz="0" w:space="0" w:color="auto" w:frame="1"/>
        </w:rPr>
        <w:t>МІСЬКИЙ ГОЛОВА                                                  А.Р. МЕЛЕШКО</w:t>
      </w:r>
    </w:p>
    <w:p w:rsidR="001102AE" w:rsidRPr="00292E9E" w:rsidRDefault="001102AE" w:rsidP="00D372EF">
      <w:pPr>
        <w:ind w:firstLine="709"/>
        <w:jc w:val="both"/>
        <w:rPr>
          <w:lang w:val="uk-UA"/>
        </w:rPr>
      </w:pPr>
    </w:p>
    <w:p w:rsidR="001102AE" w:rsidRPr="00292E9E" w:rsidRDefault="001102AE" w:rsidP="00F62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eastAsia="uk-UA"/>
        </w:rPr>
      </w:pPr>
    </w:p>
    <w:sectPr w:rsidR="001102AE" w:rsidRPr="00292E9E" w:rsidSect="00074D0E">
      <w:pgSz w:w="11906" w:h="16838"/>
      <w:pgMar w:top="851" w:right="1133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2AE" w:rsidRDefault="001102AE">
      <w:r>
        <w:separator/>
      </w:r>
    </w:p>
  </w:endnote>
  <w:endnote w:type="continuationSeparator" w:id="0">
    <w:p w:rsidR="001102AE" w:rsidRDefault="00110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2AE" w:rsidRDefault="001102AE">
      <w:r>
        <w:separator/>
      </w:r>
    </w:p>
  </w:footnote>
  <w:footnote w:type="continuationSeparator" w:id="0">
    <w:p w:rsidR="001102AE" w:rsidRDefault="001102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2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</w:abstractNum>
  <w:abstractNum w:abstractNumId="3">
    <w:nsid w:val="04D75064"/>
    <w:multiLevelType w:val="multilevel"/>
    <w:tmpl w:val="74CE94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4">
    <w:nsid w:val="0CCD37CB"/>
    <w:multiLevelType w:val="hybridMultilevel"/>
    <w:tmpl w:val="1686759E"/>
    <w:lvl w:ilvl="0" w:tplc="E80A82E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BEC5997"/>
    <w:multiLevelType w:val="hybridMultilevel"/>
    <w:tmpl w:val="DA7C74A8"/>
    <w:lvl w:ilvl="0" w:tplc="E642290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24AA3A70"/>
    <w:multiLevelType w:val="multilevel"/>
    <w:tmpl w:val="56A6B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/>
      </w:rPr>
    </w:lvl>
  </w:abstractNum>
  <w:abstractNum w:abstractNumId="7">
    <w:nsid w:val="262230A3"/>
    <w:multiLevelType w:val="hybridMultilevel"/>
    <w:tmpl w:val="D10064E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AFE1484"/>
    <w:multiLevelType w:val="hybridMultilevel"/>
    <w:tmpl w:val="7F4600EC"/>
    <w:lvl w:ilvl="0" w:tplc="0838957E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  <w:b w:val="0"/>
        <w:i w:val="0"/>
        <w:sz w:val="26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40CA4863"/>
    <w:multiLevelType w:val="hybridMultilevel"/>
    <w:tmpl w:val="690ECA7C"/>
    <w:lvl w:ilvl="0" w:tplc="8C5ADE86">
      <w:start w:val="2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60816DB2"/>
    <w:multiLevelType w:val="hybridMultilevel"/>
    <w:tmpl w:val="2D44F44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8"/>
  </w:num>
  <w:num w:numId="5">
    <w:abstractNumId w:val="3"/>
  </w:num>
  <w:num w:numId="6">
    <w:abstractNumId w:val="9"/>
  </w:num>
  <w:num w:numId="7">
    <w:abstractNumId w:val="5"/>
  </w:num>
  <w:num w:numId="8">
    <w:abstractNumId w:val="0"/>
  </w:num>
  <w:num w:numId="9">
    <w:abstractNumId w:val="2"/>
  </w:num>
  <w:num w:numId="10">
    <w:abstractNumId w:val="6"/>
  </w:num>
  <w:num w:numId="11">
    <w:abstractNumId w:val="6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9"/>
    </w:lvlOverride>
    <w:lvlOverride w:ilvl="1">
      <w:startOverride w:val="9"/>
    </w:lvlOverride>
    <w:lvlOverride w:ilvl="2">
      <w:startOverride w:val="9"/>
    </w:lvlOverride>
    <w:lvlOverride w:ilvl="3">
      <w:startOverride w:val="9"/>
    </w:lvlOverride>
    <w:lvlOverride w:ilvl="4">
      <w:startOverride w:val="9"/>
    </w:lvlOverride>
    <w:lvlOverride w:ilvl="5">
      <w:startOverride w:val="9"/>
    </w:lvlOverride>
    <w:lvlOverride w:ilvl="6">
      <w:startOverride w:val="9"/>
    </w:lvlOverride>
    <w:lvlOverride w:ilvl="7">
      <w:startOverride w:val="9"/>
    </w:lvlOverride>
    <w:lvlOverride w:ilvl="8">
      <w:startOverride w:val="9"/>
    </w:lvlOverride>
  </w:num>
  <w:num w:numId="13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10DD1"/>
    <w:rsid w:val="00011560"/>
    <w:rsid w:val="00011B65"/>
    <w:rsid w:val="000234B0"/>
    <w:rsid w:val="00026C9F"/>
    <w:rsid w:val="000300EB"/>
    <w:rsid w:val="00040198"/>
    <w:rsid w:val="0004185A"/>
    <w:rsid w:val="00041B08"/>
    <w:rsid w:val="0004314F"/>
    <w:rsid w:val="00043A9A"/>
    <w:rsid w:val="0004529C"/>
    <w:rsid w:val="00052657"/>
    <w:rsid w:val="000545BD"/>
    <w:rsid w:val="00060EEE"/>
    <w:rsid w:val="00066FC8"/>
    <w:rsid w:val="0007195B"/>
    <w:rsid w:val="00074D0E"/>
    <w:rsid w:val="00075A84"/>
    <w:rsid w:val="00076572"/>
    <w:rsid w:val="000806FD"/>
    <w:rsid w:val="00085BB6"/>
    <w:rsid w:val="000A0006"/>
    <w:rsid w:val="000A0F2E"/>
    <w:rsid w:val="000A5AE0"/>
    <w:rsid w:val="000B00BB"/>
    <w:rsid w:val="000B24B2"/>
    <w:rsid w:val="000B3191"/>
    <w:rsid w:val="000C2DC3"/>
    <w:rsid w:val="000D711D"/>
    <w:rsid w:val="000E4864"/>
    <w:rsid w:val="000F40A6"/>
    <w:rsid w:val="000F40AA"/>
    <w:rsid w:val="00100712"/>
    <w:rsid w:val="00102DB2"/>
    <w:rsid w:val="0010300D"/>
    <w:rsid w:val="001068C3"/>
    <w:rsid w:val="001102AE"/>
    <w:rsid w:val="0011086F"/>
    <w:rsid w:val="00113781"/>
    <w:rsid w:val="00115A25"/>
    <w:rsid w:val="00115F20"/>
    <w:rsid w:val="00121C96"/>
    <w:rsid w:val="00125FDE"/>
    <w:rsid w:val="0013239C"/>
    <w:rsid w:val="001414FD"/>
    <w:rsid w:val="00144C6C"/>
    <w:rsid w:val="001479F7"/>
    <w:rsid w:val="0015067D"/>
    <w:rsid w:val="00150F2D"/>
    <w:rsid w:val="00156406"/>
    <w:rsid w:val="00161163"/>
    <w:rsid w:val="00162C03"/>
    <w:rsid w:val="00166A27"/>
    <w:rsid w:val="00173F7F"/>
    <w:rsid w:val="001742AC"/>
    <w:rsid w:val="00182239"/>
    <w:rsid w:val="00190CEA"/>
    <w:rsid w:val="00192473"/>
    <w:rsid w:val="001A0412"/>
    <w:rsid w:val="001A341A"/>
    <w:rsid w:val="001B0790"/>
    <w:rsid w:val="001B3150"/>
    <w:rsid w:val="001B396E"/>
    <w:rsid w:val="001B4B53"/>
    <w:rsid w:val="001B6560"/>
    <w:rsid w:val="001B6DBD"/>
    <w:rsid w:val="001C27FA"/>
    <w:rsid w:val="001C332F"/>
    <w:rsid w:val="001C35AA"/>
    <w:rsid w:val="001C47FB"/>
    <w:rsid w:val="001C51E7"/>
    <w:rsid w:val="001D501D"/>
    <w:rsid w:val="001F11BE"/>
    <w:rsid w:val="001F3009"/>
    <w:rsid w:val="001F38FA"/>
    <w:rsid w:val="001F53EF"/>
    <w:rsid w:val="00203F07"/>
    <w:rsid w:val="00207A8E"/>
    <w:rsid w:val="00213A79"/>
    <w:rsid w:val="00216A23"/>
    <w:rsid w:val="00217B67"/>
    <w:rsid w:val="00230DA7"/>
    <w:rsid w:val="00232031"/>
    <w:rsid w:val="00235B25"/>
    <w:rsid w:val="00235EC6"/>
    <w:rsid w:val="00242603"/>
    <w:rsid w:val="002433A4"/>
    <w:rsid w:val="0024778E"/>
    <w:rsid w:val="00247E70"/>
    <w:rsid w:val="00250455"/>
    <w:rsid w:val="00254405"/>
    <w:rsid w:val="00257815"/>
    <w:rsid w:val="00271B78"/>
    <w:rsid w:val="002732F1"/>
    <w:rsid w:val="00281E07"/>
    <w:rsid w:val="00284E38"/>
    <w:rsid w:val="00290096"/>
    <w:rsid w:val="00292E9E"/>
    <w:rsid w:val="002A3797"/>
    <w:rsid w:val="002A5ECE"/>
    <w:rsid w:val="002B231C"/>
    <w:rsid w:val="002B7594"/>
    <w:rsid w:val="002C50E5"/>
    <w:rsid w:val="002D6D79"/>
    <w:rsid w:val="002E30CE"/>
    <w:rsid w:val="002E6D40"/>
    <w:rsid w:val="002F7DC4"/>
    <w:rsid w:val="003036E1"/>
    <w:rsid w:val="003135CB"/>
    <w:rsid w:val="00313718"/>
    <w:rsid w:val="00316FE5"/>
    <w:rsid w:val="003245EC"/>
    <w:rsid w:val="00325F2B"/>
    <w:rsid w:val="00326421"/>
    <w:rsid w:val="003268B0"/>
    <w:rsid w:val="003268EA"/>
    <w:rsid w:val="003318A6"/>
    <w:rsid w:val="00332E86"/>
    <w:rsid w:val="00336065"/>
    <w:rsid w:val="00350A85"/>
    <w:rsid w:val="00350BCC"/>
    <w:rsid w:val="00350EB5"/>
    <w:rsid w:val="003622C6"/>
    <w:rsid w:val="0036427C"/>
    <w:rsid w:val="003700CF"/>
    <w:rsid w:val="003710D5"/>
    <w:rsid w:val="00373AD1"/>
    <w:rsid w:val="00377057"/>
    <w:rsid w:val="003824C1"/>
    <w:rsid w:val="003A1F83"/>
    <w:rsid w:val="003B39B7"/>
    <w:rsid w:val="003B6DF4"/>
    <w:rsid w:val="003C006D"/>
    <w:rsid w:val="003C24AE"/>
    <w:rsid w:val="003C6169"/>
    <w:rsid w:val="003D3BB9"/>
    <w:rsid w:val="003E01B2"/>
    <w:rsid w:val="003E1B04"/>
    <w:rsid w:val="003E1D6F"/>
    <w:rsid w:val="003E3BFC"/>
    <w:rsid w:val="00401D55"/>
    <w:rsid w:val="00405E04"/>
    <w:rsid w:val="00407311"/>
    <w:rsid w:val="00407857"/>
    <w:rsid w:val="00410D0C"/>
    <w:rsid w:val="0041238F"/>
    <w:rsid w:val="00413539"/>
    <w:rsid w:val="00416EED"/>
    <w:rsid w:val="00417B57"/>
    <w:rsid w:val="00417C9A"/>
    <w:rsid w:val="004342E1"/>
    <w:rsid w:val="004376FC"/>
    <w:rsid w:val="00442B27"/>
    <w:rsid w:val="00442E8C"/>
    <w:rsid w:val="00445FE1"/>
    <w:rsid w:val="0045620D"/>
    <w:rsid w:val="00460E70"/>
    <w:rsid w:val="0046496A"/>
    <w:rsid w:val="00470C39"/>
    <w:rsid w:val="0047274B"/>
    <w:rsid w:val="0047444F"/>
    <w:rsid w:val="00475C0C"/>
    <w:rsid w:val="00476732"/>
    <w:rsid w:val="00477882"/>
    <w:rsid w:val="004830FB"/>
    <w:rsid w:val="00484BDD"/>
    <w:rsid w:val="0048667A"/>
    <w:rsid w:val="004970AC"/>
    <w:rsid w:val="004A629F"/>
    <w:rsid w:val="004A64B4"/>
    <w:rsid w:val="004A6A29"/>
    <w:rsid w:val="004B3EE8"/>
    <w:rsid w:val="004C063C"/>
    <w:rsid w:val="004C3BC6"/>
    <w:rsid w:val="004E2B37"/>
    <w:rsid w:val="004E752A"/>
    <w:rsid w:val="004F5AAF"/>
    <w:rsid w:val="00514539"/>
    <w:rsid w:val="00515150"/>
    <w:rsid w:val="00520938"/>
    <w:rsid w:val="005211AE"/>
    <w:rsid w:val="00533048"/>
    <w:rsid w:val="00541C2F"/>
    <w:rsid w:val="0054269C"/>
    <w:rsid w:val="0054634B"/>
    <w:rsid w:val="0054684F"/>
    <w:rsid w:val="0055725B"/>
    <w:rsid w:val="0056000A"/>
    <w:rsid w:val="005620AD"/>
    <w:rsid w:val="005737B3"/>
    <w:rsid w:val="005772D0"/>
    <w:rsid w:val="005829E1"/>
    <w:rsid w:val="00583911"/>
    <w:rsid w:val="00584EAB"/>
    <w:rsid w:val="00592068"/>
    <w:rsid w:val="005938FD"/>
    <w:rsid w:val="005950FB"/>
    <w:rsid w:val="005B597B"/>
    <w:rsid w:val="005B5E19"/>
    <w:rsid w:val="005C1FB3"/>
    <w:rsid w:val="005C483D"/>
    <w:rsid w:val="005C6C5A"/>
    <w:rsid w:val="005D04F2"/>
    <w:rsid w:val="005D1773"/>
    <w:rsid w:val="005E36E3"/>
    <w:rsid w:val="005E4FD6"/>
    <w:rsid w:val="005E71A1"/>
    <w:rsid w:val="005F001B"/>
    <w:rsid w:val="005F1522"/>
    <w:rsid w:val="005F7610"/>
    <w:rsid w:val="006044F0"/>
    <w:rsid w:val="0061329E"/>
    <w:rsid w:val="0061459E"/>
    <w:rsid w:val="00622E76"/>
    <w:rsid w:val="0062411C"/>
    <w:rsid w:val="0063454C"/>
    <w:rsid w:val="00641F71"/>
    <w:rsid w:val="0064382B"/>
    <w:rsid w:val="006454CA"/>
    <w:rsid w:val="006501F4"/>
    <w:rsid w:val="0065522B"/>
    <w:rsid w:val="00662FDF"/>
    <w:rsid w:val="00665989"/>
    <w:rsid w:val="0066795A"/>
    <w:rsid w:val="0067043C"/>
    <w:rsid w:val="00670528"/>
    <w:rsid w:val="0067228A"/>
    <w:rsid w:val="0068208D"/>
    <w:rsid w:val="0068504F"/>
    <w:rsid w:val="00685A42"/>
    <w:rsid w:val="00690A88"/>
    <w:rsid w:val="0069292C"/>
    <w:rsid w:val="0069372B"/>
    <w:rsid w:val="0069699F"/>
    <w:rsid w:val="006A0217"/>
    <w:rsid w:val="006A7727"/>
    <w:rsid w:val="006B16C8"/>
    <w:rsid w:val="006B3CCF"/>
    <w:rsid w:val="006C430C"/>
    <w:rsid w:val="006C4CE7"/>
    <w:rsid w:val="006C4E13"/>
    <w:rsid w:val="006C6070"/>
    <w:rsid w:val="006C6577"/>
    <w:rsid w:val="006C7C38"/>
    <w:rsid w:val="006D3E52"/>
    <w:rsid w:val="006D3F63"/>
    <w:rsid w:val="006E5644"/>
    <w:rsid w:val="006E67EC"/>
    <w:rsid w:val="006E7F3F"/>
    <w:rsid w:val="006F53FB"/>
    <w:rsid w:val="006F6297"/>
    <w:rsid w:val="00702D8C"/>
    <w:rsid w:val="0070669D"/>
    <w:rsid w:val="00711489"/>
    <w:rsid w:val="00712225"/>
    <w:rsid w:val="00714336"/>
    <w:rsid w:val="007164A3"/>
    <w:rsid w:val="00720A4C"/>
    <w:rsid w:val="00722B13"/>
    <w:rsid w:val="00725C76"/>
    <w:rsid w:val="0073216D"/>
    <w:rsid w:val="00733975"/>
    <w:rsid w:val="00734962"/>
    <w:rsid w:val="007357BB"/>
    <w:rsid w:val="007358D6"/>
    <w:rsid w:val="00736922"/>
    <w:rsid w:val="007369F7"/>
    <w:rsid w:val="007448C0"/>
    <w:rsid w:val="007552F7"/>
    <w:rsid w:val="007568AE"/>
    <w:rsid w:val="00756B34"/>
    <w:rsid w:val="00756D17"/>
    <w:rsid w:val="0076238C"/>
    <w:rsid w:val="00766B81"/>
    <w:rsid w:val="00767096"/>
    <w:rsid w:val="00767775"/>
    <w:rsid w:val="00786ECD"/>
    <w:rsid w:val="007876AD"/>
    <w:rsid w:val="00796B61"/>
    <w:rsid w:val="007A07F3"/>
    <w:rsid w:val="007A2094"/>
    <w:rsid w:val="007A26E8"/>
    <w:rsid w:val="007B1405"/>
    <w:rsid w:val="007B6B94"/>
    <w:rsid w:val="007C14FF"/>
    <w:rsid w:val="007C46B4"/>
    <w:rsid w:val="007D252D"/>
    <w:rsid w:val="007E2905"/>
    <w:rsid w:val="007E7B0C"/>
    <w:rsid w:val="00803E0F"/>
    <w:rsid w:val="008068AE"/>
    <w:rsid w:val="0081223C"/>
    <w:rsid w:val="008202A5"/>
    <w:rsid w:val="00823697"/>
    <w:rsid w:val="00826C1B"/>
    <w:rsid w:val="00834820"/>
    <w:rsid w:val="008355D9"/>
    <w:rsid w:val="008414B1"/>
    <w:rsid w:val="008416BD"/>
    <w:rsid w:val="0084182E"/>
    <w:rsid w:val="008467C3"/>
    <w:rsid w:val="008565A9"/>
    <w:rsid w:val="0085789B"/>
    <w:rsid w:val="00861B65"/>
    <w:rsid w:val="0086466A"/>
    <w:rsid w:val="00870F2B"/>
    <w:rsid w:val="00871BED"/>
    <w:rsid w:val="0087661B"/>
    <w:rsid w:val="008809C6"/>
    <w:rsid w:val="008821BF"/>
    <w:rsid w:val="0088485C"/>
    <w:rsid w:val="00890EDA"/>
    <w:rsid w:val="00891340"/>
    <w:rsid w:val="0089501B"/>
    <w:rsid w:val="00896597"/>
    <w:rsid w:val="008973D9"/>
    <w:rsid w:val="008A4D55"/>
    <w:rsid w:val="008A5FB3"/>
    <w:rsid w:val="008B485A"/>
    <w:rsid w:val="008C2A30"/>
    <w:rsid w:val="008C745F"/>
    <w:rsid w:val="008D01C9"/>
    <w:rsid w:val="008F1D7D"/>
    <w:rsid w:val="008F43F0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3607"/>
    <w:rsid w:val="00935B04"/>
    <w:rsid w:val="0094147E"/>
    <w:rsid w:val="00942CBB"/>
    <w:rsid w:val="00947A15"/>
    <w:rsid w:val="00957CC0"/>
    <w:rsid w:val="009648F2"/>
    <w:rsid w:val="00966A5D"/>
    <w:rsid w:val="0097262B"/>
    <w:rsid w:val="00977DAA"/>
    <w:rsid w:val="00981E45"/>
    <w:rsid w:val="00982BE2"/>
    <w:rsid w:val="00985A03"/>
    <w:rsid w:val="009904B4"/>
    <w:rsid w:val="009916B4"/>
    <w:rsid w:val="009923CD"/>
    <w:rsid w:val="00992825"/>
    <w:rsid w:val="00995024"/>
    <w:rsid w:val="00997B4A"/>
    <w:rsid w:val="00997BFA"/>
    <w:rsid w:val="009A0489"/>
    <w:rsid w:val="009A2774"/>
    <w:rsid w:val="009A673D"/>
    <w:rsid w:val="009B6803"/>
    <w:rsid w:val="009C1C77"/>
    <w:rsid w:val="009C57C4"/>
    <w:rsid w:val="009D2840"/>
    <w:rsid w:val="009D5090"/>
    <w:rsid w:val="009D5117"/>
    <w:rsid w:val="009F55B4"/>
    <w:rsid w:val="009F5641"/>
    <w:rsid w:val="009F7DD1"/>
    <w:rsid w:val="00A0271E"/>
    <w:rsid w:val="00A04336"/>
    <w:rsid w:val="00A06F2C"/>
    <w:rsid w:val="00A110FF"/>
    <w:rsid w:val="00A220C4"/>
    <w:rsid w:val="00A321B6"/>
    <w:rsid w:val="00A338F8"/>
    <w:rsid w:val="00A33F51"/>
    <w:rsid w:val="00A3654E"/>
    <w:rsid w:val="00A365C7"/>
    <w:rsid w:val="00A36FF2"/>
    <w:rsid w:val="00A5023D"/>
    <w:rsid w:val="00A50DB2"/>
    <w:rsid w:val="00A517D3"/>
    <w:rsid w:val="00A52B02"/>
    <w:rsid w:val="00A545BB"/>
    <w:rsid w:val="00A556A5"/>
    <w:rsid w:val="00A56CEC"/>
    <w:rsid w:val="00A7452A"/>
    <w:rsid w:val="00A74EFB"/>
    <w:rsid w:val="00A809FC"/>
    <w:rsid w:val="00A8289A"/>
    <w:rsid w:val="00A846C9"/>
    <w:rsid w:val="00A90031"/>
    <w:rsid w:val="00A91C45"/>
    <w:rsid w:val="00A96825"/>
    <w:rsid w:val="00AA1864"/>
    <w:rsid w:val="00AA6323"/>
    <w:rsid w:val="00AA6B95"/>
    <w:rsid w:val="00AB0335"/>
    <w:rsid w:val="00AB10DB"/>
    <w:rsid w:val="00AC557F"/>
    <w:rsid w:val="00AC6A25"/>
    <w:rsid w:val="00AD2C99"/>
    <w:rsid w:val="00AE0FC9"/>
    <w:rsid w:val="00AF13C1"/>
    <w:rsid w:val="00AF7213"/>
    <w:rsid w:val="00AF77AA"/>
    <w:rsid w:val="00B02BA1"/>
    <w:rsid w:val="00B02C01"/>
    <w:rsid w:val="00B038A4"/>
    <w:rsid w:val="00B06804"/>
    <w:rsid w:val="00B14F44"/>
    <w:rsid w:val="00B42584"/>
    <w:rsid w:val="00B45501"/>
    <w:rsid w:val="00B52AA3"/>
    <w:rsid w:val="00B53114"/>
    <w:rsid w:val="00B53D10"/>
    <w:rsid w:val="00B601FF"/>
    <w:rsid w:val="00B62622"/>
    <w:rsid w:val="00B7192C"/>
    <w:rsid w:val="00B77D48"/>
    <w:rsid w:val="00B80742"/>
    <w:rsid w:val="00B81C86"/>
    <w:rsid w:val="00B82426"/>
    <w:rsid w:val="00B844D5"/>
    <w:rsid w:val="00B859E3"/>
    <w:rsid w:val="00B85D57"/>
    <w:rsid w:val="00B87EC9"/>
    <w:rsid w:val="00B91478"/>
    <w:rsid w:val="00B95938"/>
    <w:rsid w:val="00B961A8"/>
    <w:rsid w:val="00B96422"/>
    <w:rsid w:val="00BA42FB"/>
    <w:rsid w:val="00BA4F06"/>
    <w:rsid w:val="00BA6CE7"/>
    <w:rsid w:val="00BB706B"/>
    <w:rsid w:val="00BC0856"/>
    <w:rsid w:val="00BC2A79"/>
    <w:rsid w:val="00BC4E5E"/>
    <w:rsid w:val="00BD0E13"/>
    <w:rsid w:val="00BD1599"/>
    <w:rsid w:val="00BD5FCA"/>
    <w:rsid w:val="00BD6D04"/>
    <w:rsid w:val="00BE23A6"/>
    <w:rsid w:val="00BE25A1"/>
    <w:rsid w:val="00BE558B"/>
    <w:rsid w:val="00BF0E31"/>
    <w:rsid w:val="00BF53BC"/>
    <w:rsid w:val="00C0046C"/>
    <w:rsid w:val="00C035DD"/>
    <w:rsid w:val="00C1051B"/>
    <w:rsid w:val="00C157AF"/>
    <w:rsid w:val="00C22C69"/>
    <w:rsid w:val="00C25717"/>
    <w:rsid w:val="00C318C1"/>
    <w:rsid w:val="00C323E5"/>
    <w:rsid w:val="00C32D89"/>
    <w:rsid w:val="00C3460C"/>
    <w:rsid w:val="00C37F7C"/>
    <w:rsid w:val="00C50B35"/>
    <w:rsid w:val="00C55F94"/>
    <w:rsid w:val="00C63F19"/>
    <w:rsid w:val="00C76C01"/>
    <w:rsid w:val="00C836D5"/>
    <w:rsid w:val="00C94655"/>
    <w:rsid w:val="00CA049D"/>
    <w:rsid w:val="00CA2E44"/>
    <w:rsid w:val="00CB378E"/>
    <w:rsid w:val="00CB3A5D"/>
    <w:rsid w:val="00CB4E2D"/>
    <w:rsid w:val="00CB5F15"/>
    <w:rsid w:val="00CC018B"/>
    <w:rsid w:val="00CC4115"/>
    <w:rsid w:val="00CD30D3"/>
    <w:rsid w:val="00CD5543"/>
    <w:rsid w:val="00CD60FC"/>
    <w:rsid w:val="00CF1A01"/>
    <w:rsid w:val="00CF1A23"/>
    <w:rsid w:val="00D055FF"/>
    <w:rsid w:val="00D07FC9"/>
    <w:rsid w:val="00D1163D"/>
    <w:rsid w:val="00D140A4"/>
    <w:rsid w:val="00D17922"/>
    <w:rsid w:val="00D203F1"/>
    <w:rsid w:val="00D23D6E"/>
    <w:rsid w:val="00D30902"/>
    <w:rsid w:val="00D30FFB"/>
    <w:rsid w:val="00D32861"/>
    <w:rsid w:val="00D34AD2"/>
    <w:rsid w:val="00D372EF"/>
    <w:rsid w:val="00D42142"/>
    <w:rsid w:val="00D43472"/>
    <w:rsid w:val="00D45708"/>
    <w:rsid w:val="00D50D35"/>
    <w:rsid w:val="00D528E0"/>
    <w:rsid w:val="00D551BA"/>
    <w:rsid w:val="00D631AF"/>
    <w:rsid w:val="00D73E5C"/>
    <w:rsid w:val="00D83493"/>
    <w:rsid w:val="00D95DBB"/>
    <w:rsid w:val="00DA19BD"/>
    <w:rsid w:val="00DB1587"/>
    <w:rsid w:val="00DD1C20"/>
    <w:rsid w:val="00DD4244"/>
    <w:rsid w:val="00DE1047"/>
    <w:rsid w:val="00DE3A73"/>
    <w:rsid w:val="00DE5C0A"/>
    <w:rsid w:val="00DE7B90"/>
    <w:rsid w:val="00DF10D7"/>
    <w:rsid w:val="00DF2B0D"/>
    <w:rsid w:val="00DF4AD0"/>
    <w:rsid w:val="00DF50F6"/>
    <w:rsid w:val="00E02AF0"/>
    <w:rsid w:val="00E0685D"/>
    <w:rsid w:val="00E10956"/>
    <w:rsid w:val="00E12AA0"/>
    <w:rsid w:val="00E14F75"/>
    <w:rsid w:val="00E23E7D"/>
    <w:rsid w:val="00E252D5"/>
    <w:rsid w:val="00E25BDB"/>
    <w:rsid w:val="00E27803"/>
    <w:rsid w:val="00E31F96"/>
    <w:rsid w:val="00E323C0"/>
    <w:rsid w:val="00E50792"/>
    <w:rsid w:val="00E54401"/>
    <w:rsid w:val="00E546B6"/>
    <w:rsid w:val="00E57994"/>
    <w:rsid w:val="00E6193B"/>
    <w:rsid w:val="00E62726"/>
    <w:rsid w:val="00E75F24"/>
    <w:rsid w:val="00E807BC"/>
    <w:rsid w:val="00E84C3C"/>
    <w:rsid w:val="00E92656"/>
    <w:rsid w:val="00E958D7"/>
    <w:rsid w:val="00E95D50"/>
    <w:rsid w:val="00EA0688"/>
    <w:rsid w:val="00EB249C"/>
    <w:rsid w:val="00EB7C23"/>
    <w:rsid w:val="00EC326F"/>
    <w:rsid w:val="00ED3941"/>
    <w:rsid w:val="00ED4D57"/>
    <w:rsid w:val="00ED7079"/>
    <w:rsid w:val="00EE1668"/>
    <w:rsid w:val="00EE1E33"/>
    <w:rsid w:val="00EE2A32"/>
    <w:rsid w:val="00EE6E15"/>
    <w:rsid w:val="00EF3166"/>
    <w:rsid w:val="00F01815"/>
    <w:rsid w:val="00F034E4"/>
    <w:rsid w:val="00F04B91"/>
    <w:rsid w:val="00F04C53"/>
    <w:rsid w:val="00F06FEA"/>
    <w:rsid w:val="00F20D2B"/>
    <w:rsid w:val="00F237CE"/>
    <w:rsid w:val="00F26CA3"/>
    <w:rsid w:val="00F31D77"/>
    <w:rsid w:val="00F34D78"/>
    <w:rsid w:val="00F40CED"/>
    <w:rsid w:val="00F42B30"/>
    <w:rsid w:val="00F43ADC"/>
    <w:rsid w:val="00F44F48"/>
    <w:rsid w:val="00F45D46"/>
    <w:rsid w:val="00F508EE"/>
    <w:rsid w:val="00F53A7D"/>
    <w:rsid w:val="00F54D0A"/>
    <w:rsid w:val="00F5602C"/>
    <w:rsid w:val="00F6264D"/>
    <w:rsid w:val="00F66982"/>
    <w:rsid w:val="00F73EB9"/>
    <w:rsid w:val="00F756DD"/>
    <w:rsid w:val="00F77CEA"/>
    <w:rsid w:val="00F80F2B"/>
    <w:rsid w:val="00F82FDD"/>
    <w:rsid w:val="00F92D77"/>
    <w:rsid w:val="00FA0D32"/>
    <w:rsid w:val="00FA21FD"/>
    <w:rsid w:val="00FA24B4"/>
    <w:rsid w:val="00FA277C"/>
    <w:rsid w:val="00FA572F"/>
    <w:rsid w:val="00FB0A8D"/>
    <w:rsid w:val="00FB0E34"/>
    <w:rsid w:val="00FB2F35"/>
    <w:rsid w:val="00FB7049"/>
    <w:rsid w:val="00FB7B52"/>
    <w:rsid w:val="00FC46DA"/>
    <w:rsid w:val="00FC7CF0"/>
    <w:rsid w:val="00FD0FA0"/>
    <w:rsid w:val="00FD325E"/>
    <w:rsid w:val="00FD38A0"/>
    <w:rsid w:val="00FD4008"/>
    <w:rsid w:val="00FD6B37"/>
    <w:rsid w:val="00FE00F3"/>
    <w:rsid w:val="00FE10DA"/>
    <w:rsid w:val="00FE1261"/>
    <w:rsid w:val="00FE3F8D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2A4FF7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1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1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  <w:style w:type="paragraph" w:customStyle="1" w:styleId="Style6">
    <w:name w:val="Style6"/>
    <w:basedOn w:val="Normal"/>
    <w:uiPriority w:val="99"/>
    <w:rsid w:val="007B6B9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lang w:val="uk-UA" w:eastAsia="uk-UA"/>
    </w:rPr>
  </w:style>
  <w:style w:type="character" w:customStyle="1" w:styleId="FontStyle15">
    <w:name w:val="Font Style15"/>
    <w:uiPriority w:val="99"/>
    <w:rsid w:val="007B6B94"/>
    <w:rPr>
      <w:rFonts w:ascii="Times New Roman" w:hAnsi="Times New Roman"/>
      <w:sz w:val="26"/>
    </w:rPr>
  </w:style>
  <w:style w:type="paragraph" w:customStyle="1" w:styleId="ms-rteelement-p">
    <w:name w:val="ms-rteelement-p"/>
    <w:basedOn w:val="Normal"/>
    <w:uiPriority w:val="99"/>
    <w:rsid w:val="00767775"/>
    <w:pPr>
      <w:spacing w:before="100" w:beforeAutospacing="1" w:after="100" w:afterAutospacing="1"/>
    </w:pPr>
  </w:style>
  <w:style w:type="paragraph" w:customStyle="1" w:styleId="Style4">
    <w:name w:val="Style4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7">
    <w:name w:val="Style7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3">
    <w:name w:val="Font Style13"/>
    <w:basedOn w:val="DefaultParagraphFont"/>
    <w:uiPriority w:val="99"/>
    <w:rsid w:val="00074D0E"/>
    <w:rPr>
      <w:rFonts w:ascii="Sylfaen" w:hAnsi="Sylfaen" w:cs="Sylfaen"/>
      <w:b/>
      <w:bCs/>
      <w:spacing w:val="10"/>
      <w:sz w:val="24"/>
      <w:szCs w:val="24"/>
    </w:rPr>
  </w:style>
  <w:style w:type="character" w:customStyle="1" w:styleId="FontStyle14">
    <w:name w:val="Font Style14"/>
    <w:basedOn w:val="DefaultParagraphFont"/>
    <w:uiPriority w:val="99"/>
    <w:rsid w:val="00074D0E"/>
    <w:rPr>
      <w:rFonts w:ascii="Sylfaen" w:hAnsi="Sylfaen" w:cs="Sylfaen"/>
      <w:sz w:val="24"/>
      <w:szCs w:val="24"/>
    </w:rPr>
  </w:style>
  <w:style w:type="paragraph" w:customStyle="1" w:styleId="Style2">
    <w:name w:val="Style2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5">
    <w:name w:val="Style5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2">
    <w:name w:val="Font Style12"/>
    <w:basedOn w:val="DefaultParagraphFont"/>
    <w:uiPriority w:val="99"/>
    <w:rsid w:val="00074D0E"/>
    <w:rPr>
      <w:rFonts w:ascii="Sylfaen" w:hAnsi="Sylfaen" w:cs="Sylfaen"/>
      <w:b/>
      <w:bCs/>
      <w:spacing w:val="2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8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934</Words>
  <Characters>533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№ 646 ХХХІ сесії Новороздільської міської ради VІІ демократичного скликання від 06</dc:title>
  <dc:subject/>
  <dc:creator>RePack by Diakov</dc:creator>
  <cp:keywords/>
  <dc:description/>
  <cp:lastModifiedBy>Фокс</cp:lastModifiedBy>
  <cp:revision>2</cp:revision>
  <cp:lastPrinted>2018-03-07T10:33:00Z</cp:lastPrinted>
  <dcterms:created xsi:type="dcterms:W3CDTF">2018-03-07T19:50:00Z</dcterms:created>
  <dcterms:modified xsi:type="dcterms:W3CDTF">2018-03-07T19:50:00Z</dcterms:modified>
</cp:coreProperties>
</file>