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72" w:rsidRDefault="00E07A72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tbl>
      <w:tblPr>
        <w:tblW w:w="9747" w:type="dxa"/>
        <w:tblLook w:val="00A0"/>
      </w:tblPr>
      <w:tblGrid>
        <w:gridCol w:w="4219"/>
        <w:gridCol w:w="5528"/>
      </w:tblGrid>
      <w:tr w:rsidR="00E07A72" w:rsidRPr="008A4E8D" w:rsidTr="00701DB4">
        <w:tc>
          <w:tcPr>
            <w:tcW w:w="4219" w:type="dxa"/>
          </w:tcPr>
          <w:p w:rsidR="00E07A72" w:rsidRPr="00701DB4" w:rsidRDefault="00E07A72" w:rsidP="00701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5528" w:type="dxa"/>
          </w:tcPr>
          <w:p w:rsidR="00E07A72" w:rsidRPr="00701DB4" w:rsidRDefault="00E07A72" w:rsidP="00701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701DB4">
              <w:rPr>
                <w:sz w:val="22"/>
                <w:szCs w:val="22"/>
                <w:lang w:val="uk-UA"/>
              </w:rPr>
              <w:t xml:space="preserve">Додаток до рішення № 647 ХХХІ сесії Новороздільської міської ради </w:t>
            </w:r>
            <w:r w:rsidRPr="00701DB4">
              <w:rPr>
                <w:sz w:val="22"/>
                <w:szCs w:val="22"/>
                <w:lang w:val="en-US"/>
              </w:rPr>
              <w:t>V</w:t>
            </w:r>
            <w:r w:rsidRPr="00701DB4">
              <w:rPr>
                <w:sz w:val="22"/>
                <w:szCs w:val="22"/>
                <w:lang w:val="uk-UA"/>
              </w:rPr>
              <w:t>ІІ демократичного скликання від 06.03.2018 року</w:t>
            </w:r>
          </w:p>
        </w:tc>
      </w:tr>
    </w:tbl>
    <w:p w:rsidR="00E07A72" w:rsidRDefault="00E07A72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07A72" w:rsidRDefault="00E07A72" w:rsidP="00427A65">
      <w:pPr>
        <w:spacing w:line="264" w:lineRule="auto"/>
        <w:ind w:firstLine="360"/>
        <w:jc w:val="center"/>
        <w:rPr>
          <w:b/>
          <w:lang w:val="uk-UA"/>
        </w:rPr>
      </w:pPr>
    </w:p>
    <w:p w:rsidR="00E07A72" w:rsidRPr="00427A65" w:rsidRDefault="00E07A72" w:rsidP="00427A65">
      <w:pPr>
        <w:spacing w:line="264" w:lineRule="auto"/>
        <w:ind w:firstLine="360"/>
        <w:jc w:val="center"/>
        <w:rPr>
          <w:b/>
        </w:rPr>
      </w:pPr>
      <w:r w:rsidRPr="00427A65">
        <w:rPr>
          <w:b/>
        </w:rPr>
        <w:t xml:space="preserve">Перелік дат, </w:t>
      </w:r>
    </w:p>
    <w:p w:rsidR="00E07A72" w:rsidRPr="00427A65" w:rsidRDefault="00E07A72" w:rsidP="00427A65">
      <w:pPr>
        <w:spacing w:line="264" w:lineRule="auto"/>
        <w:ind w:firstLine="360"/>
        <w:jc w:val="center"/>
        <w:rPr>
          <w:b/>
        </w:rPr>
      </w:pPr>
      <w:r w:rsidRPr="00427A65">
        <w:rPr>
          <w:b/>
        </w:rPr>
        <w:t xml:space="preserve">пов’язаних із визначними подіями національно-визвольної боротьби, в які рекомендується вивішувати червоно-чорний прапор </w:t>
      </w:r>
    </w:p>
    <w:p w:rsidR="00E07A72" w:rsidRPr="00427A65" w:rsidRDefault="00E07A72" w:rsidP="00427A65">
      <w:pPr>
        <w:spacing w:line="264" w:lineRule="auto"/>
        <w:ind w:firstLine="360"/>
        <w:jc w:val="center"/>
      </w:pPr>
    </w:p>
    <w:tbl>
      <w:tblPr>
        <w:tblW w:w="9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6343"/>
      </w:tblGrid>
      <w:tr w:rsidR="00E07A72" w:rsidRPr="00427A65" w:rsidTr="00427A65">
        <w:tc>
          <w:tcPr>
            <w:tcW w:w="1008" w:type="dxa"/>
            <w:vAlign w:val="center"/>
          </w:tcPr>
          <w:p w:rsidR="00E07A72" w:rsidRPr="00427A65" w:rsidRDefault="00E07A72" w:rsidP="00427A65">
            <w:pPr>
              <w:spacing w:line="264" w:lineRule="auto"/>
              <w:jc w:val="center"/>
              <w:rPr>
                <w:i/>
              </w:rPr>
            </w:pPr>
            <w:r w:rsidRPr="00427A65">
              <w:rPr>
                <w:i/>
              </w:rPr>
              <w:t>№</w:t>
            </w:r>
          </w:p>
          <w:p w:rsidR="00E07A72" w:rsidRPr="00427A65" w:rsidRDefault="00E07A72" w:rsidP="00427A65">
            <w:pPr>
              <w:spacing w:line="264" w:lineRule="auto"/>
              <w:jc w:val="center"/>
              <w:rPr>
                <w:i/>
              </w:rPr>
            </w:pPr>
            <w:r>
              <w:rPr>
                <w:i/>
              </w:rPr>
              <w:t>з</w:t>
            </w:r>
            <w:r w:rsidRPr="00427A65">
              <w:rPr>
                <w:i/>
              </w:rPr>
              <w:t>/п</w:t>
            </w:r>
          </w:p>
        </w:tc>
        <w:tc>
          <w:tcPr>
            <w:tcW w:w="2340" w:type="dxa"/>
            <w:vAlign w:val="center"/>
          </w:tcPr>
          <w:p w:rsidR="00E07A72" w:rsidRPr="00427A65" w:rsidRDefault="00E07A72" w:rsidP="00427A65">
            <w:pPr>
              <w:spacing w:line="264" w:lineRule="auto"/>
              <w:jc w:val="center"/>
              <w:rPr>
                <w:i/>
              </w:rPr>
            </w:pPr>
            <w:r w:rsidRPr="00427A65">
              <w:rPr>
                <w:i/>
              </w:rPr>
              <w:t>Дата</w:t>
            </w:r>
          </w:p>
        </w:tc>
        <w:tc>
          <w:tcPr>
            <w:tcW w:w="6343" w:type="dxa"/>
            <w:vAlign w:val="center"/>
          </w:tcPr>
          <w:p w:rsidR="00E07A72" w:rsidRPr="00427A65" w:rsidRDefault="00E07A72" w:rsidP="00427A65">
            <w:pPr>
              <w:spacing w:line="264" w:lineRule="auto"/>
              <w:jc w:val="center"/>
              <w:rPr>
                <w:i/>
              </w:rPr>
            </w:pPr>
            <w:r w:rsidRPr="00427A65">
              <w:rPr>
                <w:i/>
              </w:rPr>
              <w:t>Подія</w:t>
            </w:r>
          </w:p>
        </w:tc>
      </w:tr>
      <w:tr w:rsidR="00E07A72" w:rsidRPr="00427A65" w:rsidTr="0006616C">
        <w:tc>
          <w:tcPr>
            <w:tcW w:w="1008" w:type="dxa"/>
          </w:tcPr>
          <w:p w:rsidR="00E07A72" w:rsidRPr="00427A65" w:rsidRDefault="00E07A72" w:rsidP="00427A65">
            <w:pPr>
              <w:numPr>
                <w:ilvl w:val="0"/>
                <w:numId w:val="14"/>
              </w:numPr>
              <w:spacing w:line="264" w:lineRule="auto"/>
              <w:jc w:val="both"/>
            </w:pPr>
          </w:p>
        </w:tc>
        <w:tc>
          <w:tcPr>
            <w:tcW w:w="2340" w:type="dxa"/>
          </w:tcPr>
          <w:p w:rsidR="00E07A72" w:rsidRPr="00427A65" w:rsidRDefault="00E07A72" w:rsidP="0006616C">
            <w:pPr>
              <w:spacing w:line="264" w:lineRule="auto"/>
              <w:jc w:val="both"/>
            </w:pPr>
            <w:r w:rsidRPr="00427A65">
              <w:t xml:space="preserve">1 січня </w:t>
            </w:r>
          </w:p>
        </w:tc>
        <w:tc>
          <w:tcPr>
            <w:tcW w:w="6343" w:type="dxa"/>
          </w:tcPr>
          <w:p w:rsidR="00E07A72" w:rsidRPr="00427A65" w:rsidRDefault="00E07A72" w:rsidP="0006616C">
            <w:pPr>
              <w:spacing w:line="264" w:lineRule="auto"/>
              <w:jc w:val="both"/>
            </w:pPr>
            <w:r w:rsidRPr="00427A65">
              <w:t>День народження голови Проводу Організації Українських Націоналістів Степана Бандери</w:t>
            </w:r>
          </w:p>
        </w:tc>
      </w:tr>
      <w:tr w:rsidR="00E07A72" w:rsidRPr="00427A65" w:rsidTr="0006616C">
        <w:tc>
          <w:tcPr>
            <w:tcW w:w="1008" w:type="dxa"/>
          </w:tcPr>
          <w:p w:rsidR="00E07A72" w:rsidRPr="00427A65" w:rsidRDefault="00E07A72" w:rsidP="00427A65">
            <w:pPr>
              <w:numPr>
                <w:ilvl w:val="0"/>
                <w:numId w:val="14"/>
              </w:numPr>
              <w:spacing w:line="264" w:lineRule="auto"/>
              <w:jc w:val="both"/>
            </w:pPr>
          </w:p>
        </w:tc>
        <w:tc>
          <w:tcPr>
            <w:tcW w:w="2340" w:type="dxa"/>
          </w:tcPr>
          <w:p w:rsidR="00E07A72" w:rsidRPr="00427A65" w:rsidRDefault="00E07A72" w:rsidP="0006616C">
            <w:pPr>
              <w:spacing w:line="264" w:lineRule="auto"/>
              <w:jc w:val="both"/>
            </w:pPr>
            <w:r w:rsidRPr="00427A65">
              <w:t>21 травня</w:t>
            </w:r>
          </w:p>
        </w:tc>
        <w:tc>
          <w:tcPr>
            <w:tcW w:w="6343" w:type="dxa"/>
          </w:tcPr>
          <w:p w:rsidR="00E07A72" w:rsidRPr="00427A65" w:rsidRDefault="00E07A72" w:rsidP="0006616C">
            <w:pPr>
              <w:spacing w:line="264" w:lineRule="auto"/>
              <w:jc w:val="both"/>
            </w:pPr>
            <w:r w:rsidRPr="00427A65">
              <w:t>День пам’яті жертв політичних репресій</w:t>
            </w:r>
          </w:p>
        </w:tc>
      </w:tr>
      <w:tr w:rsidR="00E07A72" w:rsidRPr="00427A65" w:rsidTr="0006616C">
        <w:tc>
          <w:tcPr>
            <w:tcW w:w="1008" w:type="dxa"/>
          </w:tcPr>
          <w:p w:rsidR="00E07A72" w:rsidRPr="00427A65" w:rsidRDefault="00E07A72" w:rsidP="00427A65">
            <w:pPr>
              <w:numPr>
                <w:ilvl w:val="0"/>
                <w:numId w:val="14"/>
              </w:numPr>
              <w:spacing w:line="264" w:lineRule="auto"/>
              <w:jc w:val="both"/>
            </w:pPr>
          </w:p>
        </w:tc>
        <w:tc>
          <w:tcPr>
            <w:tcW w:w="2340" w:type="dxa"/>
          </w:tcPr>
          <w:p w:rsidR="00E07A72" w:rsidRPr="00427A65" w:rsidRDefault="00E07A72" w:rsidP="0006616C">
            <w:pPr>
              <w:spacing w:line="264" w:lineRule="auto"/>
              <w:jc w:val="both"/>
            </w:pPr>
            <w:r w:rsidRPr="00427A65">
              <w:t>Четверта неділя травня</w:t>
            </w:r>
          </w:p>
        </w:tc>
        <w:tc>
          <w:tcPr>
            <w:tcW w:w="6343" w:type="dxa"/>
          </w:tcPr>
          <w:p w:rsidR="00E07A72" w:rsidRPr="00427A65" w:rsidRDefault="00E07A72" w:rsidP="0006616C">
            <w:pPr>
              <w:spacing w:line="264" w:lineRule="auto"/>
              <w:jc w:val="both"/>
            </w:pPr>
            <w:r w:rsidRPr="00427A65">
              <w:t>Свято Героїв</w:t>
            </w:r>
          </w:p>
        </w:tc>
      </w:tr>
      <w:tr w:rsidR="00E07A72" w:rsidRPr="00427A65" w:rsidTr="0006616C">
        <w:tc>
          <w:tcPr>
            <w:tcW w:w="1008" w:type="dxa"/>
          </w:tcPr>
          <w:p w:rsidR="00E07A72" w:rsidRPr="00427A65" w:rsidRDefault="00E07A72" w:rsidP="00427A65">
            <w:pPr>
              <w:numPr>
                <w:ilvl w:val="0"/>
                <w:numId w:val="14"/>
              </w:numPr>
              <w:spacing w:line="264" w:lineRule="auto"/>
              <w:jc w:val="both"/>
            </w:pPr>
          </w:p>
        </w:tc>
        <w:tc>
          <w:tcPr>
            <w:tcW w:w="2340" w:type="dxa"/>
          </w:tcPr>
          <w:p w:rsidR="00E07A72" w:rsidRPr="00427A65" w:rsidRDefault="00E07A72" w:rsidP="0006616C">
            <w:pPr>
              <w:spacing w:line="264" w:lineRule="auto"/>
              <w:jc w:val="both"/>
            </w:pPr>
            <w:r w:rsidRPr="00427A65">
              <w:t>14 жовтня</w:t>
            </w:r>
          </w:p>
        </w:tc>
        <w:tc>
          <w:tcPr>
            <w:tcW w:w="6343" w:type="dxa"/>
          </w:tcPr>
          <w:p w:rsidR="00E07A72" w:rsidRPr="00427A65" w:rsidRDefault="00E07A72" w:rsidP="0006616C">
            <w:pPr>
              <w:spacing w:line="264" w:lineRule="auto"/>
              <w:jc w:val="both"/>
            </w:pPr>
            <w:r w:rsidRPr="00427A65">
              <w:t>День захисника України, День Українського Козацтва, День створення УПА</w:t>
            </w:r>
          </w:p>
        </w:tc>
      </w:tr>
    </w:tbl>
    <w:p w:rsidR="00E07A72" w:rsidRPr="00427A65" w:rsidRDefault="00E07A72" w:rsidP="00427A65">
      <w:pPr>
        <w:spacing w:line="264" w:lineRule="auto"/>
        <w:ind w:left="5580"/>
        <w:jc w:val="both"/>
      </w:pPr>
    </w:p>
    <w:p w:rsidR="00E07A72" w:rsidRPr="00427A65" w:rsidRDefault="00E07A72" w:rsidP="00D372EF">
      <w:pPr>
        <w:ind w:firstLine="709"/>
        <w:jc w:val="both"/>
      </w:pPr>
    </w:p>
    <w:p w:rsidR="00E07A72" w:rsidRDefault="00E07A72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/>
          <w:bdr w:val="none" w:sz="0" w:space="0" w:color="auto" w:frame="1"/>
        </w:rPr>
      </w:pPr>
    </w:p>
    <w:p w:rsidR="00E07A72" w:rsidRDefault="00E07A72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/>
          <w:bdr w:val="none" w:sz="0" w:space="0" w:color="auto" w:frame="1"/>
        </w:rPr>
      </w:pPr>
    </w:p>
    <w:p w:rsidR="00E07A72" w:rsidRPr="003700CF" w:rsidRDefault="00E07A72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3700CF">
        <w:rPr>
          <w:b/>
          <w:bdr w:val="none" w:sz="0" w:space="0" w:color="auto" w:frame="1"/>
        </w:rPr>
        <w:t>МІСЬКИЙ ГОЛОВА                                                  А.Р. МЕЛЕШКО</w:t>
      </w:r>
    </w:p>
    <w:p w:rsidR="00E07A72" w:rsidRPr="00292E9E" w:rsidRDefault="00E07A72" w:rsidP="00D372EF">
      <w:pPr>
        <w:ind w:firstLine="709"/>
        <w:jc w:val="both"/>
        <w:rPr>
          <w:lang w:val="uk-UA"/>
        </w:rPr>
      </w:pPr>
    </w:p>
    <w:p w:rsidR="00E07A72" w:rsidRPr="00292E9E" w:rsidRDefault="00E07A72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uk-UA"/>
        </w:rPr>
      </w:pPr>
    </w:p>
    <w:sectPr w:rsidR="00E07A72" w:rsidRPr="00292E9E" w:rsidSect="003C006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A72" w:rsidRDefault="00E07A72">
      <w:r>
        <w:separator/>
      </w:r>
    </w:p>
  </w:endnote>
  <w:endnote w:type="continuationSeparator" w:id="0">
    <w:p w:rsidR="00E07A72" w:rsidRDefault="00E07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A72" w:rsidRDefault="00E07A72">
      <w:r>
        <w:separator/>
      </w:r>
    </w:p>
  </w:footnote>
  <w:footnote w:type="continuationSeparator" w:id="0">
    <w:p w:rsidR="00E07A72" w:rsidRDefault="00E07A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2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3">
    <w:nsid w:val="04D75064"/>
    <w:multiLevelType w:val="multilevel"/>
    <w:tmpl w:val="74CE94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0CCD37CB"/>
    <w:multiLevelType w:val="hybridMultilevel"/>
    <w:tmpl w:val="1686759E"/>
    <w:lvl w:ilvl="0" w:tplc="E80A82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BEC5997"/>
    <w:multiLevelType w:val="hybridMultilevel"/>
    <w:tmpl w:val="DA7C74A8"/>
    <w:lvl w:ilvl="0" w:tplc="E642290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24AA3A70"/>
    <w:multiLevelType w:val="multilevel"/>
    <w:tmpl w:val="56A6B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7">
    <w:nsid w:val="262230A3"/>
    <w:multiLevelType w:val="hybridMultilevel"/>
    <w:tmpl w:val="D10064E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FE1484"/>
    <w:multiLevelType w:val="hybridMultilevel"/>
    <w:tmpl w:val="7F4600EC"/>
    <w:lvl w:ilvl="0" w:tplc="0838957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  <w:b w:val="0"/>
        <w:i w:val="0"/>
        <w:sz w:val="26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40CA4863"/>
    <w:multiLevelType w:val="hybridMultilevel"/>
    <w:tmpl w:val="690ECA7C"/>
    <w:lvl w:ilvl="0" w:tplc="8C5ADE86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60816DB2"/>
    <w:multiLevelType w:val="hybridMultilevel"/>
    <w:tmpl w:val="2D44F4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162815"/>
    <w:multiLevelType w:val="hybridMultilevel"/>
    <w:tmpl w:val="E2F8F1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8"/>
  </w:num>
  <w:num w:numId="5">
    <w:abstractNumId w:val="3"/>
  </w:num>
  <w:num w:numId="6">
    <w:abstractNumId w:val="9"/>
  </w:num>
  <w:num w:numId="7">
    <w:abstractNumId w:val="5"/>
  </w:num>
  <w:num w:numId="8">
    <w:abstractNumId w:val="0"/>
  </w:num>
  <w:num w:numId="9">
    <w:abstractNumId w:val="2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>
      <w:startOverride w:val="9"/>
    </w:lvlOverride>
    <w:lvlOverride w:ilvl="8">
      <w:startOverride w:val="9"/>
    </w:lvlOverride>
  </w:num>
  <w:num w:numId="13">
    <w:abstractNumId w:val="7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560"/>
    <w:rsid w:val="00011B65"/>
    <w:rsid w:val="000234B0"/>
    <w:rsid w:val="00026C9F"/>
    <w:rsid w:val="000300EB"/>
    <w:rsid w:val="00040198"/>
    <w:rsid w:val="0004185A"/>
    <w:rsid w:val="00041B08"/>
    <w:rsid w:val="0004314F"/>
    <w:rsid w:val="00043A9A"/>
    <w:rsid w:val="0004529C"/>
    <w:rsid w:val="00052657"/>
    <w:rsid w:val="000545BD"/>
    <w:rsid w:val="00060EEE"/>
    <w:rsid w:val="0006616C"/>
    <w:rsid w:val="00066FC8"/>
    <w:rsid w:val="0007195B"/>
    <w:rsid w:val="00075A84"/>
    <w:rsid w:val="00076572"/>
    <w:rsid w:val="000806FD"/>
    <w:rsid w:val="00085BB6"/>
    <w:rsid w:val="000A0006"/>
    <w:rsid w:val="000A0F2E"/>
    <w:rsid w:val="000A5AE0"/>
    <w:rsid w:val="000B00BB"/>
    <w:rsid w:val="000B24B2"/>
    <w:rsid w:val="000B3191"/>
    <w:rsid w:val="000C2DC3"/>
    <w:rsid w:val="000D711D"/>
    <w:rsid w:val="000E4864"/>
    <w:rsid w:val="000F40A6"/>
    <w:rsid w:val="000F40AA"/>
    <w:rsid w:val="00100712"/>
    <w:rsid w:val="00102DB2"/>
    <w:rsid w:val="0010300D"/>
    <w:rsid w:val="001068C3"/>
    <w:rsid w:val="0011086F"/>
    <w:rsid w:val="00113781"/>
    <w:rsid w:val="00115A25"/>
    <w:rsid w:val="00115F20"/>
    <w:rsid w:val="00121C96"/>
    <w:rsid w:val="00125FDE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82239"/>
    <w:rsid w:val="00190CEA"/>
    <w:rsid w:val="00192473"/>
    <w:rsid w:val="001A0412"/>
    <w:rsid w:val="001A341A"/>
    <w:rsid w:val="001B0790"/>
    <w:rsid w:val="001B3150"/>
    <w:rsid w:val="001B396E"/>
    <w:rsid w:val="001B4B53"/>
    <w:rsid w:val="001B6560"/>
    <w:rsid w:val="001B6DBD"/>
    <w:rsid w:val="001C27FA"/>
    <w:rsid w:val="001C332F"/>
    <w:rsid w:val="001C35AA"/>
    <w:rsid w:val="001C47FB"/>
    <w:rsid w:val="001C51E7"/>
    <w:rsid w:val="001D501D"/>
    <w:rsid w:val="001F11BE"/>
    <w:rsid w:val="001F3009"/>
    <w:rsid w:val="001F38FA"/>
    <w:rsid w:val="001F53EF"/>
    <w:rsid w:val="00203F07"/>
    <w:rsid w:val="00207A8E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778E"/>
    <w:rsid w:val="00247E70"/>
    <w:rsid w:val="00250455"/>
    <w:rsid w:val="00254405"/>
    <w:rsid w:val="002575F6"/>
    <w:rsid w:val="00257815"/>
    <w:rsid w:val="00271B78"/>
    <w:rsid w:val="002732F1"/>
    <w:rsid w:val="00281E07"/>
    <w:rsid w:val="00284E38"/>
    <w:rsid w:val="00290096"/>
    <w:rsid w:val="00292E9E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5F2B"/>
    <w:rsid w:val="00326421"/>
    <w:rsid w:val="003268B0"/>
    <w:rsid w:val="003268EA"/>
    <w:rsid w:val="003318A6"/>
    <w:rsid w:val="00332E86"/>
    <w:rsid w:val="00336065"/>
    <w:rsid w:val="00350A85"/>
    <w:rsid w:val="00350BCC"/>
    <w:rsid w:val="00350EB5"/>
    <w:rsid w:val="003622C6"/>
    <w:rsid w:val="0036427C"/>
    <w:rsid w:val="003700CF"/>
    <w:rsid w:val="003710D5"/>
    <w:rsid w:val="00373AD1"/>
    <w:rsid w:val="00377057"/>
    <w:rsid w:val="003824C1"/>
    <w:rsid w:val="003A1F83"/>
    <w:rsid w:val="003B39B7"/>
    <w:rsid w:val="003B6DF4"/>
    <w:rsid w:val="003C006D"/>
    <w:rsid w:val="003C24AE"/>
    <w:rsid w:val="003C6169"/>
    <w:rsid w:val="003D3BB9"/>
    <w:rsid w:val="003E01B2"/>
    <w:rsid w:val="003E1B04"/>
    <w:rsid w:val="003E1D6F"/>
    <w:rsid w:val="003E3BFC"/>
    <w:rsid w:val="00401D55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27A65"/>
    <w:rsid w:val="004342E1"/>
    <w:rsid w:val="004376FC"/>
    <w:rsid w:val="00442B27"/>
    <w:rsid w:val="00442E8C"/>
    <w:rsid w:val="00445FE1"/>
    <w:rsid w:val="0045620D"/>
    <w:rsid w:val="00460E70"/>
    <w:rsid w:val="0046496A"/>
    <w:rsid w:val="00470C39"/>
    <w:rsid w:val="0047274B"/>
    <w:rsid w:val="0047444F"/>
    <w:rsid w:val="00476732"/>
    <w:rsid w:val="00477882"/>
    <w:rsid w:val="004830FB"/>
    <w:rsid w:val="00484BDD"/>
    <w:rsid w:val="0048667A"/>
    <w:rsid w:val="004970AC"/>
    <w:rsid w:val="004A629F"/>
    <w:rsid w:val="004A64B4"/>
    <w:rsid w:val="004A6A29"/>
    <w:rsid w:val="004B3EE8"/>
    <w:rsid w:val="004C063C"/>
    <w:rsid w:val="004C3BC6"/>
    <w:rsid w:val="004E2B37"/>
    <w:rsid w:val="004E752A"/>
    <w:rsid w:val="004F5AAF"/>
    <w:rsid w:val="004F7101"/>
    <w:rsid w:val="00514539"/>
    <w:rsid w:val="00515150"/>
    <w:rsid w:val="00520938"/>
    <w:rsid w:val="005211AE"/>
    <w:rsid w:val="00533048"/>
    <w:rsid w:val="00541C2F"/>
    <w:rsid w:val="0054269C"/>
    <w:rsid w:val="0054634B"/>
    <w:rsid w:val="0054684F"/>
    <w:rsid w:val="0055725B"/>
    <w:rsid w:val="0056000A"/>
    <w:rsid w:val="005620AD"/>
    <w:rsid w:val="005737B3"/>
    <w:rsid w:val="005772D0"/>
    <w:rsid w:val="005829E1"/>
    <w:rsid w:val="00583911"/>
    <w:rsid w:val="00584EAB"/>
    <w:rsid w:val="00592068"/>
    <w:rsid w:val="005938FD"/>
    <w:rsid w:val="005950FB"/>
    <w:rsid w:val="005B597B"/>
    <w:rsid w:val="005B5E19"/>
    <w:rsid w:val="005C1FB3"/>
    <w:rsid w:val="005C483D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044F0"/>
    <w:rsid w:val="0061329E"/>
    <w:rsid w:val="0061459E"/>
    <w:rsid w:val="00622E76"/>
    <w:rsid w:val="0062411C"/>
    <w:rsid w:val="0063454C"/>
    <w:rsid w:val="00641F71"/>
    <w:rsid w:val="0064382B"/>
    <w:rsid w:val="006454CA"/>
    <w:rsid w:val="006501F4"/>
    <w:rsid w:val="0065522B"/>
    <w:rsid w:val="00662FDF"/>
    <w:rsid w:val="00665989"/>
    <w:rsid w:val="0066795A"/>
    <w:rsid w:val="0067043C"/>
    <w:rsid w:val="00670528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16C8"/>
    <w:rsid w:val="006B3CCF"/>
    <w:rsid w:val="006C430C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701DB4"/>
    <w:rsid w:val="00702D8C"/>
    <w:rsid w:val="0070669D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6B81"/>
    <w:rsid w:val="00767096"/>
    <w:rsid w:val="00767775"/>
    <w:rsid w:val="00786ECD"/>
    <w:rsid w:val="007876AD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803E0F"/>
    <w:rsid w:val="008068AE"/>
    <w:rsid w:val="0081223C"/>
    <w:rsid w:val="00823697"/>
    <w:rsid w:val="00826C1B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4D55"/>
    <w:rsid w:val="008A4E8D"/>
    <w:rsid w:val="008A5FB3"/>
    <w:rsid w:val="008B485A"/>
    <w:rsid w:val="008C2A30"/>
    <w:rsid w:val="008C745F"/>
    <w:rsid w:val="008D01C9"/>
    <w:rsid w:val="008F1D7D"/>
    <w:rsid w:val="008F43F0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3607"/>
    <w:rsid w:val="00935B04"/>
    <w:rsid w:val="0094147E"/>
    <w:rsid w:val="00942CBB"/>
    <w:rsid w:val="00947A15"/>
    <w:rsid w:val="00957CC0"/>
    <w:rsid w:val="009648F2"/>
    <w:rsid w:val="00966A5D"/>
    <w:rsid w:val="0097262B"/>
    <w:rsid w:val="00977DAA"/>
    <w:rsid w:val="00981E45"/>
    <w:rsid w:val="00982BE2"/>
    <w:rsid w:val="00985A03"/>
    <w:rsid w:val="009904B4"/>
    <w:rsid w:val="009916B4"/>
    <w:rsid w:val="009923CD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9F7DD1"/>
    <w:rsid w:val="00A0271E"/>
    <w:rsid w:val="00A04336"/>
    <w:rsid w:val="00A06F2C"/>
    <w:rsid w:val="00A110FF"/>
    <w:rsid w:val="00A220C4"/>
    <w:rsid w:val="00A321B6"/>
    <w:rsid w:val="00A338F8"/>
    <w:rsid w:val="00A33F51"/>
    <w:rsid w:val="00A3654E"/>
    <w:rsid w:val="00A365C7"/>
    <w:rsid w:val="00A36FF2"/>
    <w:rsid w:val="00A5023D"/>
    <w:rsid w:val="00A50DB2"/>
    <w:rsid w:val="00A517D3"/>
    <w:rsid w:val="00A52B02"/>
    <w:rsid w:val="00A545BB"/>
    <w:rsid w:val="00A556A5"/>
    <w:rsid w:val="00A56CEC"/>
    <w:rsid w:val="00A7452A"/>
    <w:rsid w:val="00A74EFB"/>
    <w:rsid w:val="00A809FC"/>
    <w:rsid w:val="00A8289A"/>
    <w:rsid w:val="00A90031"/>
    <w:rsid w:val="00A91C45"/>
    <w:rsid w:val="00A96825"/>
    <w:rsid w:val="00AA1864"/>
    <w:rsid w:val="00AA6323"/>
    <w:rsid w:val="00AA6B95"/>
    <w:rsid w:val="00AB0335"/>
    <w:rsid w:val="00AB10DB"/>
    <w:rsid w:val="00AC557F"/>
    <w:rsid w:val="00AC6A25"/>
    <w:rsid w:val="00AD2C99"/>
    <w:rsid w:val="00AE0FC9"/>
    <w:rsid w:val="00AF13C1"/>
    <w:rsid w:val="00AF7213"/>
    <w:rsid w:val="00AF77AA"/>
    <w:rsid w:val="00B02BA1"/>
    <w:rsid w:val="00B02C01"/>
    <w:rsid w:val="00B038A4"/>
    <w:rsid w:val="00B06804"/>
    <w:rsid w:val="00B14F44"/>
    <w:rsid w:val="00B42584"/>
    <w:rsid w:val="00B45501"/>
    <w:rsid w:val="00B53114"/>
    <w:rsid w:val="00B53D10"/>
    <w:rsid w:val="00B601FF"/>
    <w:rsid w:val="00B62622"/>
    <w:rsid w:val="00B7192C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CE7"/>
    <w:rsid w:val="00BB706B"/>
    <w:rsid w:val="00BC0856"/>
    <w:rsid w:val="00BC2A79"/>
    <w:rsid w:val="00BC4E5E"/>
    <w:rsid w:val="00BC64D4"/>
    <w:rsid w:val="00BD0E13"/>
    <w:rsid w:val="00BD1599"/>
    <w:rsid w:val="00BD5FCA"/>
    <w:rsid w:val="00BD6D04"/>
    <w:rsid w:val="00BE23A6"/>
    <w:rsid w:val="00BE25A1"/>
    <w:rsid w:val="00BE558B"/>
    <w:rsid w:val="00BF0E31"/>
    <w:rsid w:val="00BF53BC"/>
    <w:rsid w:val="00C0046C"/>
    <w:rsid w:val="00C035DD"/>
    <w:rsid w:val="00C1051B"/>
    <w:rsid w:val="00C157AF"/>
    <w:rsid w:val="00C22C69"/>
    <w:rsid w:val="00C25717"/>
    <w:rsid w:val="00C318C1"/>
    <w:rsid w:val="00C323E5"/>
    <w:rsid w:val="00C32D89"/>
    <w:rsid w:val="00C3460C"/>
    <w:rsid w:val="00C37F7C"/>
    <w:rsid w:val="00C50B35"/>
    <w:rsid w:val="00C55F94"/>
    <w:rsid w:val="00C63F19"/>
    <w:rsid w:val="00C76C01"/>
    <w:rsid w:val="00C836D5"/>
    <w:rsid w:val="00C94655"/>
    <w:rsid w:val="00CA049D"/>
    <w:rsid w:val="00CA2E44"/>
    <w:rsid w:val="00CB378E"/>
    <w:rsid w:val="00CB3A5D"/>
    <w:rsid w:val="00CB4E2D"/>
    <w:rsid w:val="00CB5F15"/>
    <w:rsid w:val="00CC018B"/>
    <w:rsid w:val="00CC4115"/>
    <w:rsid w:val="00CD30D3"/>
    <w:rsid w:val="00CD5543"/>
    <w:rsid w:val="00CD60FC"/>
    <w:rsid w:val="00CF1A01"/>
    <w:rsid w:val="00CF1A23"/>
    <w:rsid w:val="00D055FF"/>
    <w:rsid w:val="00D07FC9"/>
    <w:rsid w:val="00D1163D"/>
    <w:rsid w:val="00D140A4"/>
    <w:rsid w:val="00D17922"/>
    <w:rsid w:val="00D203F1"/>
    <w:rsid w:val="00D23D6E"/>
    <w:rsid w:val="00D30902"/>
    <w:rsid w:val="00D30FFB"/>
    <w:rsid w:val="00D32861"/>
    <w:rsid w:val="00D34AD2"/>
    <w:rsid w:val="00D372EF"/>
    <w:rsid w:val="00D42142"/>
    <w:rsid w:val="00D43472"/>
    <w:rsid w:val="00D45708"/>
    <w:rsid w:val="00D457E2"/>
    <w:rsid w:val="00D50D35"/>
    <w:rsid w:val="00D528E0"/>
    <w:rsid w:val="00D551BA"/>
    <w:rsid w:val="00D631AF"/>
    <w:rsid w:val="00D73E5C"/>
    <w:rsid w:val="00D83493"/>
    <w:rsid w:val="00D95DBB"/>
    <w:rsid w:val="00DA19BD"/>
    <w:rsid w:val="00DB1587"/>
    <w:rsid w:val="00DD1C20"/>
    <w:rsid w:val="00DD4244"/>
    <w:rsid w:val="00DE1047"/>
    <w:rsid w:val="00DE3A73"/>
    <w:rsid w:val="00DE5C0A"/>
    <w:rsid w:val="00DE7B90"/>
    <w:rsid w:val="00DF10D7"/>
    <w:rsid w:val="00DF2B0D"/>
    <w:rsid w:val="00DF4AD0"/>
    <w:rsid w:val="00DF50F6"/>
    <w:rsid w:val="00E02AF0"/>
    <w:rsid w:val="00E0685D"/>
    <w:rsid w:val="00E07A72"/>
    <w:rsid w:val="00E10956"/>
    <w:rsid w:val="00E12AA0"/>
    <w:rsid w:val="00E14F75"/>
    <w:rsid w:val="00E23E7D"/>
    <w:rsid w:val="00E25BDB"/>
    <w:rsid w:val="00E27803"/>
    <w:rsid w:val="00E31F96"/>
    <w:rsid w:val="00E323C0"/>
    <w:rsid w:val="00E50792"/>
    <w:rsid w:val="00E54401"/>
    <w:rsid w:val="00E546B6"/>
    <w:rsid w:val="00E57994"/>
    <w:rsid w:val="00E6193B"/>
    <w:rsid w:val="00E75F24"/>
    <w:rsid w:val="00E807BC"/>
    <w:rsid w:val="00E84C3C"/>
    <w:rsid w:val="00E92656"/>
    <w:rsid w:val="00E958D7"/>
    <w:rsid w:val="00E95D50"/>
    <w:rsid w:val="00EA0688"/>
    <w:rsid w:val="00EB249C"/>
    <w:rsid w:val="00EB7C23"/>
    <w:rsid w:val="00EC326F"/>
    <w:rsid w:val="00ED3941"/>
    <w:rsid w:val="00ED4D57"/>
    <w:rsid w:val="00ED7079"/>
    <w:rsid w:val="00EE1668"/>
    <w:rsid w:val="00EE1E33"/>
    <w:rsid w:val="00EE2A32"/>
    <w:rsid w:val="00EE6E15"/>
    <w:rsid w:val="00EF3166"/>
    <w:rsid w:val="00F01815"/>
    <w:rsid w:val="00F034E4"/>
    <w:rsid w:val="00F04B91"/>
    <w:rsid w:val="00F04C53"/>
    <w:rsid w:val="00F06FEA"/>
    <w:rsid w:val="00F20D2B"/>
    <w:rsid w:val="00F237CE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264D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AE4100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1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1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398</Words>
  <Characters>227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№ 647 ХХХІ сесії Новороздільської міської ради VІІ демократичного скликання від 06</dc:title>
  <dc:subject/>
  <dc:creator>RePack by Diakov</dc:creator>
  <cp:keywords/>
  <dc:description/>
  <cp:lastModifiedBy>Фокс</cp:lastModifiedBy>
  <cp:revision>2</cp:revision>
  <cp:lastPrinted>2018-03-07T12:57:00Z</cp:lastPrinted>
  <dcterms:created xsi:type="dcterms:W3CDTF">2018-03-07T19:51:00Z</dcterms:created>
  <dcterms:modified xsi:type="dcterms:W3CDTF">2018-03-07T19:51:00Z</dcterms:modified>
</cp:coreProperties>
</file>